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46E02" w14:textId="77777777" w:rsidR="001F1995" w:rsidRPr="00DA0766" w:rsidRDefault="001F1995" w:rsidP="005110E1">
      <w:pPr>
        <w:spacing w:after="0"/>
        <w:rPr>
          <w:rFonts w:ascii="Arial Narrow" w:eastAsia="Times New Roman" w:hAnsi="Arial Narrow"/>
          <w:lang w:eastAsia="sl-SI"/>
        </w:rPr>
      </w:pPr>
    </w:p>
    <w:p w14:paraId="542D3165" w14:textId="77777777" w:rsidR="001F1995" w:rsidRPr="00DA0766" w:rsidRDefault="001F1995" w:rsidP="005110E1">
      <w:pPr>
        <w:spacing w:after="0"/>
        <w:rPr>
          <w:rFonts w:ascii="Arial Narrow" w:eastAsia="Times New Roman" w:hAnsi="Arial Narrow"/>
          <w:lang w:eastAsia="sl-SI"/>
        </w:rPr>
      </w:pPr>
    </w:p>
    <w:p w14:paraId="64CCD478" w14:textId="77777777" w:rsidR="001F1995" w:rsidRPr="00DA0766" w:rsidRDefault="001F1995" w:rsidP="005110E1">
      <w:pPr>
        <w:spacing w:after="0"/>
        <w:rPr>
          <w:rFonts w:ascii="Arial Narrow" w:eastAsia="Times New Roman" w:hAnsi="Arial Narrow"/>
          <w:lang w:eastAsia="sl-SI"/>
        </w:rPr>
      </w:pPr>
    </w:p>
    <w:p w14:paraId="20FFE533" w14:textId="77777777" w:rsidR="001F1995" w:rsidRPr="00DA0766" w:rsidRDefault="001F1995" w:rsidP="005110E1">
      <w:pPr>
        <w:spacing w:after="0"/>
        <w:rPr>
          <w:rFonts w:ascii="Arial Narrow" w:eastAsia="Times New Roman" w:hAnsi="Arial Narrow"/>
          <w:lang w:eastAsia="sl-SI"/>
        </w:rPr>
      </w:pPr>
    </w:p>
    <w:p w14:paraId="140894B2" w14:textId="77777777" w:rsidR="001F1995" w:rsidRPr="00DA0766" w:rsidRDefault="001F1995" w:rsidP="005110E1">
      <w:pPr>
        <w:spacing w:after="0"/>
        <w:rPr>
          <w:rFonts w:ascii="Arial Narrow" w:eastAsia="Times New Roman" w:hAnsi="Arial Narrow"/>
          <w:lang w:eastAsia="sl-SI"/>
        </w:rPr>
      </w:pPr>
    </w:p>
    <w:p w14:paraId="283D28DD" w14:textId="77777777" w:rsidR="001F1995" w:rsidRPr="00DA0766" w:rsidRDefault="001F1995" w:rsidP="005110E1">
      <w:pPr>
        <w:spacing w:after="0"/>
        <w:rPr>
          <w:rFonts w:ascii="Arial Narrow" w:eastAsia="Times New Roman" w:hAnsi="Arial Narrow"/>
          <w:lang w:eastAsia="sl-SI"/>
        </w:rPr>
      </w:pPr>
    </w:p>
    <w:p w14:paraId="4D55629A" w14:textId="77777777" w:rsidR="001F1995" w:rsidRPr="00DA0766" w:rsidRDefault="001F1995" w:rsidP="005110E1">
      <w:pPr>
        <w:spacing w:after="0"/>
        <w:rPr>
          <w:rFonts w:ascii="Arial Narrow" w:eastAsia="Times New Roman" w:hAnsi="Arial Narrow"/>
          <w:lang w:eastAsia="sl-SI"/>
        </w:rPr>
      </w:pPr>
    </w:p>
    <w:p w14:paraId="5FB49040" w14:textId="77777777" w:rsidR="00A61E38" w:rsidRPr="00DA0766" w:rsidRDefault="00A61E38" w:rsidP="005110E1">
      <w:pPr>
        <w:spacing w:after="0"/>
        <w:rPr>
          <w:rFonts w:ascii="Arial Narrow" w:eastAsia="Times New Roman" w:hAnsi="Arial Narrow"/>
          <w:lang w:eastAsia="sl-SI"/>
        </w:rPr>
      </w:pPr>
    </w:p>
    <w:p w14:paraId="2D0ECD14" w14:textId="77777777" w:rsidR="00E73B37" w:rsidRPr="00DA0766" w:rsidRDefault="00E73B37" w:rsidP="005110E1">
      <w:pPr>
        <w:spacing w:after="0"/>
        <w:rPr>
          <w:rFonts w:ascii="Arial Narrow" w:eastAsia="Times New Roman" w:hAnsi="Arial Narrow"/>
          <w:lang w:eastAsia="sl-SI"/>
        </w:rPr>
      </w:pPr>
    </w:p>
    <w:p w14:paraId="2BDE4C56" w14:textId="4FC5CDDB" w:rsidR="001F1995" w:rsidRPr="00034F37" w:rsidRDefault="00E73B37" w:rsidP="005110E1">
      <w:pPr>
        <w:spacing w:after="0"/>
        <w:rPr>
          <w:rFonts w:ascii="Arial" w:eastAsia="Times New Roman" w:hAnsi="Arial" w:cs="Arial"/>
          <w:lang w:eastAsia="sl-SI"/>
        </w:rPr>
      </w:pPr>
      <w:r w:rsidRPr="00034F37">
        <w:rPr>
          <w:rFonts w:ascii="Arial" w:eastAsia="Times New Roman" w:hAnsi="Arial" w:cs="Arial"/>
          <w:lang w:eastAsia="sl-SI"/>
        </w:rPr>
        <w:t xml:space="preserve">Interna </w:t>
      </w:r>
      <w:r w:rsidR="00554126" w:rsidRPr="00034F37">
        <w:rPr>
          <w:rFonts w:ascii="Arial" w:eastAsia="Times New Roman" w:hAnsi="Arial" w:cs="Arial"/>
          <w:lang w:eastAsia="sl-SI"/>
        </w:rPr>
        <w:t>oznaka</w:t>
      </w:r>
      <w:r w:rsidRPr="00034F37">
        <w:rPr>
          <w:rFonts w:ascii="Arial" w:eastAsia="Times New Roman" w:hAnsi="Arial" w:cs="Arial"/>
          <w:lang w:eastAsia="sl-SI"/>
        </w:rPr>
        <w:t xml:space="preserve"> javnega naročila</w:t>
      </w:r>
      <w:r w:rsidR="001F1995" w:rsidRPr="00034F37">
        <w:rPr>
          <w:rFonts w:ascii="Arial" w:eastAsia="Times New Roman" w:hAnsi="Arial" w:cs="Arial"/>
          <w:lang w:eastAsia="sl-SI"/>
        </w:rPr>
        <w:t xml:space="preserve">: </w:t>
      </w:r>
      <w:r w:rsidR="00D52935" w:rsidRPr="00034F37">
        <w:rPr>
          <w:rFonts w:ascii="Arial" w:hAnsi="Arial" w:cs="Arial"/>
          <w:b/>
          <w:lang w:eastAsia="sl-SI"/>
        </w:rPr>
        <w:t>JN</w:t>
      </w:r>
      <w:r w:rsidR="001E69E4">
        <w:rPr>
          <w:rFonts w:ascii="Arial" w:hAnsi="Arial" w:cs="Arial"/>
          <w:b/>
          <w:lang w:eastAsia="sl-SI"/>
        </w:rPr>
        <w:t>01</w:t>
      </w:r>
      <w:r w:rsidR="00D52935" w:rsidRPr="00034F37">
        <w:rPr>
          <w:rFonts w:ascii="Arial" w:hAnsi="Arial" w:cs="Arial"/>
          <w:b/>
          <w:lang w:eastAsia="sl-SI"/>
        </w:rPr>
        <w:t>/201</w:t>
      </w:r>
      <w:r w:rsidR="00AB2995" w:rsidRPr="00034F37">
        <w:rPr>
          <w:rFonts w:ascii="Arial" w:hAnsi="Arial" w:cs="Arial"/>
          <w:b/>
          <w:lang w:eastAsia="sl-SI"/>
        </w:rPr>
        <w:t>8</w:t>
      </w:r>
      <w:r w:rsidR="00D52935" w:rsidRPr="00034F37">
        <w:rPr>
          <w:rFonts w:ascii="Arial" w:hAnsi="Arial" w:cs="Arial"/>
          <w:b/>
          <w:lang w:eastAsia="sl-SI"/>
        </w:rPr>
        <w:t xml:space="preserve"> - PREHRANA</w:t>
      </w:r>
    </w:p>
    <w:p w14:paraId="0A235171" w14:textId="77777777" w:rsidR="001F1995" w:rsidRPr="00034F37" w:rsidRDefault="001F1995" w:rsidP="005110E1">
      <w:pPr>
        <w:spacing w:after="0"/>
        <w:rPr>
          <w:rFonts w:ascii="Arial" w:eastAsia="Times New Roman" w:hAnsi="Arial" w:cs="Arial"/>
          <w:lang w:eastAsia="sl-SI"/>
        </w:rPr>
      </w:pPr>
    </w:p>
    <w:p w14:paraId="07F8197F" w14:textId="77777777" w:rsidR="001F1995" w:rsidRPr="00034F37" w:rsidRDefault="001F1995" w:rsidP="005110E1">
      <w:pPr>
        <w:spacing w:after="0"/>
        <w:rPr>
          <w:rFonts w:ascii="Arial" w:eastAsia="Times New Roman" w:hAnsi="Arial" w:cs="Arial"/>
          <w:lang w:eastAsia="sl-SI"/>
        </w:rPr>
      </w:pPr>
    </w:p>
    <w:p w14:paraId="53F6CE83" w14:textId="77777777" w:rsidR="00E73B37" w:rsidRPr="00034F37" w:rsidRDefault="00E73B37" w:rsidP="005110E1">
      <w:pPr>
        <w:spacing w:after="0"/>
        <w:rPr>
          <w:rFonts w:ascii="Arial" w:eastAsia="Times New Roman" w:hAnsi="Arial" w:cs="Arial"/>
          <w:lang w:eastAsia="sl-SI"/>
        </w:rPr>
      </w:pPr>
    </w:p>
    <w:p w14:paraId="3E5D6C54" w14:textId="77777777" w:rsidR="007D050A" w:rsidRPr="00034F37" w:rsidRDefault="00AB2995" w:rsidP="00AB2995">
      <w:pPr>
        <w:keepNext/>
        <w:spacing w:after="0"/>
        <w:jc w:val="center"/>
        <w:outlineLvl w:val="0"/>
        <w:rPr>
          <w:rFonts w:ascii="Arial" w:eastAsia="Times New Roman" w:hAnsi="Arial" w:cs="Arial"/>
          <w:b/>
          <w:bCs/>
          <w:lang w:eastAsia="sl-SI"/>
        </w:rPr>
      </w:pPr>
      <w:r w:rsidRPr="00034F37">
        <w:rPr>
          <w:rFonts w:ascii="Arial" w:eastAsia="Times New Roman" w:hAnsi="Arial" w:cs="Arial"/>
          <w:b/>
          <w:bCs/>
          <w:lang w:eastAsia="sl-SI"/>
        </w:rPr>
        <w:t>POVABILO K ODDAJI PONUDBE</w:t>
      </w:r>
    </w:p>
    <w:p w14:paraId="2111AC35" w14:textId="77777777" w:rsidR="001F1995" w:rsidRPr="00034F37" w:rsidRDefault="001F1995" w:rsidP="005110E1">
      <w:pPr>
        <w:spacing w:after="0"/>
        <w:rPr>
          <w:rFonts w:ascii="Arial" w:eastAsia="Times New Roman" w:hAnsi="Arial" w:cs="Arial"/>
          <w:lang w:eastAsia="sl-SI"/>
        </w:rPr>
      </w:pPr>
    </w:p>
    <w:p w14:paraId="3E0830FD" w14:textId="77777777" w:rsidR="00E73B37" w:rsidRPr="00034F37" w:rsidRDefault="00E73B37" w:rsidP="005110E1">
      <w:pPr>
        <w:spacing w:after="0"/>
        <w:rPr>
          <w:rFonts w:ascii="Arial" w:eastAsia="Times New Roman" w:hAnsi="Arial" w:cs="Arial"/>
          <w:lang w:eastAsia="sl-SI"/>
        </w:rPr>
      </w:pPr>
    </w:p>
    <w:p w14:paraId="5B4C3B8A" w14:textId="77777777" w:rsidR="001F1995" w:rsidRPr="00034F37" w:rsidRDefault="001F1995" w:rsidP="005110E1">
      <w:pPr>
        <w:spacing w:after="0"/>
        <w:rPr>
          <w:rFonts w:ascii="Arial" w:eastAsia="Times New Roman" w:hAnsi="Arial" w:cs="Arial"/>
          <w:lang w:eastAsia="sl-SI"/>
        </w:rPr>
      </w:pPr>
    </w:p>
    <w:p w14:paraId="5B98AAF1" w14:textId="500A3FBC" w:rsidR="001F1995" w:rsidRPr="00DA0766" w:rsidRDefault="009A460F" w:rsidP="000A642C">
      <w:pPr>
        <w:spacing w:after="0"/>
        <w:jc w:val="center"/>
        <w:rPr>
          <w:rFonts w:ascii="Arial Narrow" w:eastAsia="Times New Roman" w:hAnsi="Arial Narrow"/>
          <w:lang w:eastAsia="sl-SI"/>
        </w:rPr>
      </w:pPr>
      <w:r w:rsidRPr="00034F37">
        <w:rPr>
          <w:rFonts w:ascii="Arial" w:eastAsia="Times New Roman" w:hAnsi="Arial" w:cs="Arial"/>
          <w:b/>
          <w:bCs/>
          <w:lang w:eastAsia="sl-SI"/>
        </w:rPr>
        <w:t xml:space="preserve">PREDMET JAVNEGA NAROČILA: </w:t>
      </w:r>
      <w:r w:rsidR="000A642C">
        <w:rPr>
          <w:rFonts w:ascii="Arial" w:eastAsia="Times New Roman" w:hAnsi="Arial" w:cs="Arial"/>
          <w:b/>
          <w:bCs/>
          <w:lang w:eastAsia="sl-SI"/>
        </w:rPr>
        <w:t>PRIPRAVA IN DOSTAVA DNEVNIH OBROKOV ZA UČENCE IN ZAPOSLENE NA OSNOVNI ŠOLI FRANCETA PREŠERNA ZA DOBO 48 MESECEV</w:t>
      </w:r>
    </w:p>
    <w:p w14:paraId="0AE2CD19" w14:textId="77777777" w:rsidR="001F1995" w:rsidRPr="00DA0766" w:rsidRDefault="001F1995" w:rsidP="005110E1">
      <w:pPr>
        <w:spacing w:after="0"/>
        <w:rPr>
          <w:rFonts w:ascii="Arial Narrow" w:eastAsia="Times New Roman" w:hAnsi="Arial Narrow"/>
          <w:lang w:eastAsia="sl-SI"/>
        </w:rPr>
      </w:pPr>
    </w:p>
    <w:p w14:paraId="39E300FD" w14:textId="77777777" w:rsidR="001F1995" w:rsidRPr="00DA0766" w:rsidRDefault="001F1995" w:rsidP="005110E1">
      <w:pPr>
        <w:spacing w:after="0"/>
        <w:rPr>
          <w:rFonts w:ascii="Arial Narrow" w:eastAsia="Times New Roman" w:hAnsi="Arial Narrow"/>
          <w:lang w:eastAsia="sl-SI"/>
        </w:rPr>
      </w:pPr>
    </w:p>
    <w:p w14:paraId="54A9B9A2" w14:textId="77777777" w:rsidR="001F1995" w:rsidRDefault="001F1995" w:rsidP="005110E1">
      <w:pPr>
        <w:spacing w:after="0"/>
        <w:rPr>
          <w:rFonts w:ascii="Arial Narrow" w:eastAsia="Times New Roman" w:hAnsi="Arial Narrow"/>
          <w:lang w:eastAsia="sl-SI"/>
        </w:rPr>
      </w:pPr>
    </w:p>
    <w:p w14:paraId="0E435FE2" w14:textId="77777777" w:rsidR="00590E2D" w:rsidRDefault="00590E2D" w:rsidP="005110E1">
      <w:pPr>
        <w:spacing w:after="0"/>
        <w:rPr>
          <w:rFonts w:ascii="Arial Narrow" w:eastAsia="Times New Roman" w:hAnsi="Arial Narrow"/>
          <w:lang w:eastAsia="sl-SI"/>
        </w:rPr>
      </w:pPr>
    </w:p>
    <w:p w14:paraId="49C22762" w14:textId="77777777" w:rsidR="00590E2D" w:rsidRDefault="00590E2D" w:rsidP="005110E1">
      <w:pPr>
        <w:spacing w:after="0"/>
        <w:rPr>
          <w:rFonts w:ascii="Arial Narrow" w:eastAsia="Times New Roman" w:hAnsi="Arial Narrow"/>
          <w:lang w:eastAsia="sl-SI"/>
        </w:rPr>
      </w:pPr>
    </w:p>
    <w:p w14:paraId="386DC2FA" w14:textId="77777777" w:rsidR="00590E2D" w:rsidRDefault="00590E2D" w:rsidP="005110E1">
      <w:pPr>
        <w:spacing w:after="0"/>
        <w:rPr>
          <w:rFonts w:ascii="Arial Narrow" w:eastAsia="Times New Roman" w:hAnsi="Arial Narrow"/>
          <w:lang w:eastAsia="sl-SI"/>
        </w:rPr>
      </w:pPr>
    </w:p>
    <w:p w14:paraId="65DDCBA2" w14:textId="77777777" w:rsidR="00590E2D" w:rsidRDefault="00590E2D" w:rsidP="005110E1">
      <w:pPr>
        <w:spacing w:after="0"/>
        <w:rPr>
          <w:rFonts w:ascii="Arial Narrow" w:eastAsia="Times New Roman" w:hAnsi="Arial Narrow"/>
          <w:lang w:eastAsia="sl-SI"/>
        </w:rPr>
      </w:pPr>
    </w:p>
    <w:p w14:paraId="08D9E564" w14:textId="77777777" w:rsidR="00590E2D" w:rsidRDefault="00590E2D" w:rsidP="005110E1">
      <w:pPr>
        <w:spacing w:after="0"/>
        <w:rPr>
          <w:rFonts w:ascii="Arial Narrow" w:eastAsia="Times New Roman" w:hAnsi="Arial Narrow"/>
          <w:lang w:eastAsia="sl-SI"/>
        </w:rPr>
      </w:pPr>
    </w:p>
    <w:p w14:paraId="2A41D125" w14:textId="77777777" w:rsidR="00590E2D" w:rsidRDefault="00590E2D" w:rsidP="005110E1">
      <w:pPr>
        <w:spacing w:after="0"/>
        <w:rPr>
          <w:rFonts w:ascii="Arial Narrow" w:eastAsia="Times New Roman" w:hAnsi="Arial Narrow"/>
          <w:lang w:eastAsia="sl-SI"/>
        </w:rPr>
      </w:pPr>
    </w:p>
    <w:p w14:paraId="3A014B8A" w14:textId="77777777" w:rsidR="00590E2D" w:rsidRDefault="00590E2D" w:rsidP="005110E1">
      <w:pPr>
        <w:spacing w:after="0"/>
        <w:rPr>
          <w:rFonts w:ascii="Arial Narrow" w:eastAsia="Times New Roman" w:hAnsi="Arial Narrow"/>
          <w:lang w:eastAsia="sl-SI"/>
        </w:rPr>
      </w:pPr>
    </w:p>
    <w:p w14:paraId="5EBBB177" w14:textId="77777777" w:rsidR="00590E2D" w:rsidRPr="00DA0766" w:rsidRDefault="00590E2D" w:rsidP="005110E1">
      <w:pPr>
        <w:spacing w:after="0"/>
        <w:rPr>
          <w:rFonts w:ascii="Arial Narrow" w:eastAsia="Times New Roman" w:hAnsi="Arial Narrow"/>
          <w:lang w:eastAsia="sl-SI"/>
        </w:rPr>
      </w:pPr>
    </w:p>
    <w:p w14:paraId="6194153E" w14:textId="77777777" w:rsidR="001F1995" w:rsidRPr="00DA0766" w:rsidRDefault="001F1995" w:rsidP="005110E1">
      <w:pPr>
        <w:spacing w:after="0"/>
        <w:rPr>
          <w:rFonts w:ascii="Arial Narrow" w:eastAsia="Times New Roman" w:hAnsi="Arial Narrow"/>
          <w:lang w:eastAsia="sl-SI"/>
        </w:rPr>
      </w:pPr>
    </w:p>
    <w:p w14:paraId="08FFE4C3" w14:textId="77777777" w:rsidR="001F1995" w:rsidRPr="00DA0766" w:rsidRDefault="001F1995" w:rsidP="005110E1">
      <w:pPr>
        <w:spacing w:after="0"/>
        <w:rPr>
          <w:rFonts w:ascii="Arial Narrow" w:eastAsia="Times New Roman" w:hAnsi="Arial Narrow"/>
          <w:lang w:eastAsia="sl-SI"/>
        </w:rPr>
      </w:pPr>
    </w:p>
    <w:p w14:paraId="5BF7BC45" w14:textId="77777777" w:rsidR="001F1995" w:rsidRPr="00DA0766" w:rsidRDefault="001F1995" w:rsidP="005110E1">
      <w:pPr>
        <w:spacing w:after="0"/>
        <w:rPr>
          <w:rFonts w:ascii="Arial Narrow" w:eastAsia="Times New Roman" w:hAnsi="Arial Narrow"/>
          <w:lang w:eastAsia="sl-SI"/>
        </w:rPr>
      </w:pPr>
    </w:p>
    <w:p w14:paraId="49FE7C15" w14:textId="77777777" w:rsidR="007D050A" w:rsidRPr="00DA0766" w:rsidRDefault="007D050A" w:rsidP="005110E1">
      <w:pPr>
        <w:spacing w:after="0"/>
        <w:rPr>
          <w:rFonts w:ascii="Arial Narrow" w:eastAsia="Times New Roman" w:hAnsi="Arial Narrow"/>
          <w:lang w:eastAsia="sl-SI"/>
        </w:rPr>
      </w:pPr>
    </w:p>
    <w:p w14:paraId="42EB0360" w14:textId="77777777" w:rsidR="00164031" w:rsidRPr="00DA0766" w:rsidRDefault="00164031" w:rsidP="005110E1">
      <w:pPr>
        <w:spacing w:after="0"/>
        <w:rPr>
          <w:rFonts w:ascii="Arial Narrow" w:eastAsia="Times New Roman" w:hAnsi="Arial Narrow"/>
          <w:lang w:eastAsia="sl-SI"/>
        </w:rPr>
      </w:pPr>
    </w:p>
    <w:p w14:paraId="4CED5A3B" w14:textId="77777777" w:rsidR="001F1995" w:rsidRPr="00DA0766" w:rsidRDefault="001F1995" w:rsidP="005110E1">
      <w:pPr>
        <w:spacing w:after="0"/>
        <w:rPr>
          <w:rFonts w:ascii="Arial Narrow" w:eastAsia="Times New Roman" w:hAnsi="Arial Narrow"/>
          <w:lang w:eastAsia="sl-SI"/>
        </w:rPr>
      </w:pPr>
    </w:p>
    <w:p w14:paraId="48AB79E7" w14:textId="3397B26E" w:rsidR="001F1995" w:rsidRPr="00034F37" w:rsidRDefault="000A642C" w:rsidP="005110E1">
      <w:pPr>
        <w:spacing w:after="0"/>
        <w:jc w:val="center"/>
        <w:rPr>
          <w:rFonts w:ascii="Arial" w:eastAsia="Times New Roman" w:hAnsi="Arial" w:cs="Arial"/>
          <w:lang w:eastAsia="sl-SI"/>
        </w:rPr>
      </w:pPr>
      <w:r>
        <w:rPr>
          <w:rFonts w:ascii="Arial" w:eastAsia="Times New Roman" w:hAnsi="Arial" w:cs="Arial"/>
          <w:lang w:eastAsia="sl-SI"/>
        </w:rPr>
        <w:t>Kranj</w:t>
      </w:r>
      <w:r w:rsidR="00AB2995" w:rsidRPr="00034F37">
        <w:rPr>
          <w:rFonts w:ascii="Arial" w:eastAsia="Times New Roman" w:hAnsi="Arial" w:cs="Arial"/>
          <w:lang w:eastAsia="sl-SI"/>
        </w:rPr>
        <w:t xml:space="preserve">, </w:t>
      </w:r>
      <w:r w:rsidR="00267D03">
        <w:rPr>
          <w:rFonts w:ascii="Arial" w:eastAsia="Times New Roman" w:hAnsi="Arial" w:cs="Arial"/>
          <w:lang w:eastAsia="sl-SI"/>
        </w:rPr>
        <w:t>ma</w:t>
      </w:r>
      <w:r>
        <w:rPr>
          <w:rFonts w:ascii="Arial" w:eastAsia="Times New Roman" w:hAnsi="Arial" w:cs="Arial"/>
          <w:lang w:eastAsia="sl-SI"/>
        </w:rPr>
        <w:t>j</w:t>
      </w:r>
      <w:r w:rsidR="00AB2995" w:rsidRPr="00034F37">
        <w:rPr>
          <w:rFonts w:ascii="Arial" w:eastAsia="Times New Roman" w:hAnsi="Arial" w:cs="Arial"/>
          <w:lang w:eastAsia="sl-SI"/>
        </w:rPr>
        <w:t xml:space="preserve"> 2018</w:t>
      </w:r>
    </w:p>
    <w:p w14:paraId="75705F0B" w14:textId="77777777" w:rsidR="001F1995" w:rsidRPr="00DA0766" w:rsidRDefault="001F1995" w:rsidP="005110E1">
      <w:pPr>
        <w:spacing w:after="0"/>
        <w:rPr>
          <w:rFonts w:ascii="Arial Narrow" w:eastAsia="Times New Roman" w:hAnsi="Arial Narrow"/>
          <w:lang w:eastAsia="sl-SI"/>
        </w:rPr>
      </w:pPr>
    </w:p>
    <w:p w14:paraId="72FB17D0" w14:textId="77777777" w:rsidR="001F1995" w:rsidRPr="00DA0766" w:rsidRDefault="001F1995" w:rsidP="005110E1">
      <w:pPr>
        <w:spacing w:after="0"/>
        <w:rPr>
          <w:rFonts w:ascii="Arial Narrow" w:eastAsia="Times New Roman" w:hAnsi="Arial Narrow"/>
          <w:lang w:eastAsia="sl-SI"/>
        </w:rPr>
        <w:sectPr w:rsidR="001F1995" w:rsidRPr="00DA0766" w:rsidSect="00F13EF4">
          <w:headerReference w:type="default" r:id="rId8"/>
          <w:footerReference w:type="default" r:id="rId9"/>
          <w:pgSz w:w="11906" w:h="16838"/>
          <w:pgMar w:top="1418" w:right="1418" w:bottom="1418" w:left="1418" w:header="709" w:footer="709" w:gutter="0"/>
          <w:cols w:space="708"/>
          <w:docGrid w:linePitch="360"/>
        </w:sectPr>
      </w:pPr>
    </w:p>
    <w:p w14:paraId="25CD7948" w14:textId="77777777" w:rsidR="00A61E38" w:rsidRPr="00DA0766" w:rsidRDefault="00A61E38" w:rsidP="005110E1">
      <w:pPr>
        <w:spacing w:after="0"/>
        <w:jc w:val="center"/>
        <w:rPr>
          <w:rFonts w:ascii="Arial Narrow" w:eastAsia="Times New Roman" w:hAnsi="Arial Narrow"/>
        </w:rPr>
      </w:pPr>
    </w:p>
    <w:p w14:paraId="56B2763A" w14:textId="77777777" w:rsidR="00A61E38" w:rsidRPr="00855348" w:rsidRDefault="00A61E38" w:rsidP="005110E1">
      <w:pPr>
        <w:shd w:val="clear" w:color="auto" w:fill="95B3D7"/>
        <w:spacing w:after="0"/>
        <w:jc w:val="center"/>
        <w:rPr>
          <w:rFonts w:ascii="Arial Narrow" w:eastAsia="Times New Roman" w:hAnsi="Arial Narrow"/>
          <w:b/>
          <w:color w:val="808080"/>
          <w:sz w:val="32"/>
          <w:szCs w:val="32"/>
        </w:rPr>
      </w:pPr>
      <w:r w:rsidRPr="00590E2D">
        <w:rPr>
          <w:rFonts w:ascii="Arial Narrow" w:eastAsia="Times New Roman" w:hAnsi="Arial Narrow"/>
          <w:b/>
          <w:sz w:val="32"/>
          <w:szCs w:val="32"/>
        </w:rPr>
        <w:t>POVABILO K ODDAJI PONUDBE</w:t>
      </w:r>
    </w:p>
    <w:p w14:paraId="176E7C52" w14:textId="77777777" w:rsidR="00A61E38" w:rsidRPr="00DA0766" w:rsidRDefault="00A61E38" w:rsidP="005110E1">
      <w:pPr>
        <w:spacing w:after="0"/>
        <w:rPr>
          <w:rFonts w:ascii="Arial Narrow" w:eastAsia="Times New Roman" w:hAnsi="Arial Narrow"/>
          <w:bCs/>
          <w:lang w:eastAsia="sl-SI"/>
        </w:rPr>
      </w:pPr>
    </w:p>
    <w:p w14:paraId="04A402D3" w14:textId="77777777" w:rsidR="00A61E38" w:rsidRPr="00DA0766" w:rsidRDefault="00A61E38" w:rsidP="005110E1">
      <w:pPr>
        <w:spacing w:after="0"/>
        <w:rPr>
          <w:rFonts w:ascii="Arial Narrow" w:eastAsia="Times New Roman" w:hAnsi="Arial Narrow"/>
          <w:bCs/>
          <w:lang w:eastAsia="sl-SI"/>
        </w:rPr>
      </w:pPr>
    </w:p>
    <w:p w14:paraId="230D1280" w14:textId="77777777" w:rsidR="005C3C17" w:rsidRPr="00DA0766" w:rsidRDefault="005C3C17" w:rsidP="005110E1">
      <w:pPr>
        <w:spacing w:after="0"/>
        <w:rPr>
          <w:rFonts w:ascii="Arial Narrow" w:eastAsia="Times New Roman" w:hAnsi="Arial Narrow"/>
          <w:bCs/>
          <w:lang w:eastAsia="sl-SI"/>
        </w:rPr>
      </w:pPr>
    </w:p>
    <w:p w14:paraId="5A71E17B" w14:textId="0B5B2932" w:rsidR="00590E2D" w:rsidRDefault="006D0529" w:rsidP="00BA7FA3">
      <w:pPr>
        <w:spacing w:after="0"/>
        <w:rPr>
          <w:rFonts w:ascii="Arial" w:eastAsia="Times New Roman" w:hAnsi="Arial" w:cs="Arial"/>
          <w:bCs/>
          <w:lang w:eastAsia="sl-SI"/>
        </w:rPr>
      </w:pPr>
      <w:r w:rsidRPr="00590E2D">
        <w:rPr>
          <w:rFonts w:ascii="Arial" w:eastAsia="Times New Roman" w:hAnsi="Arial" w:cs="Arial"/>
          <w:bCs/>
          <w:lang w:eastAsia="sl-SI"/>
        </w:rPr>
        <w:t>Naročnik:</w:t>
      </w:r>
      <w:r w:rsidR="00A61E38" w:rsidRPr="00590E2D">
        <w:rPr>
          <w:rFonts w:ascii="Arial" w:eastAsia="Times New Roman" w:hAnsi="Arial" w:cs="Arial"/>
          <w:bCs/>
          <w:lang w:eastAsia="sl-SI"/>
        </w:rPr>
        <w:tab/>
      </w:r>
      <w:r w:rsidR="00A61E38" w:rsidRPr="00590E2D">
        <w:rPr>
          <w:rFonts w:ascii="Arial" w:eastAsia="Times New Roman" w:hAnsi="Arial" w:cs="Arial"/>
          <w:bCs/>
          <w:lang w:eastAsia="sl-SI"/>
        </w:rPr>
        <w:tab/>
      </w:r>
      <w:r w:rsidR="00BA7FA3">
        <w:rPr>
          <w:rFonts w:ascii="Arial" w:eastAsia="Times New Roman" w:hAnsi="Arial" w:cs="Arial"/>
          <w:bCs/>
          <w:lang w:eastAsia="sl-SI"/>
        </w:rPr>
        <w:t>Osnovna šola Franceta Prešerna Kranj</w:t>
      </w:r>
    </w:p>
    <w:p w14:paraId="43482BB2" w14:textId="374B004D" w:rsidR="00BA7FA3" w:rsidRDefault="00BA7FA3" w:rsidP="00BA7FA3">
      <w:pPr>
        <w:spacing w:after="0"/>
        <w:rPr>
          <w:rFonts w:ascii="Arial" w:eastAsia="Times New Roman" w:hAnsi="Arial" w:cs="Arial"/>
          <w:bCs/>
          <w:lang w:eastAsia="sl-SI"/>
        </w:rPr>
      </w:pPr>
      <w:r>
        <w:rPr>
          <w:rFonts w:ascii="Arial" w:eastAsia="Times New Roman" w:hAnsi="Arial" w:cs="Arial"/>
          <w:bCs/>
          <w:lang w:eastAsia="sl-SI"/>
        </w:rPr>
        <w:t xml:space="preserve">                                   Kidričeva cesta 49</w:t>
      </w:r>
    </w:p>
    <w:p w14:paraId="5357610A" w14:textId="646CB74A" w:rsidR="00BA7FA3" w:rsidRPr="00590E2D" w:rsidRDefault="00BA7FA3" w:rsidP="00BA7FA3">
      <w:pPr>
        <w:spacing w:after="0"/>
        <w:rPr>
          <w:rFonts w:ascii="Arial" w:eastAsia="Times New Roman" w:hAnsi="Arial" w:cs="Arial"/>
          <w:bCs/>
          <w:lang w:eastAsia="sl-SI"/>
        </w:rPr>
      </w:pPr>
      <w:r>
        <w:rPr>
          <w:rFonts w:ascii="Arial" w:eastAsia="Times New Roman" w:hAnsi="Arial" w:cs="Arial"/>
          <w:bCs/>
          <w:lang w:eastAsia="sl-SI"/>
        </w:rPr>
        <w:t xml:space="preserve">                                   4000 Kranj</w:t>
      </w:r>
    </w:p>
    <w:p w14:paraId="5DE3FF01" w14:textId="77777777" w:rsidR="009F2714" w:rsidRPr="00590E2D" w:rsidRDefault="009F2714" w:rsidP="005110E1">
      <w:pPr>
        <w:spacing w:after="0"/>
        <w:rPr>
          <w:rFonts w:ascii="Arial" w:eastAsia="Times New Roman" w:hAnsi="Arial" w:cs="Arial"/>
          <w:lang w:eastAsia="sl-SI"/>
        </w:rPr>
      </w:pPr>
    </w:p>
    <w:p w14:paraId="0EBAA29B" w14:textId="77777777" w:rsidR="002805DD" w:rsidRPr="00590E2D" w:rsidRDefault="002805DD" w:rsidP="005110E1">
      <w:pPr>
        <w:spacing w:after="0"/>
        <w:rPr>
          <w:rFonts w:ascii="Arial" w:eastAsia="Times New Roman" w:hAnsi="Arial" w:cs="Arial"/>
          <w:lang w:eastAsia="sl-SI"/>
        </w:rPr>
      </w:pPr>
    </w:p>
    <w:p w14:paraId="28FCD499" w14:textId="77777777" w:rsidR="005C3C17" w:rsidRPr="00590E2D" w:rsidRDefault="005C3C17" w:rsidP="005110E1">
      <w:pPr>
        <w:spacing w:after="0"/>
        <w:rPr>
          <w:rFonts w:ascii="Arial" w:eastAsia="Times New Roman" w:hAnsi="Arial" w:cs="Arial"/>
          <w:lang w:eastAsia="sl-SI"/>
        </w:rPr>
      </w:pPr>
    </w:p>
    <w:p w14:paraId="0674C595" w14:textId="0B3273B1" w:rsidR="009F2714" w:rsidRPr="00590E2D" w:rsidRDefault="002805DD" w:rsidP="005110E1">
      <w:pPr>
        <w:widowControl w:val="0"/>
        <w:spacing w:after="0"/>
        <w:jc w:val="both"/>
        <w:outlineLvl w:val="0"/>
        <w:rPr>
          <w:rFonts w:ascii="Arial" w:eastAsia="Times New Roman" w:hAnsi="Arial" w:cs="Arial"/>
          <w:spacing w:val="-4"/>
          <w:lang w:eastAsia="sl-SI"/>
        </w:rPr>
      </w:pPr>
      <w:r w:rsidRPr="00590E2D">
        <w:rPr>
          <w:rFonts w:ascii="Arial" w:eastAsia="Times New Roman" w:hAnsi="Arial" w:cs="Arial"/>
          <w:spacing w:val="-4"/>
          <w:lang w:eastAsia="sl-SI"/>
        </w:rPr>
        <w:t>n</w:t>
      </w:r>
      <w:r w:rsidR="007E45A4" w:rsidRPr="00590E2D">
        <w:rPr>
          <w:rFonts w:ascii="Arial" w:eastAsia="Times New Roman" w:hAnsi="Arial" w:cs="Arial"/>
          <w:spacing w:val="-4"/>
          <w:lang w:eastAsia="sl-SI"/>
        </w:rPr>
        <w:t>a podlagi določil</w:t>
      </w:r>
      <w:r w:rsidR="007E45A4" w:rsidRPr="00590E2D">
        <w:rPr>
          <w:rFonts w:ascii="Arial" w:eastAsia="Times New Roman" w:hAnsi="Arial" w:cs="Arial"/>
          <w:lang w:eastAsia="sl-SI"/>
        </w:rPr>
        <w:t xml:space="preserve"> </w:t>
      </w:r>
      <w:r w:rsidR="00132AA7">
        <w:rPr>
          <w:rFonts w:ascii="Arial" w:eastAsia="Times New Roman" w:hAnsi="Arial" w:cs="Arial"/>
          <w:bCs/>
          <w:lang w:eastAsia="sl-SI"/>
        </w:rPr>
        <w:t xml:space="preserve">četrtega poglavja </w:t>
      </w:r>
      <w:r w:rsidR="007E45A4" w:rsidRPr="00590E2D">
        <w:rPr>
          <w:rFonts w:ascii="Arial" w:eastAsia="Times New Roman" w:hAnsi="Arial" w:cs="Arial"/>
          <w:lang w:eastAsia="sl-SI"/>
        </w:rPr>
        <w:t xml:space="preserve">Zakona o javnem naročanju (Uradni list RS, št. 91/2015 – v nadaljevanju ZJN-3), </w:t>
      </w:r>
      <w:r w:rsidR="009F2714" w:rsidRPr="00590E2D">
        <w:rPr>
          <w:rFonts w:ascii="Arial" w:eastAsia="Times New Roman" w:hAnsi="Arial" w:cs="Arial"/>
          <w:spacing w:val="-4"/>
          <w:lang w:eastAsia="sl-SI"/>
        </w:rPr>
        <w:t>vabi vse zainteresirane ponudnike, da predl</w:t>
      </w:r>
      <w:r w:rsidR="00216C81" w:rsidRPr="00590E2D">
        <w:rPr>
          <w:rFonts w:ascii="Arial" w:eastAsia="Times New Roman" w:hAnsi="Arial" w:cs="Arial"/>
          <w:spacing w:val="-4"/>
          <w:lang w:eastAsia="sl-SI"/>
        </w:rPr>
        <w:t xml:space="preserve">ožijo svojo </w:t>
      </w:r>
      <w:r w:rsidR="007E45A4" w:rsidRPr="00590E2D">
        <w:rPr>
          <w:rFonts w:ascii="Arial" w:eastAsia="Times New Roman" w:hAnsi="Arial" w:cs="Arial"/>
          <w:spacing w:val="-4"/>
          <w:lang w:eastAsia="sl-SI"/>
        </w:rPr>
        <w:t xml:space="preserve">pisno </w:t>
      </w:r>
      <w:r w:rsidR="00216C81" w:rsidRPr="00590E2D">
        <w:rPr>
          <w:rFonts w:ascii="Arial" w:eastAsia="Times New Roman" w:hAnsi="Arial" w:cs="Arial"/>
          <w:spacing w:val="-4"/>
          <w:lang w:eastAsia="sl-SI"/>
        </w:rPr>
        <w:t xml:space="preserve">ponudbo </w:t>
      </w:r>
      <w:r w:rsidR="001638C4" w:rsidRPr="00590E2D">
        <w:rPr>
          <w:rFonts w:ascii="Arial" w:eastAsia="Times New Roman" w:hAnsi="Arial" w:cs="Arial"/>
          <w:spacing w:val="-4"/>
          <w:lang w:eastAsia="sl-SI"/>
        </w:rPr>
        <w:t>skladno z zahtevami</w:t>
      </w:r>
      <w:r w:rsidR="007E45A4" w:rsidRPr="00590E2D">
        <w:rPr>
          <w:rFonts w:ascii="Arial" w:eastAsia="Times New Roman" w:hAnsi="Arial" w:cs="Arial"/>
          <w:spacing w:val="-4"/>
          <w:lang w:eastAsia="sl-SI"/>
        </w:rPr>
        <w:t xml:space="preserve"> te </w:t>
      </w:r>
      <w:r w:rsidR="009F4AC9" w:rsidRPr="00590E2D">
        <w:rPr>
          <w:rFonts w:ascii="Arial" w:eastAsia="Times New Roman" w:hAnsi="Arial" w:cs="Arial"/>
          <w:spacing w:val="-6"/>
          <w:lang w:eastAsia="sl-SI"/>
        </w:rPr>
        <w:t>dokumentacije</w:t>
      </w:r>
      <w:r w:rsidR="00216C81" w:rsidRPr="00590E2D">
        <w:rPr>
          <w:rFonts w:ascii="Arial" w:eastAsia="Times New Roman" w:hAnsi="Arial" w:cs="Arial"/>
          <w:spacing w:val="-6"/>
          <w:lang w:eastAsia="sl-SI"/>
        </w:rPr>
        <w:t xml:space="preserve"> </w:t>
      </w:r>
      <w:r w:rsidR="009F4AC9" w:rsidRPr="00590E2D">
        <w:rPr>
          <w:rFonts w:ascii="Arial" w:eastAsia="Times New Roman" w:hAnsi="Arial" w:cs="Arial"/>
          <w:spacing w:val="-4"/>
          <w:lang w:eastAsia="sl-SI"/>
        </w:rPr>
        <w:t xml:space="preserve">in </w:t>
      </w:r>
      <w:r w:rsidR="007E45A4" w:rsidRPr="00590E2D">
        <w:rPr>
          <w:rFonts w:ascii="Arial" w:eastAsia="Times New Roman" w:hAnsi="Arial" w:cs="Arial"/>
          <w:spacing w:val="-4"/>
          <w:lang w:eastAsia="sl-SI"/>
        </w:rPr>
        <w:t>sodelujejo v p</w:t>
      </w:r>
      <w:r w:rsidR="005C3C17" w:rsidRPr="00590E2D">
        <w:rPr>
          <w:rFonts w:ascii="Arial" w:eastAsia="Times New Roman" w:hAnsi="Arial" w:cs="Arial"/>
          <w:spacing w:val="-4"/>
          <w:lang w:eastAsia="sl-SI"/>
        </w:rPr>
        <w:t>ostopku oddaje javnega naročila, katerega predmet je:</w:t>
      </w:r>
    </w:p>
    <w:p w14:paraId="48CC89FE" w14:textId="77777777" w:rsidR="002805DD" w:rsidRPr="00590E2D" w:rsidRDefault="002805DD" w:rsidP="005110E1">
      <w:pPr>
        <w:widowControl w:val="0"/>
        <w:spacing w:after="0"/>
        <w:jc w:val="both"/>
        <w:outlineLvl w:val="0"/>
        <w:rPr>
          <w:rFonts w:ascii="Arial" w:eastAsia="Times New Roman" w:hAnsi="Arial" w:cs="Arial"/>
          <w:spacing w:val="-4"/>
          <w:lang w:eastAsia="sl-SI"/>
        </w:rPr>
      </w:pPr>
    </w:p>
    <w:p w14:paraId="69D6BD32" w14:textId="77777777" w:rsidR="002805DD" w:rsidRPr="00590E2D" w:rsidRDefault="002805DD" w:rsidP="005110E1">
      <w:pPr>
        <w:widowControl w:val="0"/>
        <w:spacing w:after="0"/>
        <w:jc w:val="both"/>
        <w:outlineLvl w:val="0"/>
        <w:rPr>
          <w:rFonts w:ascii="Arial" w:eastAsia="Times New Roman" w:hAnsi="Arial" w:cs="Arial"/>
          <w:spacing w:val="-4"/>
          <w:lang w:eastAsia="sl-SI"/>
        </w:rPr>
      </w:pPr>
    </w:p>
    <w:p w14:paraId="6E2524E4" w14:textId="77777777" w:rsidR="005C3C17" w:rsidRPr="00590E2D" w:rsidRDefault="005C3C17" w:rsidP="005110E1">
      <w:pPr>
        <w:widowControl w:val="0"/>
        <w:spacing w:after="0"/>
        <w:jc w:val="both"/>
        <w:outlineLvl w:val="0"/>
        <w:rPr>
          <w:rFonts w:ascii="Arial" w:eastAsia="Times New Roman" w:hAnsi="Arial" w:cs="Arial"/>
          <w:spacing w:val="-4"/>
          <w:lang w:eastAsia="sl-SI"/>
        </w:rPr>
      </w:pPr>
    </w:p>
    <w:p w14:paraId="1ADFC382" w14:textId="77777777" w:rsidR="00BA7FA3" w:rsidRPr="00DA0766" w:rsidRDefault="00BA7FA3" w:rsidP="00BA7FA3">
      <w:pPr>
        <w:spacing w:after="0"/>
        <w:jc w:val="center"/>
        <w:rPr>
          <w:rFonts w:ascii="Arial Narrow" w:eastAsia="Times New Roman" w:hAnsi="Arial Narrow"/>
          <w:lang w:eastAsia="sl-SI"/>
        </w:rPr>
      </w:pPr>
      <w:r>
        <w:rPr>
          <w:rFonts w:ascii="Arial" w:eastAsia="Times New Roman" w:hAnsi="Arial" w:cs="Arial"/>
          <w:b/>
          <w:bCs/>
          <w:lang w:eastAsia="sl-SI"/>
        </w:rPr>
        <w:t>PRIPRAVA IN DOSTAVA DNEVNIH OBROKOV ZA UČENCE IN ZAPOSLENE NA OSNOVNI ŠOLI FRANCETA PREŠERNA ZA DOBO 48 MESECEV</w:t>
      </w:r>
    </w:p>
    <w:p w14:paraId="3D1F355D" w14:textId="77777777" w:rsidR="002805DD" w:rsidRPr="00E747B0" w:rsidRDefault="002805DD" w:rsidP="005110E1">
      <w:pPr>
        <w:widowControl w:val="0"/>
        <w:spacing w:after="0"/>
        <w:jc w:val="both"/>
        <w:outlineLvl w:val="0"/>
        <w:rPr>
          <w:rFonts w:ascii="Arial" w:eastAsia="Times New Roman" w:hAnsi="Arial" w:cs="Arial"/>
          <w:spacing w:val="-4"/>
          <w:lang w:eastAsia="sl-SI"/>
        </w:rPr>
      </w:pPr>
    </w:p>
    <w:p w14:paraId="714EF99D" w14:textId="77777777" w:rsidR="001E22AF" w:rsidRPr="00E747B0" w:rsidRDefault="001E22AF" w:rsidP="001E22AF">
      <w:pPr>
        <w:jc w:val="both"/>
        <w:rPr>
          <w:rFonts w:ascii="Arial" w:hAnsi="Arial"/>
        </w:rPr>
      </w:pPr>
    </w:p>
    <w:p w14:paraId="7DCAEB26" w14:textId="56FCCF6F" w:rsidR="001E22AF" w:rsidRPr="00E747B0" w:rsidRDefault="001E22AF" w:rsidP="001E22AF">
      <w:pPr>
        <w:jc w:val="both"/>
        <w:rPr>
          <w:rFonts w:ascii="Arial" w:hAnsi="Arial"/>
        </w:rPr>
      </w:pPr>
      <w:r w:rsidRPr="00E747B0">
        <w:rPr>
          <w:rFonts w:ascii="Arial" w:hAnsi="Arial"/>
        </w:rPr>
        <w:t>Ponudnik bo izvajal storitve priprave gotove hrane</w:t>
      </w:r>
      <w:r w:rsidR="00BA7FA3">
        <w:rPr>
          <w:rFonts w:ascii="Arial" w:hAnsi="Arial"/>
        </w:rPr>
        <w:t xml:space="preserve"> v svoji kuhinji ter pripravljene obroke dostavil OŠ Franceta Prešerna ob dogovorjeni uri vsak dan.</w:t>
      </w:r>
    </w:p>
    <w:p w14:paraId="6CAC1F64" w14:textId="77777777" w:rsidR="005C3C17" w:rsidRPr="00E747B0" w:rsidRDefault="005C3C17" w:rsidP="005110E1">
      <w:pPr>
        <w:widowControl w:val="0"/>
        <w:spacing w:after="0"/>
        <w:jc w:val="both"/>
        <w:outlineLvl w:val="0"/>
        <w:rPr>
          <w:rFonts w:ascii="Arial" w:eastAsia="Times New Roman" w:hAnsi="Arial" w:cs="Arial"/>
          <w:spacing w:val="-4"/>
          <w:lang w:eastAsia="sl-SI"/>
        </w:rPr>
      </w:pPr>
    </w:p>
    <w:p w14:paraId="223D32A5" w14:textId="77777777" w:rsidR="00D52935" w:rsidRPr="00590E2D" w:rsidRDefault="00D52935" w:rsidP="005110E1">
      <w:pPr>
        <w:widowControl w:val="0"/>
        <w:spacing w:after="0"/>
        <w:jc w:val="both"/>
        <w:outlineLvl w:val="0"/>
        <w:rPr>
          <w:rFonts w:ascii="Arial" w:eastAsia="Times New Roman" w:hAnsi="Arial" w:cs="Arial"/>
          <w:spacing w:val="-4"/>
          <w:lang w:eastAsia="sl-SI"/>
        </w:rPr>
      </w:pPr>
    </w:p>
    <w:p w14:paraId="20CCAC66" w14:textId="77777777" w:rsidR="002805DD" w:rsidRPr="00590E2D" w:rsidRDefault="002805DD" w:rsidP="005110E1">
      <w:pPr>
        <w:widowControl w:val="0"/>
        <w:spacing w:after="0"/>
        <w:jc w:val="both"/>
        <w:outlineLvl w:val="0"/>
        <w:rPr>
          <w:rFonts w:ascii="Arial" w:eastAsia="Times New Roman" w:hAnsi="Arial" w:cs="Arial"/>
          <w:spacing w:val="-4"/>
          <w:lang w:eastAsia="sl-SI"/>
        </w:rPr>
      </w:pPr>
      <w:r w:rsidRPr="00590E2D">
        <w:rPr>
          <w:rFonts w:ascii="Arial" w:eastAsia="Times New Roman" w:hAnsi="Arial" w:cs="Arial"/>
          <w:spacing w:val="-4"/>
          <w:lang w:eastAsia="sl-SI"/>
        </w:rPr>
        <w:t>S spoštovanjem!</w:t>
      </w:r>
    </w:p>
    <w:p w14:paraId="66FE9154" w14:textId="77777777" w:rsidR="002805DD" w:rsidRPr="00590E2D" w:rsidRDefault="002805DD" w:rsidP="005110E1">
      <w:pPr>
        <w:widowControl w:val="0"/>
        <w:spacing w:after="0"/>
        <w:jc w:val="both"/>
        <w:outlineLvl w:val="0"/>
        <w:rPr>
          <w:rFonts w:ascii="Arial" w:eastAsia="Times New Roman" w:hAnsi="Arial" w:cs="Arial"/>
          <w:spacing w:val="-4"/>
          <w:lang w:eastAsia="sl-SI"/>
        </w:rPr>
      </w:pPr>
    </w:p>
    <w:p w14:paraId="4F1A4045" w14:textId="77777777" w:rsidR="00135358" w:rsidRPr="00590E2D" w:rsidRDefault="00135358" w:rsidP="005110E1">
      <w:pPr>
        <w:widowControl w:val="0"/>
        <w:spacing w:after="0"/>
        <w:jc w:val="both"/>
        <w:outlineLvl w:val="0"/>
        <w:rPr>
          <w:rFonts w:ascii="Arial" w:eastAsia="Times New Roman" w:hAnsi="Arial" w:cs="Arial"/>
          <w:spacing w:val="-4"/>
          <w:lang w:eastAsia="sl-SI"/>
        </w:rPr>
      </w:pPr>
    </w:p>
    <w:p w14:paraId="3D208177" w14:textId="77777777" w:rsidR="005C3C17" w:rsidRPr="00590E2D" w:rsidRDefault="005C3C17" w:rsidP="005110E1">
      <w:pPr>
        <w:widowControl w:val="0"/>
        <w:spacing w:after="0"/>
        <w:jc w:val="both"/>
        <w:outlineLvl w:val="0"/>
        <w:rPr>
          <w:rFonts w:ascii="Arial" w:eastAsia="Times New Roman" w:hAnsi="Arial" w:cs="Arial"/>
          <w:spacing w:val="-4"/>
          <w:lang w:eastAsia="sl-SI"/>
        </w:rPr>
      </w:pPr>
    </w:p>
    <w:p w14:paraId="23138960" w14:textId="5EC3CC97" w:rsidR="002805DD" w:rsidRPr="00590E2D" w:rsidRDefault="00BA7FA3" w:rsidP="005110E1">
      <w:pPr>
        <w:widowControl w:val="0"/>
        <w:spacing w:after="0"/>
        <w:ind w:left="4248" w:firstLine="708"/>
        <w:jc w:val="both"/>
        <w:outlineLvl w:val="0"/>
        <w:rPr>
          <w:rFonts w:ascii="Arial" w:eastAsia="Times New Roman" w:hAnsi="Arial" w:cs="Arial"/>
          <w:spacing w:val="-4"/>
          <w:lang w:eastAsia="sl-SI"/>
        </w:rPr>
      </w:pPr>
      <w:r>
        <w:rPr>
          <w:rFonts w:ascii="Arial" w:eastAsia="Times New Roman" w:hAnsi="Arial" w:cs="Arial"/>
          <w:spacing w:val="-4"/>
          <w:lang w:eastAsia="sl-SI"/>
        </w:rPr>
        <w:t>Ravnatelj</w:t>
      </w:r>
      <w:r w:rsidR="00414C0C" w:rsidRPr="00590E2D">
        <w:rPr>
          <w:rFonts w:ascii="Arial" w:eastAsia="Times New Roman" w:hAnsi="Arial" w:cs="Arial"/>
          <w:spacing w:val="-4"/>
          <w:lang w:eastAsia="sl-SI"/>
        </w:rPr>
        <w:t>:</w:t>
      </w:r>
    </w:p>
    <w:p w14:paraId="3F89E4DE" w14:textId="3686676B" w:rsidR="002805DD" w:rsidRPr="00590E2D" w:rsidRDefault="00BA7FA3" w:rsidP="005110E1">
      <w:pPr>
        <w:widowControl w:val="0"/>
        <w:spacing w:after="0"/>
        <w:ind w:left="4956"/>
        <w:jc w:val="both"/>
        <w:outlineLvl w:val="0"/>
        <w:rPr>
          <w:rFonts w:ascii="Arial" w:eastAsia="Times New Roman" w:hAnsi="Arial" w:cs="Arial"/>
          <w:spacing w:val="-4"/>
          <w:lang w:eastAsia="sl-SI"/>
        </w:rPr>
      </w:pPr>
      <w:r>
        <w:rPr>
          <w:rFonts w:ascii="Arial" w:eastAsia="Times New Roman" w:hAnsi="Arial" w:cs="Arial"/>
          <w:spacing w:val="-4"/>
          <w:lang w:eastAsia="sl-SI"/>
        </w:rPr>
        <w:t>Aleš Žitnik, prof.</w:t>
      </w:r>
    </w:p>
    <w:p w14:paraId="281DECF2" w14:textId="77777777" w:rsidR="00E36D3E" w:rsidRPr="00DA0766" w:rsidRDefault="00E36D3E" w:rsidP="005110E1">
      <w:pPr>
        <w:widowControl w:val="0"/>
        <w:spacing w:after="0"/>
        <w:jc w:val="both"/>
        <w:outlineLvl w:val="0"/>
        <w:rPr>
          <w:rFonts w:ascii="Arial Narrow" w:eastAsia="Times New Roman" w:hAnsi="Arial Narrow" w:cs="Arial"/>
          <w:spacing w:val="-4"/>
          <w:lang w:eastAsia="sl-SI"/>
        </w:rPr>
      </w:pPr>
    </w:p>
    <w:p w14:paraId="1F17C0A8" w14:textId="77777777" w:rsidR="00E36D3E" w:rsidRPr="00DA0766" w:rsidRDefault="00E36D3E" w:rsidP="005110E1">
      <w:pPr>
        <w:widowControl w:val="0"/>
        <w:spacing w:after="0"/>
        <w:jc w:val="both"/>
        <w:outlineLvl w:val="0"/>
        <w:rPr>
          <w:rFonts w:ascii="Arial Narrow" w:eastAsia="Times New Roman" w:hAnsi="Arial Narrow" w:cs="Arial"/>
          <w:spacing w:val="-4"/>
          <w:lang w:eastAsia="sl-SI"/>
        </w:rPr>
      </w:pPr>
    </w:p>
    <w:p w14:paraId="6D469E1B" w14:textId="77777777" w:rsidR="00E36D3E" w:rsidRPr="00DA0766" w:rsidRDefault="00E36D3E" w:rsidP="005110E1">
      <w:pPr>
        <w:widowControl w:val="0"/>
        <w:spacing w:after="0"/>
        <w:jc w:val="both"/>
        <w:outlineLvl w:val="0"/>
        <w:rPr>
          <w:rFonts w:ascii="Arial Narrow" w:eastAsia="Times New Roman" w:hAnsi="Arial Narrow" w:cs="Arial"/>
          <w:spacing w:val="-4"/>
          <w:lang w:eastAsia="sl-SI"/>
        </w:rPr>
      </w:pPr>
    </w:p>
    <w:p w14:paraId="492C7109" w14:textId="77777777" w:rsidR="00E36D3E" w:rsidRPr="00DA0766" w:rsidRDefault="00E36D3E" w:rsidP="005110E1">
      <w:pPr>
        <w:widowControl w:val="0"/>
        <w:spacing w:after="0"/>
        <w:jc w:val="both"/>
        <w:outlineLvl w:val="0"/>
        <w:rPr>
          <w:rFonts w:ascii="Arial Narrow" w:eastAsia="Times New Roman" w:hAnsi="Arial Narrow" w:cs="Arial"/>
          <w:spacing w:val="-4"/>
          <w:lang w:eastAsia="sl-SI"/>
        </w:rPr>
      </w:pPr>
    </w:p>
    <w:p w14:paraId="48F95098" w14:textId="77777777" w:rsidR="00E36D3E" w:rsidRPr="00DA0766" w:rsidRDefault="00E36D3E" w:rsidP="005110E1">
      <w:pPr>
        <w:widowControl w:val="0"/>
        <w:spacing w:after="0"/>
        <w:jc w:val="both"/>
        <w:outlineLvl w:val="0"/>
        <w:rPr>
          <w:rFonts w:ascii="Arial Narrow" w:eastAsia="Times New Roman" w:hAnsi="Arial Narrow" w:cs="Arial"/>
          <w:spacing w:val="-4"/>
          <w:lang w:eastAsia="sl-SI"/>
        </w:rPr>
      </w:pPr>
    </w:p>
    <w:p w14:paraId="1F95A765" w14:textId="77777777" w:rsidR="00E36D3E" w:rsidRPr="00DA0766" w:rsidRDefault="00E36D3E" w:rsidP="005110E1">
      <w:pPr>
        <w:widowControl w:val="0"/>
        <w:spacing w:after="0"/>
        <w:jc w:val="both"/>
        <w:outlineLvl w:val="0"/>
        <w:rPr>
          <w:rFonts w:ascii="Arial Narrow" w:eastAsia="Times New Roman" w:hAnsi="Arial Narrow" w:cs="Arial"/>
          <w:spacing w:val="-4"/>
          <w:lang w:eastAsia="sl-SI"/>
        </w:rPr>
      </w:pPr>
    </w:p>
    <w:p w14:paraId="4B438ECE" w14:textId="77777777" w:rsidR="009A460F" w:rsidRPr="00DA0766" w:rsidRDefault="009A460F" w:rsidP="005110E1">
      <w:pPr>
        <w:widowControl w:val="0"/>
        <w:spacing w:after="0"/>
        <w:jc w:val="both"/>
        <w:outlineLvl w:val="0"/>
        <w:rPr>
          <w:rFonts w:ascii="Arial Narrow" w:eastAsia="Times New Roman" w:hAnsi="Arial Narrow" w:cs="Arial"/>
          <w:spacing w:val="-4"/>
          <w:lang w:eastAsia="sl-SI"/>
        </w:rPr>
      </w:pPr>
    </w:p>
    <w:p w14:paraId="79CA48C1" w14:textId="77777777" w:rsidR="009A460F" w:rsidRPr="00DA0766" w:rsidRDefault="009A460F" w:rsidP="005110E1">
      <w:pPr>
        <w:widowControl w:val="0"/>
        <w:spacing w:after="0"/>
        <w:jc w:val="both"/>
        <w:outlineLvl w:val="0"/>
        <w:rPr>
          <w:rFonts w:ascii="Arial Narrow" w:eastAsia="Times New Roman" w:hAnsi="Arial Narrow" w:cs="Arial"/>
          <w:spacing w:val="-4"/>
          <w:lang w:eastAsia="sl-SI"/>
        </w:rPr>
      </w:pPr>
    </w:p>
    <w:p w14:paraId="6055FEBC" w14:textId="77777777" w:rsidR="009A460F" w:rsidRPr="00DA0766" w:rsidRDefault="009A460F" w:rsidP="005110E1">
      <w:pPr>
        <w:widowControl w:val="0"/>
        <w:spacing w:after="0"/>
        <w:jc w:val="both"/>
        <w:outlineLvl w:val="0"/>
        <w:rPr>
          <w:rFonts w:ascii="Arial Narrow" w:eastAsia="Times New Roman" w:hAnsi="Arial Narrow" w:cs="Arial"/>
          <w:spacing w:val="-4"/>
          <w:lang w:eastAsia="sl-SI"/>
        </w:rPr>
      </w:pPr>
    </w:p>
    <w:p w14:paraId="5E1A5E6B" w14:textId="77777777" w:rsidR="009A460F" w:rsidRPr="00DA0766" w:rsidRDefault="009A460F" w:rsidP="005110E1">
      <w:pPr>
        <w:widowControl w:val="0"/>
        <w:spacing w:after="0"/>
        <w:jc w:val="both"/>
        <w:outlineLvl w:val="0"/>
        <w:rPr>
          <w:rFonts w:ascii="Arial Narrow" w:eastAsia="Times New Roman" w:hAnsi="Arial Narrow" w:cs="Arial"/>
          <w:spacing w:val="-4"/>
          <w:lang w:eastAsia="sl-SI"/>
        </w:rPr>
      </w:pPr>
    </w:p>
    <w:p w14:paraId="34A50CD5" w14:textId="77777777" w:rsidR="009A460F" w:rsidRPr="00DA0766" w:rsidRDefault="009A460F" w:rsidP="005110E1">
      <w:pPr>
        <w:widowControl w:val="0"/>
        <w:spacing w:after="0"/>
        <w:jc w:val="both"/>
        <w:outlineLvl w:val="0"/>
        <w:rPr>
          <w:rFonts w:ascii="Arial Narrow" w:eastAsia="Times New Roman" w:hAnsi="Arial Narrow" w:cs="Arial"/>
          <w:spacing w:val="-4"/>
          <w:lang w:eastAsia="sl-SI"/>
        </w:rPr>
      </w:pPr>
    </w:p>
    <w:p w14:paraId="3AEA18AD" w14:textId="77777777" w:rsidR="009A460F" w:rsidRPr="00DA0766" w:rsidRDefault="009A460F" w:rsidP="005110E1">
      <w:pPr>
        <w:widowControl w:val="0"/>
        <w:spacing w:after="0"/>
        <w:jc w:val="both"/>
        <w:outlineLvl w:val="0"/>
        <w:rPr>
          <w:rFonts w:ascii="Arial Narrow" w:eastAsia="Times New Roman" w:hAnsi="Arial Narrow" w:cs="Arial"/>
          <w:spacing w:val="-4"/>
          <w:lang w:eastAsia="sl-SI"/>
        </w:rPr>
      </w:pPr>
    </w:p>
    <w:p w14:paraId="41C181C2" w14:textId="77777777" w:rsidR="00666AF5" w:rsidRPr="00DA0766" w:rsidRDefault="00666AF5" w:rsidP="005110E1">
      <w:pPr>
        <w:widowControl w:val="0"/>
        <w:spacing w:after="0"/>
        <w:jc w:val="center"/>
        <w:outlineLvl w:val="0"/>
        <w:rPr>
          <w:rFonts w:ascii="Arial Narrow" w:eastAsia="Times New Roman" w:hAnsi="Arial Narrow" w:cs="Arial"/>
          <w:spacing w:val="-4"/>
          <w:lang w:eastAsia="sl-SI"/>
        </w:rPr>
      </w:pPr>
    </w:p>
    <w:p w14:paraId="379BD24F" w14:textId="77777777" w:rsidR="00666AF5" w:rsidRPr="00DA0766" w:rsidRDefault="00666AF5" w:rsidP="005110E1">
      <w:pPr>
        <w:widowControl w:val="0"/>
        <w:spacing w:after="0"/>
        <w:jc w:val="center"/>
        <w:outlineLvl w:val="0"/>
        <w:rPr>
          <w:rFonts w:ascii="Arial Narrow" w:eastAsia="Times New Roman" w:hAnsi="Arial Narrow" w:cs="Arial"/>
          <w:spacing w:val="-4"/>
          <w:lang w:eastAsia="sl-SI"/>
        </w:rPr>
      </w:pPr>
    </w:p>
    <w:p w14:paraId="6FDFEA93" w14:textId="77777777" w:rsidR="00666AF5" w:rsidRPr="00DA0766" w:rsidRDefault="00666AF5" w:rsidP="005110E1">
      <w:pPr>
        <w:widowControl w:val="0"/>
        <w:spacing w:after="0"/>
        <w:jc w:val="center"/>
        <w:outlineLvl w:val="0"/>
        <w:rPr>
          <w:rFonts w:ascii="Arial Narrow" w:eastAsia="Times New Roman" w:hAnsi="Arial Narrow" w:cs="Arial"/>
          <w:spacing w:val="-4"/>
          <w:lang w:eastAsia="sl-SI"/>
        </w:rPr>
      </w:pPr>
    </w:p>
    <w:p w14:paraId="7C370D59" w14:textId="77777777" w:rsidR="00666AF5" w:rsidRPr="00DA0766" w:rsidRDefault="00666AF5" w:rsidP="005110E1">
      <w:pPr>
        <w:widowControl w:val="0"/>
        <w:spacing w:after="0"/>
        <w:jc w:val="center"/>
        <w:outlineLvl w:val="0"/>
        <w:rPr>
          <w:rFonts w:ascii="Arial Narrow" w:eastAsia="Times New Roman" w:hAnsi="Arial Narrow" w:cs="Arial"/>
          <w:spacing w:val="-4"/>
          <w:lang w:eastAsia="sl-SI"/>
        </w:rPr>
      </w:pPr>
    </w:p>
    <w:p w14:paraId="67080A96" w14:textId="77777777" w:rsidR="00666AF5" w:rsidRPr="00DA0766" w:rsidRDefault="00666AF5" w:rsidP="005110E1">
      <w:pPr>
        <w:widowControl w:val="0"/>
        <w:spacing w:after="0"/>
        <w:jc w:val="center"/>
        <w:outlineLvl w:val="0"/>
        <w:rPr>
          <w:rFonts w:ascii="Arial Narrow" w:eastAsia="Times New Roman" w:hAnsi="Arial Narrow" w:cs="Arial"/>
          <w:spacing w:val="-4"/>
          <w:lang w:eastAsia="sl-SI"/>
        </w:rPr>
      </w:pPr>
    </w:p>
    <w:p w14:paraId="3A8B150D" w14:textId="77777777" w:rsidR="00E36D3E" w:rsidRPr="00DA0766" w:rsidRDefault="00E36D3E" w:rsidP="001C52D0">
      <w:pPr>
        <w:widowControl w:val="0"/>
        <w:spacing w:after="0"/>
        <w:outlineLvl w:val="0"/>
        <w:rPr>
          <w:rFonts w:ascii="Arial Narrow" w:eastAsia="Times New Roman" w:hAnsi="Arial Narrow" w:cs="Arial"/>
          <w:spacing w:val="-4"/>
          <w:lang w:eastAsia="sl-SI"/>
        </w:rPr>
      </w:pPr>
    </w:p>
    <w:p w14:paraId="04B37788" w14:textId="77777777" w:rsidR="004F1CC6" w:rsidRPr="00590E2D" w:rsidRDefault="00BA16A3" w:rsidP="005110E1">
      <w:pPr>
        <w:widowControl w:val="0"/>
        <w:shd w:val="clear" w:color="auto" w:fill="95B3D7"/>
        <w:spacing w:after="0"/>
        <w:jc w:val="center"/>
        <w:outlineLvl w:val="0"/>
        <w:rPr>
          <w:rFonts w:ascii="Arial" w:eastAsia="Times New Roman" w:hAnsi="Arial" w:cs="Arial"/>
          <w:b/>
          <w:spacing w:val="-4"/>
          <w:sz w:val="32"/>
          <w:szCs w:val="32"/>
          <w:lang w:eastAsia="sl-SI"/>
        </w:rPr>
      </w:pPr>
      <w:r w:rsidRPr="00590E2D">
        <w:rPr>
          <w:rFonts w:ascii="Arial" w:eastAsia="Times New Roman" w:hAnsi="Arial" w:cs="Arial"/>
          <w:b/>
          <w:spacing w:val="-4"/>
          <w:sz w:val="32"/>
          <w:szCs w:val="32"/>
          <w:lang w:eastAsia="sl-SI"/>
        </w:rPr>
        <w:t>SPLOŠNA DOLOČILA</w:t>
      </w:r>
      <w:r w:rsidR="006F52A0" w:rsidRPr="00590E2D">
        <w:rPr>
          <w:rFonts w:ascii="Arial" w:eastAsia="Times New Roman" w:hAnsi="Arial" w:cs="Arial"/>
          <w:b/>
          <w:spacing w:val="-4"/>
          <w:sz w:val="32"/>
          <w:szCs w:val="32"/>
          <w:lang w:eastAsia="sl-SI"/>
        </w:rPr>
        <w:t xml:space="preserve"> </w:t>
      </w:r>
      <w:r w:rsidR="004F1CC6" w:rsidRPr="00590E2D">
        <w:rPr>
          <w:rFonts w:ascii="Arial" w:eastAsia="Times New Roman" w:hAnsi="Arial" w:cs="Arial"/>
          <w:b/>
          <w:spacing w:val="-4"/>
          <w:sz w:val="32"/>
          <w:szCs w:val="32"/>
          <w:lang w:eastAsia="sl-SI"/>
        </w:rPr>
        <w:t>IN NAVODILA PONUDNIKOM</w:t>
      </w:r>
    </w:p>
    <w:p w14:paraId="73FD4DC8" w14:textId="77777777" w:rsidR="004F1CC6" w:rsidRPr="00590E2D" w:rsidRDefault="004F1CC6" w:rsidP="005110E1">
      <w:pPr>
        <w:shd w:val="clear" w:color="auto" w:fill="8DB3E2"/>
        <w:spacing w:after="0"/>
        <w:jc w:val="center"/>
        <w:rPr>
          <w:rFonts w:ascii="Arial" w:eastAsia="Times New Roman" w:hAnsi="Arial" w:cs="Arial"/>
          <w:b/>
          <w:spacing w:val="-4"/>
          <w:sz w:val="32"/>
          <w:szCs w:val="32"/>
          <w:lang w:eastAsia="sl-SI"/>
        </w:rPr>
      </w:pPr>
      <w:r w:rsidRPr="00590E2D">
        <w:rPr>
          <w:rFonts w:ascii="Arial" w:eastAsia="Times New Roman" w:hAnsi="Arial" w:cs="Arial"/>
          <w:b/>
          <w:spacing w:val="-4"/>
          <w:sz w:val="32"/>
          <w:szCs w:val="32"/>
          <w:lang w:eastAsia="sl-SI"/>
        </w:rPr>
        <w:t>ZA PRIPRAVO PONUDBE</w:t>
      </w:r>
    </w:p>
    <w:p w14:paraId="579DE665" w14:textId="77777777" w:rsidR="002611C9" w:rsidRPr="00590E2D" w:rsidRDefault="002611C9" w:rsidP="005110E1">
      <w:pPr>
        <w:widowControl w:val="0"/>
        <w:spacing w:after="0"/>
        <w:jc w:val="both"/>
        <w:outlineLvl w:val="0"/>
        <w:rPr>
          <w:rFonts w:ascii="Arial" w:eastAsia="Times New Roman" w:hAnsi="Arial" w:cs="Arial"/>
          <w:spacing w:val="-4"/>
          <w:lang w:eastAsia="sl-SI"/>
        </w:rPr>
      </w:pPr>
    </w:p>
    <w:p w14:paraId="5F9C8A87" w14:textId="77777777" w:rsidR="009F2714" w:rsidRPr="00590E2D" w:rsidRDefault="009F2714" w:rsidP="009566D7">
      <w:pPr>
        <w:numPr>
          <w:ilvl w:val="0"/>
          <w:numId w:val="2"/>
        </w:numPr>
        <w:shd w:val="clear" w:color="auto" w:fill="BFBFBF"/>
        <w:spacing w:after="0"/>
        <w:ind w:left="567" w:hanging="567"/>
        <w:jc w:val="both"/>
        <w:rPr>
          <w:rFonts w:ascii="Arial" w:eastAsia="Times New Roman" w:hAnsi="Arial" w:cs="Arial"/>
          <w:b/>
          <w:lang w:eastAsia="sl-SI"/>
        </w:rPr>
      </w:pPr>
      <w:r w:rsidRPr="00590E2D">
        <w:rPr>
          <w:rFonts w:ascii="Arial" w:eastAsia="Times New Roman" w:hAnsi="Arial" w:cs="Arial"/>
          <w:b/>
          <w:lang w:eastAsia="sl-SI"/>
        </w:rPr>
        <w:t>Predmet javnega naročila</w:t>
      </w:r>
    </w:p>
    <w:p w14:paraId="137B5515" w14:textId="2F814E51" w:rsidR="00F155A2" w:rsidRDefault="009F2714" w:rsidP="005110E1">
      <w:pPr>
        <w:spacing w:after="0"/>
        <w:jc w:val="both"/>
        <w:rPr>
          <w:rFonts w:ascii="Arial" w:eastAsia="Times New Roman" w:hAnsi="Arial" w:cs="Arial"/>
          <w:lang w:eastAsia="sl-SI"/>
        </w:rPr>
      </w:pPr>
      <w:r w:rsidRPr="00590E2D">
        <w:rPr>
          <w:rFonts w:ascii="Arial" w:eastAsia="Times New Roman" w:hAnsi="Arial" w:cs="Arial"/>
          <w:lang w:eastAsia="sl-SI"/>
        </w:rPr>
        <w:t>Predmet javnega naročila je</w:t>
      </w:r>
      <w:r w:rsidR="00D52935" w:rsidRPr="00590E2D">
        <w:rPr>
          <w:rFonts w:ascii="Arial" w:eastAsia="Times New Roman" w:hAnsi="Arial" w:cs="Arial"/>
          <w:lang w:eastAsia="sl-SI"/>
        </w:rPr>
        <w:t xml:space="preserve"> izvajanje storitev</w:t>
      </w:r>
      <w:r w:rsidR="00954162" w:rsidRPr="00590E2D">
        <w:rPr>
          <w:rFonts w:ascii="Arial" w:eastAsia="Times New Roman" w:hAnsi="Arial" w:cs="Arial"/>
          <w:lang w:eastAsia="sl-SI"/>
        </w:rPr>
        <w:t xml:space="preserve"> </w:t>
      </w:r>
      <w:r w:rsidR="00D52935" w:rsidRPr="00590E2D">
        <w:rPr>
          <w:rFonts w:ascii="Arial" w:eastAsia="Times New Roman" w:hAnsi="Arial" w:cs="Arial"/>
          <w:b/>
          <w:lang w:eastAsia="sl-SI"/>
        </w:rPr>
        <w:t>priprave gotovih obrokov</w:t>
      </w:r>
      <w:r w:rsidR="00D52935" w:rsidRPr="00590E2D">
        <w:rPr>
          <w:rFonts w:ascii="Arial" w:eastAsia="Times New Roman" w:hAnsi="Arial" w:cs="Arial"/>
          <w:lang w:eastAsia="sl-SI"/>
        </w:rPr>
        <w:t>, ki se izvajajo na okolju prijazen način</w:t>
      </w:r>
      <w:r w:rsidR="00B75AD1">
        <w:rPr>
          <w:rFonts w:ascii="Arial" w:eastAsia="Times New Roman" w:hAnsi="Arial" w:cs="Arial"/>
          <w:lang w:eastAsia="sl-SI"/>
        </w:rPr>
        <w:t xml:space="preserve"> ter se vsakodnevno (v času izvajanja pouka) dostavijo na sedež naročnika</w:t>
      </w:r>
      <w:r w:rsidR="00DD094E">
        <w:rPr>
          <w:rFonts w:ascii="Arial" w:eastAsia="Times New Roman" w:hAnsi="Arial" w:cs="Arial"/>
          <w:lang w:eastAsia="sl-SI"/>
        </w:rPr>
        <w:t xml:space="preserve"> (na šolo, na podružnične šole in v vrtec)</w:t>
      </w:r>
      <w:r w:rsidR="00D52935" w:rsidRPr="00590E2D">
        <w:rPr>
          <w:rFonts w:ascii="Arial" w:eastAsia="Times New Roman" w:hAnsi="Arial" w:cs="Arial"/>
          <w:lang w:eastAsia="sl-SI"/>
        </w:rPr>
        <w:t xml:space="preserve">. </w:t>
      </w:r>
      <w:r w:rsidR="006F52A0" w:rsidRPr="00590E2D">
        <w:rPr>
          <w:rFonts w:ascii="Arial" w:eastAsia="Times New Roman" w:hAnsi="Arial" w:cs="Arial"/>
          <w:lang w:eastAsia="sl-SI"/>
        </w:rPr>
        <w:t xml:space="preserve">Zahteve naročnika v zvezi s predmetom </w:t>
      </w:r>
      <w:r w:rsidR="009A460F" w:rsidRPr="00590E2D">
        <w:rPr>
          <w:rFonts w:ascii="Arial" w:eastAsia="Times New Roman" w:hAnsi="Arial" w:cs="Arial"/>
          <w:lang w:eastAsia="sl-SI"/>
        </w:rPr>
        <w:t xml:space="preserve">javnega </w:t>
      </w:r>
      <w:r w:rsidR="006F52A0" w:rsidRPr="00590E2D">
        <w:rPr>
          <w:rFonts w:ascii="Arial" w:eastAsia="Times New Roman" w:hAnsi="Arial" w:cs="Arial"/>
          <w:lang w:eastAsia="sl-SI"/>
        </w:rPr>
        <w:t>naročila so razvidne iz</w:t>
      </w:r>
      <w:r w:rsidR="00AC775E" w:rsidRPr="00590E2D">
        <w:rPr>
          <w:rFonts w:ascii="Arial" w:eastAsia="Times New Roman" w:hAnsi="Arial" w:cs="Arial"/>
          <w:lang w:eastAsia="sl-SI"/>
        </w:rPr>
        <w:t xml:space="preserve"> določil vzorca</w:t>
      </w:r>
      <w:r w:rsidR="006F52A0" w:rsidRPr="00590E2D">
        <w:rPr>
          <w:rFonts w:ascii="Arial" w:eastAsia="Times New Roman" w:hAnsi="Arial" w:cs="Arial"/>
          <w:lang w:eastAsia="sl-SI"/>
        </w:rPr>
        <w:t xml:space="preserve"> pogodb</w:t>
      </w:r>
      <w:r w:rsidR="00AC775E" w:rsidRPr="00590E2D">
        <w:rPr>
          <w:rFonts w:ascii="Arial" w:eastAsia="Times New Roman" w:hAnsi="Arial" w:cs="Arial"/>
          <w:lang w:eastAsia="sl-SI"/>
        </w:rPr>
        <w:t>e.</w:t>
      </w:r>
    </w:p>
    <w:p w14:paraId="0E8E3042" w14:textId="77777777" w:rsidR="003A753E" w:rsidRPr="00590E2D" w:rsidRDefault="003A753E" w:rsidP="005110E1">
      <w:pPr>
        <w:widowControl w:val="0"/>
        <w:spacing w:after="0"/>
        <w:jc w:val="both"/>
        <w:outlineLvl w:val="0"/>
        <w:rPr>
          <w:rFonts w:ascii="Arial" w:eastAsia="Times New Roman" w:hAnsi="Arial" w:cs="Arial"/>
          <w:spacing w:val="-4"/>
          <w:lang w:eastAsia="sl-SI"/>
        </w:rPr>
      </w:pPr>
    </w:p>
    <w:p w14:paraId="7FDE1FBA" w14:textId="77777777" w:rsidR="009F2714" w:rsidRPr="00590E2D" w:rsidRDefault="009F4AC9" w:rsidP="009566D7">
      <w:pPr>
        <w:numPr>
          <w:ilvl w:val="0"/>
          <w:numId w:val="2"/>
        </w:numPr>
        <w:shd w:val="clear" w:color="auto" w:fill="BFBFBF"/>
        <w:spacing w:after="0"/>
        <w:ind w:left="567" w:hanging="567"/>
        <w:jc w:val="both"/>
        <w:rPr>
          <w:rFonts w:ascii="Arial" w:eastAsia="Times New Roman" w:hAnsi="Arial" w:cs="Arial"/>
          <w:b/>
          <w:lang w:eastAsia="sl-SI"/>
        </w:rPr>
      </w:pPr>
      <w:r w:rsidRPr="00590E2D">
        <w:rPr>
          <w:rFonts w:ascii="Arial" w:eastAsia="Times New Roman" w:hAnsi="Arial" w:cs="Arial"/>
          <w:b/>
          <w:lang w:eastAsia="sl-SI"/>
        </w:rPr>
        <w:t>Vrsta postopka</w:t>
      </w:r>
    </w:p>
    <w:p w14:paraId="077414EA" w14:textId="4ED52B80" w:rsidR="002611C9" w:rsidRDefault="002611C9" w:rsidP="005110E1">
      <w:pPr>
        <w:spacing w:after="0"/>
        <w:jc w:val="both"/>
        <w:rPr>
          <w:rFonts w:ascii="Arial" w:hAnsi="Arial" w:cs="Arial"/>
        </w:rPr>
      </w:pPr>
      <w:r w:rsidRPr="00590E2D">
        <w:rPr>
          <w:rFonts w:ascii="Arial" w:hAnsi="Arial" w:cs="Arial"/>
        </w:rPr>
        <w:t xml:space="preserve">Naročnik izvaja javno naročilo </w:t>
      </w:r>
      <w:r w:rsidR="00A846D7">
        <w:rPr>
          <w:rFonts w:ascii="Arial" w:hAnsi="Arial" w:cs="Arial"/>
        </w:rPr>
        <w:t>oddaje soci</w:t>
      </w:r>
      <w:r w:rsidR="000C1814">
        <w:rPr>
          <w:rFonts w:ascii="Arial" w:hAnsi="Arial" w:cs="Arial"/>
        </w:rPr>
        <w:t>a</w:t>
      </w:r>
      <w:r w:rsidR="00A846D7">
        <w:rPr>
          <w:rFonts w:ascii="Arial" w:hAnsi="Arial" w:cs="Arial"/>
        </w:rPr>
        <w:t>l</w:t>
      </w:r>
      <w:r w:rsidR="000C1814">
        <w:rPr>
          <w:rFonts w:ascii="Arial" w:hAnsi="Arial" w:cs="Arial"/>
        </w:rPr>
        <w:t xml:space="preserve">nih in drugih storitev </w:t>
      </w:r>
      <w:r w:rsidR="00332D94" w:rsidRPr="00590E2D">
        <w:rPr>
          <w:rFonts w:ascii="Arial" w:hAnsi="Arial" w:cs="Arial"/>
        </w:rPr>
        <w:t xml:space="preserve">v skladu z določili </w:t>
      </w:r>
      <w:r w:rsidR="000C1814">
        <w:rPr>
          <w:rFonts w:ascii="Arial" w:hAnsi="Arial" w:cs="Arial"/>
        </w:rPr>
        <w:t xml:space="preserve">četrtega poglavja </w:t>
      </w:r>
      <w:r w:rsidR="0003223C" w:rsidRPr="00590E2D">
        <w:rPr>
          <w:rFonts w:ascii="Arial" w:hAnsi="Arial" w:cs="Arial"/>
        </w:rPr>
        <w:t xml:space="preserve">ZJN-3, </w:t>
      </w:r>
      <w:r w:rsidR="002138A4" w:rsidRPr="00590E2D">
        <w:rPr>
          <w:rFonts w:ascii="Arial" w:hAnsi="Arial" w:cs="Arial"/>
        </w:rPr>
        <w:t>s sklenitvij</w:t>
      </w:r>
      <w:r w:rsidR="00F232EA" w:rsidRPr="00590E2D">
        <w:rPr>
          <w:rFonts w:ascii="Arial" w:hAnsi="Arial" w:cs="Arial"/>
        </w:rPr>
        <w:t xml:space="preserve">o pogodbe o </w:t>
      </w:r>
      <w:r w:rsidR="00D52935" w:rsidRPr="00590E2D">
        <w:rPr>
          <w:rFonts w:ascii="Arial" w:hAnsi="Arial" w:cs="Arial"/>
        </w:rPr>
        <w:t>izvajanju storitev z</w:t>
      </w:r>
      <w:r w:rsidR="00F232EA" w:rsidRPr="00590E2D">
        <w:rPr>
          <w:rFonts w:ascii="Arial" w:hAnsi="Arial" w:cs="Arial"/>
        </w:rPr>
        <w:t xml:space="preserve">a obdobje </w:t>
      </w:r>
      <w:r w:rsidR="00B75AD1">
        <w:rPr>
          <w:rFonts w:ascii="Arial" w:hAnsi="Arial" w:cs="Arial"/>
        </w:rPr>
        <w:t>48</w:t>
      </w:r>
      <w:r w:rsidR="002138A4" w:rsidRPr="00590E2D">
        <w:rPr>
          <w:rFonts w:ascii="Arial" w:hAnsi="Arial" w:cs="Arial"/>
        </w:rPr>
        <w:t xml:space="preserve"> mesecev</w:t>
      </w:r>
      <w:r w:rsidR="00A72BDB">
        <w:rPr>
          <w:rFonts w:ascii="Arial" w:hAnsi="Arial" w:cs="Arial"/>
        </w:rPr>
        <w:t>.</w:t>
      </w:r>
      <w:r w:rsidR="002138A4" w:rsidRPr="00590E2D">
        <w:rPr>
          <w:rFonts w:ascii="Arial" w:hAnsi="Arial" w:cs="Arial"/>
        </w:rPr>
        <w:t xml:space="preserve"> </w:t>
      </w:r>
    </w:p>
    <w:p w14:paraId="223577BD" w14:textId="77777777" w:rsidR="00820068" w:rsidRPr="00DA0766" w:rsidRDefault="00820068" w:rsidP="005110E1">
      <w:pPr>
        <w:spacing w:after="0"/>
        <w:jc w:val="both"/>
        <w:rPr>
          <w:rFonts w:ascii="Arial Narrow" w:hAnsi="Arial Narrow" w:cs="Arial"/>
        </w:rPr>
      </w:pPr>
    </w:p>
    <w:p w14:paraId="783F597C" w14:textId="77777777" w:rsidR="009A460F" w:rsidRPr="00590E2D" w:rsidRDefault="009A460F" w:rsidP="009566D7">
      <w:pPr>
        <w:numPr>
          <w:ilvl w:val="0"/>
          <w:numId w:val="2"/>
        </w:numPr>
        <w:shd w:val="clear" w:color="auto" w:fill="BFBFBF"/>
        <w:spacing w:after="0"/>
        <w:ind w:left="567" w:hanging="567"/>
        <w:jc w:val="both"/>
        <w:rPr>
          <w:rFonts w:ascii="Arial" w:hAnsi="Arial" w:cs="Arial"/>
          <w:b/>
        </w:rPr>
      </w:pPr>
      <w:r w:rsidRPr="00590E2D">
        <w:rPr>
          <w:rFonts w:ascii="Arial" w:hAnsi="Arial" w:cs="Arial"/>
          <w:b/>
        </w:rPr>
        <w:t>Sodelovanje</w:t>
      </w:r>
    </w:p>
    <w:p w14:paraId="3158E35B" w14:textId="77777777" w:rsidR="009A460F" w:rsidRPr="00590E2D" w:rsidRDefault="009A460F" w:rsidP="005110E1">
      <w:pPr>
        <w:spacing w:after="0"/>
        <w:jc w:val="both"/>
        <w:rPr>
          <w:rFonts w:ascii="Arial" w:hAnsi="Arial" w:cs="Arial"/>
        </w:rPr>
      </w:pPr>
      <w:r w:rsidRPr="00590E2D">
        <w:rPr>
          <w:rFonts w:ascii="Arial" w:hAnsi="Arial" w:cs="Arial"/>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3A16F6E5" w14:textId="77777777" w:rsidR="006D0529" w:rsidRPr="00DA0766" w:rsidRDefault="006D0529" w:rsidP="005110E1">
      <w:pPr>
        <w:spacing w:after="0"/>
        <w:jc w:val="both"/>
        <w:rPr>
          <w:rFonts w:ascii="Arial Narrow" w:eastAsia="Times New Roman" w:hAnsi="Arial Narrow" w:cs="Arial"/>
          <w:lang w:eastAsia="sl-SI"/>
        </w:rPr>
      </w:pPr>
    </w:p>
    <w:p w14:paraId="1E0A8B0E" w14:textId="77777777" w:rsidR="009F2714" w:rsidRPr="00590E2D" w:rsidRDefault="009F2714" w:rsidP="009566D7">
      <w:pPr>
        <w:widowControl w:val="0"/>
        <w:numPr>
          <w:ilvl w:val="0"/>
          <w:numId w:val="2"/>
        </w:numPr>
        <w:shd w:val="clear" w:color="auto" w:fill="BFBFBF"/>
        <w:tabs>
          <w:tab w:val="left" w:pos="142"/>
        </w:tabs>
        <w:spacing w:after="0"/>
        <w:ind w:left="567" w:hanging="567"/>
        <w:jc w:val="both"/>
        <w:outlineLvl w:val="2"/>
        <w:rPr>
          <w:rFonts w:ascii="Arial" w:eastAsia="Times New Roman" w:hAnsi="Arial" w:cs="Arial"/>
          <w:b/>
          <w:bCs/>
          <w:lang w:eastAsia="sl-SI"/>
        </w:rPr>
      </w:pPr>
      <w:bookmarkStart w:id="0" w:name="_Toc192656668"/>
      <w:bookmarkStart w:id="1" w:name="_Toc201640906"/>
      <w:r w:rsidRPr="00590E2D">
        <w:rPr>
          <w:rFonts w:ascii="Arial" w:eastAsia="Times New Roman" w:hAnsi="Arial" w:cs="Arial"/>
          <w:b/>
          <w:bCs/>
          <w:lang w:eastAsia="sl-SI"/>
        </w:rPr>
        <w:t>Spremembe, dopolnitve in pojasnila dokumentacij</w:t>
      </w:r>
      <w:bookmarkEnd w:id="0"/>
      <w:bookmarkEnd w:id="1"/>
      <w:r w:rsidR="00332D94" w:rsidRPr="00590E2D">
        <w:rPr>
          <w:rFonts w:ascii="Arial" w:eastAsia="Times New Roman" w:hAnsi="Arial" w:cs="Arial"/>
          <w:b/>
          <w:bCs/>
          <w:lang w:eastAsia="sl-SI"/>
        </w:rPr>
        <w:t>e</w:t>
      </w:r>
      <w:r w:rsidR="00380139" w:rsidRPr="00590E2D">
        <w:rPr>
          <w:rFonts w:ascii="Arial" w:eastAsia="Times New Roman" w:hAnsi="Arial" w:cs="Arial"/>
          <w:b/>
          <w:bCs/>
          <w:lang w:eastAsia="sl-SI"/>
        </w:rPr>
        <w:t xml:space="preserve"> v zvezi z oddajo javnega naročila</w:t>
      </w:r>
    </w:p>
    <w:p w14:paraId="15856617" w14:textId="2463E97A" w:rsidR="00E36D3E" w:rsidRPr="00590E2D" w:rsidRDefault="007869D3" w:rsidP="005110E1">
      <w:pPr>
        <w:spacing w:after="0"/>
        <w:jc w:val="both"/>
        <w:rPr>
          <w:rFonts w:ascii="Arial" w:eastAsia="Times New Roman" w:hAnsi="Arial" w:cs="Arial"/>
          <w:lang w:eastAsia="sl-SI"/>
        </w:rPr>
      </w:pPr>
      <w:r w:rsidRPr="00590E2D">
        <w:rPr>
          <w:rFonts w:ascii="Arial" w:eastAsia="Times New Roman" w:hAnsi="Arial" w:cs="Arial"/>
          <w:lang w:eastAsia="sl-SI"/>
        </w:rPr>
        <w:t xml:space="preserve">Naročnik si pridržuje pravico spremeniti ali dopolniti dokumentacijo v zvezi z oddajo javnega naročila. V primeru, da bo naročnik v roku za predložitev ponudb spremenil ali dopolnil dokumentacijo, bo to objavil na Portalu javnih naročil. </w:t>
      </w:r>
      <w:r w:rsidR="00A67C85" w:rsidRPr="00590E2D">
        <w:rPr>
          <w:rFonts w:ascii="Arial" w:eastAsia="Times New Roman" w:hAnsi="Arial" w:cs="Arial"/>
          <w:lang w:eastAsia="sl-SI"/>
        </w:rPr>
        <w:t>Po poteku roka za prejem ponudb naročnik ne bo spreminjal ali dopolnjeval dokumentacije v zvezi z oddajo javnega naročila.</w:t>
      </w:r>
    </w:p>
    <w:p w14:paraId="39AA3734" w14:textId="77777777" w:rsidR="00E36D3E" w:rsidRPr="00590E2D" w:rsidRDefault="00E36D3E" w:rsidP="005110E1">
      <w:pPr>
        <w:spacing w:after="0"/>
        <w:jc w:val="both"/>
        <w:rPr>
          <w:rFonts w:ascii="Arial" w:eastAsia="Times New Roman" w:hAnsi="Arial" w:cs="Arial"/>
          <w:lang w:eastAsia="sl-SI"/>
        </w:rPr>
      </w:pPr>
    </w:p>
    <w:p w14:paraId="52149E3B" w14:textId="4493AA17" w:rsidR="00954162" w:rsidRDefault="007F23F8" w:rsidP="005110E1">
      <w:pPr>
        <w:spacing w:after="0"/>
        <w:jc w:val="both"/>
        <w:rPr>
          <w:rFonts w:ascii="Arial" w:eastAsia="Times New Roman" w:hAnsi="Arial" w:cs="Arial"/>
          <w:lang w:eastAsia="sl-SI"/>
        </w:rPr>
      </w:pPr>
      <w:r w:rsidRPr="00590E2D">
        <w:rPr>
          <w:rFonts w:ascii="Arial" w:eastAsia="Times New Roman" w:hAnsi="Arial" w:cs="Arial"/>
          <w:lang w:eastAsia="sl-SI"/>
        </w:rPr>
        <w:t xml:space="preserve">Zainteresirani ponudniki lahko zahtevajo dodatna pojasnila ali vprašanja o dokumentaciji v zvezi z oddajo javnega naročila </w:t>
      </w:r>
      <w:r w:rsidR="007D0454" w:rsidRPr="00590E2D">
        <w:rPr>
          <w:rFonts w:ascii="Arial" w:eastAsia="Times New Roman" w:hAnsi="Arial" w:cs="Arial"/>
          <w:lang w:eastAsia="sl-SI"/>
        </w:rPr>
        <w:t xml:space="preserve">le v pisni obliki </w:t>
      </w:r>
      <w:r w:rsidRPr="00590E2D">
        <w:rPr>
          <w:rFonts w:ascii="Arial" w:eastAsia="Times New Roman" w:hAnsi="Arial" w:cs="Arial"/>
          <w:lang w:eastAsia="sl-SI"/>
        </w:rPr>
        <w:t xml:space="preserve">preko Portala javnih naročil, na katera bo naročnik pripravil in posredoval odgovore oziroma pojasnila najkasneje šest (6) koledarskih dni pred rokom za </w:t>
      </w:r>
      <w:r w:rsidR="00A67C85" w:rsidRPr="00590E2D">
        <w:rPr>
          <w:rFonts w:ascii="Arial" w:eastAsia="Times New Roman" w:hAnsi="Arial" w:cs="Arial"/>
          <w:lang w:eastAsia="sl-SI"/>
        </w:rPr>
        <w:t>predložitev</w:t>
      </w:r>
      <w:r w:rsidRPr="00590E2D">
        <w:rPr>
          <w:rFonts w:ascii="Arial" w:eastAsia="Times New Roman" w:hAnsi="Arial" w:cs="Arial"/>
          <w:lang w:eastAsia="sl-SI"/>
        </w:rPr>
        <w:t xml:space="preserve"> ponudb, pod pogojem, da bo zahteva posredovana pravočasno, to je do dne </w:t>
      </w:r>
      <w:r w:rsidR="003019A2">
        <w:rPr>
          <w:rFonts w:ascii="Arial" w:eastAsia="Times New Roman" w:hAnsi="Arial" w:cs="Arial"/>
          <w:b/>
          <w:lang w:eastAsia="sl-SI"/>
        </w:rPr>
        <w:t>26.6</w:t>
      </w:r>
      <w:r w:rsidR="00A72BDB">
        <w:rPr>
          <w:rFonts w:ascii="Arial" w:eastAsia="Times New Roman" w:hAnsi="Arial" w:cs="Arial"/>
          <w:b/>
          <w:lang w:eastAsia="sl-SI"/>
        </w:rPr>
        <w:t>.2018</w:t>
      </w:r>
      <w:r w:rsidRPr="00590E2D">
        <w:rPr>
          <w:rFonts w:ascii="Arial" w:eastAsia="Times New Roman" w:hAnsi="Arial" w:cs="Arial"/>
          <w:b/>
          <w:lang w:eastAsia="sl-SI"/>
        </w:rPr>
        <w:t xml:space="preserve"> do</w:t>
      </w:r>
      <w:r w:rsidR="00A72BDB">
        <w:rPr>
          <w:rFonts w:ascii="Arial" w:eastAsia="Times New Roman" w:hAnsi="Arial" w:cs="Arial"/>
          <w:b/>
          <w:lang w:eastAsia="sl-SI"/>
        </w:rPr>
        <w:t xml:space="preserve"> 12.00</w:t>
      </w:r>
      <w:r w:rsidRPr="00590E2D">
        <w:rPr>
          <w:rFonts w:ascii="Arial" w:eastAsia="Times New Roman" w:hAnsi="Arial" w:cs="Arial"/>
          <w:b/>
          <w:lang w:eastAsia="sl-SI"/>
        </w:rPr>
        <w:t xml:space="preserve"> ure</w:t>
      </w:r>
      <w:r w:rsidRPr="00590E2D">
        <w:rPr>
          <w:rFonts w:ascii="Arial" w:eastAsia="Times New Roman" w:hAnsi="Arial" w:cs="Arial"/>
          <w:lang w:eastAsia="sl-SI"/>
        </w:rPr>
        <w:t>.</w:t>
      </w:r>
      <w:r w:rsidRPr="00590E2D">
        <w:rPr>
          <w:rFonts w:ascii="Arial" w:hAnsi="Arial" w:cs="Arial"/>
        </w:rPr>
        <w:t xml:space="preserve"> </w:t>
      </w:r>
      <w:r w:rsidR="00CF3905" w:rsidRPr="00590E2D">
        <w:rPr>
          <w:rFonts w:ascii="Arial" w:hAnsi="Arial" w:cs="Arial"/>
        </w:rPr>
        <w:t>Po tem roku in n</w:t>
      </w:r>
      <w:r w:rsidRPr="00590E2D">
        <w:rPr>
          <w:rFonts w:ascii="Arial" w:eastAsia="Times New Roman" w:hAnsi="Arial" w:cs="Arial"/>
          <w:lang w:eastAsia="sl-SI"/>
        </w:rPr>
        <w:t xml:space="preserve">a drugače posredovane zahteve za dodatna pojasnila ali vprašanja naročnik </w:t>
      </w:r>
      <w:r w:rsidR="00CF3905" w:rsidRPr="00590E2D">
        <w:rPr>
          <w:rFonts w:ascii="Arial" w:eastAsia="Times New Roman" w:hAnsi="Arial" w:cs="Arial"/>
          <w:lang w:eastAsia="sl-SI"/>
        </w:rPr>
        <w:t>ne bo odgovarjal</w:t>
      </w:r>
      <w:r w:rsidR="00AC775E" w:rsidRPr="00590E2D">
        <w:rPr>
          <w:rFonts w:ascii="Arial" w:eastAsia="Times New Roman" w:hAnsi="Arial" w:cs="Arial"/>
          <w:lang w:eastAsia="sl-SI"/>
        </w:rPr>
        <w:t xml:space="preserve">. </w:t>
      </w:r>
      <w:r w:rsidR="007869D3" w:rsidRPr="00590E2D">
        <w:rPr>
          <w:rFonts w:ascii="Arial" w:eastAsia="Times New Roman" w:hAnsi="Arial" w:cs="Arial"/>
          <w:lang w:eastAsia="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w:t>
      </w:r>
      <w:r w:rsidR="000B134B" w:rsidRPr="00590E2D">
        <w:rPr>
          <w:rFonts w:ascii="Arial" w:eastAsia="Times New Roman" w:hAnsi="Arial" w:cs="Arial"/>
          <w:lang w:eastAsia="sl-SI"/>
        </w:rPr>
        <w:t xml:space="preserve">st navedbe v tej dokumentaciji. </w:t>
      </w:r>
      <w:r w:rsidRPr="00590E2D">
        <w:rPr>
          <w:rFonts w:ascii="Arial" w:eastAsia="Times New Roman" w:hAnsi="Arial" w:cs="Arial"/>
          <w:lang w:eastAsia="sl-SI"/>
        </w:rPr>
        <w:t xml:space="preserve">Vse spremembe, </w:t>
      </w:r>
      <w:r w:rsidR="00954162" w:rsidRPr="00590E2D">
        <w:rPr>
          <w:rFonts w:ascii="Arial" w:eastAsia="Times New Roman" w:hAnsi="Arial" w:cs="Arial"/>
          <w:lang w:eastAsia="sl-SI"/>
        </w:rPr>
        <w:t>dopolni</w:t>
      </w:r>
      <w:r w:rsidR="00BA16A3" w:rsidRPr="00590E2D">
        <w:rPr>
          <w:rFonts w:ascii="Arial" w:eastAsia="Times New Roman" w:hAnsi="Arial" w:cs="Arial"/>
          <w:lang w:eastAsia="sl-SI"/>
        </w:rPr>
        <w:t xml:space="preserve">tve </w:t>
      </w:r>
      <w:r w:rsidRPr="00590E2D">
        <w:rPr>
          <w:rFonts w:ascii="Arial" w:eastAsia="Times New Roman" w:hAnsi="Arial" w:cs="Arial"/>
          <w:lang w:eastAsia="sl-SI"/>
        </w:rPr>
        <w:t xml:space="preserve">ali dodatna pojasnila </w:t>
      </w:r>
      <w:r w:rsidR="007869D3" w:rsidRPr="00590E2D">
        <w:rPr>
          <w:rFonts w:ascii="Arial" w:eastAsia="Times New Roman" w:hAnsi="Arial" w:cs="Arial"/>
          <w:lang w:eastAsia="sl-SI"/>
        </w:rPr>
        <w:t xml:space="preserve">dokumentacije v zvezi z oddajo javnega naročila </w:t>
      </w:r>
      <w:r w:rsidR="0036037F" w:rsidRPr="00590E2D">
        <w:rPr>
          <w:rFonts w:ascii="Arial" w:eastAsia="Times New Roman" w:hAnsi="Arial" w:cs="Arial"/>
          <w:lang w:eastAsia="sl-SI"/>
        </w:rPr>
        <w:t>so za ponudnike obvezujoče.</w:t>
      </w:r>
    </w:p>
    <w:p w14:paraId="15FE4D78" w14:textId="54450763" w:rsidR="00A72BDB" w:rsidRDefault="00A72BDB" w:rsidP="005110E1">
      <w:pPr>
        <w:spacing w:after="0"/>
        <w:jc w:val="both"/>
        <w:rPr>
          <w:rFonts w:ascii="Arial" w:eastAsia="Times New Roman" w:hAnsi="Arial" w:cs="Arial"/>
          <w:lang w:eastAsia="sl-SI"/>
        </w:rPr>
      </w:pPr>
    </w:p>
    <w:p w14:paraId="77393269" w14:textId="77777777" w:rsidR="00A72BDB" w:rsidRDefault="00A72BDB" w:rsidP="005110E1">
      <w:pPr>
        <w:spacing w:after="0"/>
        <w:jc w:val="both"/>
        <w:rPr>
          <w:rFonts w:ascii="Arial" w:eastAsia="Times New Roman" w:hAnsi="Arial" w:cs="Arial"/>
          <w:lang w:eastAsia="sl-SI"/>
        </w:rPr>
      </w:pPr>
    </w:p>
    <w:p w14:paraId="5772DE9F" w14:textId="77777777" w:rsidR="009F2714" w:rsidRPr="00590E2D" w:rsidRDefault="00D3737F" w:rsidP="009566D7">
      <w:pPr>
        <w:numPr>
          <w:ilvl w:val="0"/>
          <w:numId w:val="2"/>
        </w:numPr>
        <w:shd w:val="clear" w:color="auto" w:fill="BFBFBF"/>
        <w:spacing w:after="0"/>
        <w:ind w:left="567" w:hanging="567"/>
        <w:jc w:val="both"/>
        <w:rPr>
          <w:rFonts w:ascii="Arial" w:eastAsia="Times New Roman" w:hAnsi="Arial" w:cs="Arial"/>
          <w:b/>
          <w:lang w:eastAsia="sl-SI"/>
        </w:rPr>
      </w:pPr>
      <w:r w:rsidRPr="00590E2D">
        <w:rPr>
          <w:rFonts w:ascii="Arial" w:eastAsia="Times New Roman" w:hAnsi="Arial" w:cs="Arial"/>
          <w:b/>
          <w:lang w:eastAsia="sl-SI"/>
        </w:rPr>
        <w:t>P</w:t>
      </w:r>
      <w:r w:rsidR="00064576" w:rsidRPr="00590E2D">
        <w:rPr>
          <w:rFonts w:ascii="Arial" w:eastAsia="Times New Roman" w:hAnsi="Arial" w:cs="Arial"/>
          <w:b/>
          <w:lang w:eastAsia="sl-SI"/>
        </w:rPr>
        <w:t>redložitev</w:t>
      </w:r>
      <w:r w:rsidR="009F2714" w:rsidRPr="00590E2D">
        <w:rPr>
          <w:rFonts w:ascii="Arial" w:eastAsia="Times New Roman" w:hAnsi="Arial" w:cs="Arial"/>
          <w:b/>
          <w:lang w:eastAsia="sl-SI"/>
        </w:rPr>
        <w:t xml:space="preserve"> ponudb</w:t>
      </w:r>
    </w:p>
    <w:p w14:paraId="6BCA0D81" w14:textId="77777777" w:rsidR="00095747" w:rsidRDefault="00095747" w:rsidP="005110E1">
      <w:pPr>
        <w:spacing w:after="0"/>
        <w:jc w:val="both"/>
        <w:rPr>
          <w:rFonts w:ascii="Arial" w:eastAsia="Times New Roman" w:hAnsi="Arial" w:cs="Arial"/>
          <w:lang w:eastAsia="sl-SI"/>
        </w:rPr>
      </w:pPr>
    </w:p>
    <w:p w14:paraId="392B0CF7" w14:textId="77777777" w:rsidR="00095747" w:rsidRPr="000E027A" w:rsidRDefault="00095747" w:rsidP="00095747">
      <w:pPr>
        <w:contextualSpacing/>
        <w:jc w:val="both"/>
        <w:rPr>
          <w:rFonts w:ascii="Arial" w:eastAsia="Times New Roman" w:hAnsi="Arial" w:cs="Arial"/>
          <w:lang w:eastAsia="sl-SI"/>
        </w:rPr>
      </w:pPr>
      <w:r w:rsidRPr="000E027A">
        <w:rPr>
          <w:rFonts w:ascii="Arial" w:eastAsia="Times New Roman" w:hAnsi="Arial" w:cs="Arial"/>
          <w:lang w:eastAsia="sl-SI"/>
        </w:rPr>
        <w:t xml:space="preserve">Ponudniki morajo ponudbe predložiti v informacijski sistem e-JN na spletnem naslovu </w:t>
      </w:r>
      <w:hyperlink r:id="rId10" w:history="1">
        <w:r w:rsidRPr="000E027A">
          <w:rPr>
            <w:rFonts w:ascii="Arial" w:eastAsia="Times New Roman" w:hAnsi="Arial" w:cs="Arial"/>
            <w:lang w:eastAsia="sl-SI"/>
          </w:rPr>
          <w:t>https://ejn.gov.si/eJN2</w:t>
        </w:r>
      </w:hyperlink>
      <w:r w:rsidRPr="000E027A">
        <w:rPr>
          <w:rFonts w:ascii="Arial" w:eastAsia="Times New Roman" w:hAnsi="Arial" w:cs="Arial"/>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0E027A">
          <w:rPr>
            <w:rFonts w:ascii="Arial" w:eastAsia="Times New Roman" w:hAnsi="Arial" w:cs="Arial"/>
            <w:lang w:eastAsia="sl-SI"/>
          </w:rPr>
          <w:t>https://ejn.gov.si/eJN2</w:t>
        </w:r>
      </w:hyperlink>
      <w:r w:rsidRPr="000E027A">
        <w:rPr>
          <w:rFonts w:ascii="Arial" w:eastAsia="Times New Roman" w:hAnsi="Arial" w:cs="Arial"/>
          <w:lang w:eastAsia="sl-SI"/>
        </w:rPr>
        <w:t>.</w:t>
      </w:r>
    </w:p>
    <w:p w14:paraId="439D263D" w14:textId="77777777" w:rsidR="00095747" w:rsidRPr="000E027A" w:rsidRDefault="00095747" w:rsidP="00095747">
      <w:pPr>
        <w:contextualSpacing/>
        <w:jc w:val="both"/>
        <w:rPr>
          <w:rFonts w:ascii="Arial" w:eastAsia="Times New Roman" w:hAnsi="Arial" w:cs="Arial"/>
          <w:lang w:eastAsia="sl-SI"/>
        </w:rPr>
      </w:pPr>
    </w:p>
    <w:p w14:paraId="7ED0C913" w14:textId="77777777" w:rsidR="00095747" w:rsidRPr="000E027A" w:rsidRDefault="00095747" w:rsidP="00095747">
      <w:pPr>
        <w:contextualSpacing/>
        <w:jc w:val="both"/>
        <w:rPr>
          <w:rFonts w:ascii="Arial" w:eastAsia="Times New Roman" w:hAnsi="Arial" w:cs="Arial"/>
          <w:lang w:eastAsia="sl-SI"/>
        </w:rPr>
      </w:pPr>
      <w:r w:rsidRPr="000E027A">
        <w:rPr>
          <w:rFonts w:ascii="Arial" w:eastAsia="Times New Roman" w:hAnsi="Arial" w:cs="Arial"/>
          <w:lang w:eastAsia="sl-SI"/>
        </w:rPr>
        <w:t xml:space="preserve">Ponudnik se mora pred oddajo ponudbe registrirati na spletnem naslovu </w:t>
      </w:r>
      <w:hyperlink r:id="rId12" w:history="1">
        <w:r w:rsidRPr="000E027A">
          <w:rPr>
            <w:rFonts w:ascii="Arial" w:eastAsia="Times New Roman" w:hAnsi="Arial" w:cs="Arial"/>
            <w:lang w:eastAsia="sl-SI"/>
          </w:rPr>
          <w:t>https://ejn.gov.si/eJN2</w:t>
        </w:r>
      </w:hyperlink>
      <w:r w:rsidRPr="000E027A">
        <w:rPr>
          <w:rFonts w:ascii="Arial" w:eastAsia="Times New Roman" w:hAnsi="Arial" w:cs="Arial"/>
          <w:lang w:eastAsia="sl-SI"/>
        </w:rPr>
        <w:t>, v skladu z Navodili za uporabo e-JN. Če je ponudnik že registriran v informacijski sistem e-JN, se v aplikacijo prijavi na istem naslovu.</w:t>
      </w:r>
    </w:p>
    <w:p w14:paraId="2ABED2B8" w14:textId="77777777" w:rsidR="00095747" w:rsidRPr="000E027A" w:rsidRDefault="00095747" w:rsidP="00095747">
      <w:pPr>
        <w:contextualSpacing/>
        <w:jc w:val="both"/>
        <w:rPr>
          <w:rFonts w:ascii="Arial" w:eastAsia="Times New Roman" w:hAnsi="Arial" w:cs="Arial"/>
          <w:lang w:eastAsia="sl-SI"/>
        </w:rPr>
      </w:pPr>
    </w:p>
    <w:p w14:paraId="75A69736" w14:textId="77777777" w:rsidR="00095747" w:rsidRPr="000E027A" w:rsidRDefault="00095747" w:rsidP="00095747">
      <w:pPr>
        <w:contextualSpacing/>
        <w:jc w:val="both"/>
        <w:rPr>
          <w:rFonts w:ascii="Arial" w:eastAsia="Times New Roman" w:hAnsi="Arial" w:cs="Arial"/>
          <w:lang w:eastAsia="sl-SI"/>
        </w:rPr>
      </w:pPr>
      <w:r w:rsidRPr="000E027A">
        <w:rPr>
          <w:rFonts w:ascii="Arial" w:eastAsia="Times New Roman" w:hAnsi="Arial" w:cs="Arial"/>
          <w:lang w:eastAsia="sl-SI"/>
        </w:rPr>
        <w:t>Za oddajo ponudb je zahtevano eno od s strani kvalificiranega overitelja izdano digitalno potrdilo: SIGEN-CA (</w:t>
      </w:r>
      <w:hyperlink r:id="rId13" w:history="1">
        <w:r w:rsidRPr="000E027A">
          <w:rPr>
            <w:rFonts w:ascii="Arial" w:eastAsia="Times New Roman" w:hAnsi="Arial" w:cs="Arial"/>
            <w:lang w:eastAsia="sl-SI"/>
          </w:rPr>
          <w:t>www.sigen-ca.si</w:t>
        </w:r>
      </w:hyperlink>
      <w:r w:rsidRPr="000E027A">
        <w:rPr>
          <w:rFonts w:ascii="Arial" w:eastAsia="Times New Roman" w:hAnsi="Arial" w:cs="Arial"/>
          <w:lang w:eastAsia="sl-SI"/>
        </w:rPr>
        <w:t>), POŠTA®CA (postarca.posta.si), HALCOM-CA (</w:t>
      </w:r>
      <w:hyperlink r:id="rId14" w:history="1">
        <w:r w:rsidRPr="000E027A">
          <w:rPr>
            <w:rFonts w:ascii="Arial" w:eastAsia="Times New Roman" w:hAnsi="Arial" w:cs="Arial"/>
            <w:lang w:eastAsia="sl-SI"/>
          </w:rPr>
          <w:t>www.halcom.si</w:t>
        </w:r>
      </w:hyperlink>
      <w:r w:rsidRPr="000E027A">
        <w:rPr>
          <w:rFonts w:ascii="Arial" w:eastAsia="Times New Roman" w:hAnsi="Arial" w:cs="Arial"/>
          <w:lang w:eastAsia="sl-SI"/>
        </w:rPr>
        <w:t>), AC NLB (</w:t>
      </w:r>
      <w:hyperlink r:id="rId15" w:history="1">
        <w:r w:rsidRPr="000E027A">
          <w:rPr>
            <w:rFonts w:ascii="Arial" w:eastAsia="Times New Roman" w:hAnsi="Arial" w:cs="Arial"/>
            <w:lang w:eastAsia="sl-SI"/>
          </w:rPr>
          <w:t>www.nlb.si</w:t>
        </w:r>
      </w:hyperlink>
      <w:r w:rsidRPr="000E027A">
        <w:rPr>
          <w:rFonts w:ascii="Arial" w:eastAsia="Times New Roman" w:hAnsi="Arial" w:cs="Arial"/>
          <w:lang w:eastAsia="sl-SI"/>
        </w:rPr>
        <w:t>).</w:t>
      </w:r>
    </w:p>
    <w:p w14:paraId="1303DF91" w14:textId="77777777" w:rsidR="00095747" w:rsidRPr="000E027A" w:rsidRDefault="00095747" w:rsidP="00095747">
      <w:pPr>
        <w:contextualSpacing/>
        <w:jc w:val="both"/>
        <w:rPr>
          <w:rFonts w:ascii="Arial" w:eastAsia="Times New Roman" w:hAnsi="Arial" w:cs="Arial"/>
          <w:lang w:eastAsia="sl-SI"/>
        </w:rPr>
      </w:pPr>
    </w:p>
    <w:p w14:paraId="16A4755A" w14:textId="5460D947" w:rsidR="00095747" w:rsidRPr="000E027A" w:rsidRDefault="00095747" w:rsidP="00095747">
      <w:pPr>
        <w:contextualSpacing/>
        <w:jc w:val="both"/>
        <w:rPr>
          <w:rFonts w:ascii="Arial" w:eastAsia="Times New Roman" w:hAnsi="Arial" w:cs="Arial"/>
          <w:lang w:eastAsia="sl-SI"/>
        </w:rPr>
      </w:pPr>
      <w:r w:rsidRPr="000E027A">
        <w:rPr>
          <w:rFonts w:ascii="Arial" w:eastAsia="Times New Roman" w:hAnsi="Arial" w:cs="Arial"/>
          <w:lang w:eastAsia="sl-SI"/>
        </w:rPr>
        <w:t xml:space="preserve">Ponudba se šteje za pravočasno oddano, če jo naročnik prejme preko sistema e-JN </w:t>
      </w:r>
      <w:hyperlink r:id="rId16" w:history="1">
        <w:r w:rsidRPr="000E027A">
          <w:rPr>
            <w:rFonts w:ascii="Arial" w:eastAsia="Times New Roman" w:hAnsi="Arial" w:cs="Arial"/>
            <w:lang w:eastAsia="sl-SI"/>
          </w:rPr>
          <w:t>https://ejn.gov.si/eJN2</w:t>
        </w:r>
      </w:hyperlink>
      <w:r w:rsidRPr="000E027A">
        <w:rPr>
          <w:rFonts w:ascii="Arial" w:eastAsia="Times New Roman" w:hAnsi="Arial" w:cs="Arial"/>
          <w:lang w:eastAsia="sl-SI"/>
        </w:rPr>
        <w:t xml:space="preserve"> najkasneje do </w:t>
      </w:r>
      <w:r w:rsidR="00856431">
        <w:rPr>
          <w:rFonts w:ascii="Arial" w:eastAsia="Times New Roman" w:hAnsi="Arial" w:cs="Arial"/>
          <w:lang w:eastAsia="sl-SI"/>
        </w:rPr>
        <w:t>26.6.</w:t>
      </w:r>
      <w:r w:rsidRPr="000E027A">
        <w:rPr>
          <w:rFonts w:ascii="Arial" w:eastAsia="Times New Roman" w:hAnsi="Arial" w:cs="Arial"/>
          <w:lang w:eastAsia="sl-SI"/>
        </w:rPr>
        <w:t xml:space="preserve"> 2018 do 1</w:t>
      </w:r>
      <w:r w:rsidR="00856431">
        <w:rPr>
          <w:rFonts w:ascii="Arial" w:eastAsia="Times New Roman" w:hAnsi="Arial" w:cs="Arial"/>
          <w:lang w:eastAsia="sl-SI"/>
        </w:rPr>
        <w:t>2</w:t>
      </w:r>
      <w:r w:rsidRPr="000E027A">
        <w:rPr>
          <w:rFonts w:ascii="Arial" w:eastAsia="Times New Roman" w:hAnsi="Arial" w:cs="Arial"/>
          <w:lang w:eastAsia="sl-SI"/>
        </w:rPr>
        <w:t>. ure. Za oddano ponudbo se šteje ponudba, ki je v informacijskem sistemu e-JN označena s statusom »ODDANO«.</w:t>
      </w:r>
    </w:p>
    <w:p w14:paraId="3E36AF99" w14:textId="77777777" w:rsidR="00095747" w:rsidRPr="000E027A" w:rsidRDefault="00095747" w:rsidP="00095747">
      <w:pPr>
        <w:contextualSpacing/>
        <w:jc w:val="both"/>
        <w:rPr>
          <w:rFonts w:ascii="Arial" w:eastAsia="Times New Roman" w:hAnsi="Arial" w:cs="Arial"/>
          <w:lang w:eastAsia="sl-SI"/>
        </w:rPr>
      </w:pPr>
    </w:p>
    <w:p w14:paraId="52FB595F" w14:textId="77777777" w:rsidR="00095747" w:rsidRPr="000E027A" w:rsidRDefault="00095747" w:rsidP="00095747">
      <w:pPr>
        <w:contextualSpacing/>
        <w:jc w:val="both"/>
        <w:rPr>
          <w:rFonts w:ascii="Arial" w:eastAsia="Times New Roman" w:hAnsi="Arial" w:cs="Arial"/>
          <w:lang w:eastAsia="sl-SI"/>
        </w:rPr>
      </w:pPr>
      <w:r w:rsidRPr="000E027A">
        <w:rPr>
          <w:rFonts w:ascii="Arial" w:eastAsia="Times New Roman" w:hAnsi="Arial" w:cs="Arial"/>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FA074B8" w14:textId="77777777" w:rsidR="00095747" w:rsidRPr="000E027A" w:rsidRDefault="00095747" w:rsidP="00095747">
      <w:pPr>
        <w:contextualSpacing/>
        <w:jc w:val="both"/>
        <w:rPr>
          <w:rFonts w:ascii="Arial" w:eastAsia="Times New Roman" w:hAnsi="Arial" w:cs="Arial"/>
          <w:lang w:eastAsia="sl-SI"/>
        </w:rPr>
      </w:pPr>
    </w:p>
    <w:p w14:paraId="19AA7D34" w14:textId="77777777" w:rsidR="00095747" w:rsidRPr="000E027A" w:rsidRDefault="00095747" w:rsidP="00095747">
      <w:pPr>
        <w:contextualSpacing/>
        <w:jc w:val="both"/>
        <w:rPr>
          <w:rFonts w:ascii="Arial" w:eastAsia="Times New Roman" w:hAnsi="Arial" w:cs="Arial"/>
          <w:lang w:eastAsia="sl-SI"/>
        </w:rPr>
      </w:pPr>
      <w:r w:rsidRPr="000E027A">
        <w:rPr>
          <w:rFonts w:ascii="Arial" w:eastAsia="Times New Roman" w:hAnsi="Arial" w:cs="Arial"/>
          <w:lang w:eastAsia="sl-SI"/>
        </w:rPr>
        <w:t>Po preteku roka za predložitev ponudb ponudbe ne bo več mogoče oddati.</w:t>
      </w:r>
    </w:p>
    <w:p w14:paraId="3C91FCDF" w14:textId="77777777" w:rsidR="00095747" w:rsidRPr="000E027A" w:rsidRDefault="00095747" w:rsidP="00095747">
      <w:pPr>
        <w:contextualSpacing/>
        <w:jc w:val="both"/>
        <w:rPr>
          <w:rFonts w:ascii="Arial" w:eastAsia="Times New Roman" w:hAnsi="Arial" w:cs="Arial"/>
          <w:lang w:eastAsia="sl-SI"/>
        </w:rPr>
      </w:pPr>
    </w:p>
    <w:p w14:paraId="479ECDB4" w14:textId="7166175E" w:rsidR="00095747" w:rsidRPr="000E027A" w:rsidRDefault="00095747" w:rsidP="00095747">
      <w:pPr>
        <w:contextualSpacing/>
        <w:jc w:val="both"/>
        <w:rPr>
          <w:rFonts w:ascii="Arial" w:eastAsia="Times New Roman" w:hAnsi="Arial" w:cs="Arial"/>
          <w:lang w:eastAsia="sl-SI"/>
        </w:rPr>
      </w:pPr>
      <w:r w:rsidRPr="000E027A">
        <w:rPr>
          <w:rFonts w:ascii="Arial" w:eastAsia="Times New Roman" w:hAnsi="Arial" w:cs="Arial"/>
          <w:lang w:eastAsia="sl-SI"/>
        </w:rPr>
        <w:t>Dostop do povezave za oddajo elektronske ponudbe v tem postopku javnega naročila je na naslednji povezavi:</w:t>
      </w:r>
      <w:r w:rsidR="00DC5BDD" w:rsidRPr="000E027A">
        <w:rPr>
          <w:rFonts w:ascii="Arial" w:eastAsia="Times New Roman" w:hAnsi="Arial" w:cs="Arial"/>
          <w:lang w:eastAsia="sl-SI"/>
        </w:rPr>
        <w:t xml:space="preserve">  </w:t>
      </w:r>
      <w:hyperlink r:id="rId17" w:history="1">
        <w:r w:rsidR="00686502">
          <w:rPr>
            <w:rStyle w:val="Hiperpovezava"/>
          </w:rPr>
          <w:t>https://ejn.gov.si/ponudba/pages/aktualno/aktualno_javno_narocilo_podrobno.xhtml?zadevaId=1259</w:t>
        </w:r>
      </w:hyperlink>
      <w:bookmarkStart w:id="2" w:name="_GoBack"/>
      <w:bookmarkEnd w:id="2"/>
      <w:r w:rsidR="00DC5BDD" w:rsidRPr="000E027A">
        <w:rPr>
          <w:rFonts w:ascii="Arial" w:eastAsia="Times New Roman" w:hAnsi="Arial" w:cs="Arial"/>
          <w:lang w:eastAsia="sl-SI"/>
        </w:rPr>
        <w:t xml:space="preserve"> </w:t>
      </w:r>
      <w:r w:rsidRPr="000E027A">
        <w:rPr>
          <w:rFonts w:ascii="Arial" w:eastAsia="Times New Roman" w:hAnsi="Arial" w:cs="Arial"/>
          <w:lang w:eastAsia="sl-SI"/>
        </w:rPr>
        <w:t xml:space="preserve"> </w:t>
      </w:r>
    </w:p>
    <w:p w14:paraId="7B3921A1" w14:textId="689077DB" w:rsidR="00F155A2" w:rsidRPr="000E027A" w:rsidRDefault="00535CBC" w:rsidP="005110E1">
      <w:pPr>
        <w:spacing w:after="0"/>
        <w:jc w:val="both"/>
        <w:rPr>
          <w:rFonts w:ascii="Arial" w:eastAsia="Times New Roman" w:hAnsi="Arial" w:cs="Arial"/>
          <w:lang w:eastAsia="sl-SI"/>
        </w:rPr>
      </w:pPr>
      <w:r w:rsidRPr="000E027A">
        <w:rPr>
          <w:rFonts w:ascii="Arial" w:eastAsia="Times New Roman" w:hAnsi="Arial" w:cs="Arial"/>
          <w:lang w:eastAsia="sl-SI"/>
        </w:rPr>
        <w:t>Ponudniki nosijo sami vse stroške povezane s pri</w:t>
      </w:r>
      <w:r w:rsidR="00AC775E" w:rsidRPr="000E027A">
        <w:rPr>
          <w:rFonts w:ascii="Arial" w:eastAsia="Times New Roman" w:hAnsi="Arial" w:cs="Arial"/>
          <w:lang w:eastAsia="sl-SI"/>
        </w:rPr>
        <w:t>pravo in predložitvijo ponudbe.</w:t>
      </w:r>
    </w:p>
    <w:p w14:paraId="09530BA4" w14:textId="77777777" w:rsidR="00DC5BDD" w:rsidRPr="00590E2D" w:rsidRDefault="00DC5BDD" w:rsidP="005110E1">
      <w:pPr>
        <w:spacing w:after="0"/>
        <w:jc w:val="both"/>
        <w:rPr>
          <w:rFonts w:ascii="Arial" w:eastAsia="Times New Roman" w:hAnsi="Arial" w:cs="Arial"/>
          <w:lang w:eastAsia="sl-SI"/>
        </w:rPr>
      </w:pPr>
    </w:p>
    <w:p w14:paraId="59CC0856" w14:textId="77777777" w:rsidR="009F2714" w:rsidRPr="00590E2D" w:rsidRDefault="00535CBC" w:rsidP="009566D7">
      <w:pPr>
        <w:numPr>
          <w:ilvl w:val="0"/>
          <w:numId w:val="2"/>
        </w:numPr>
        <w:shd w:val="clear" w:color="auto" w:fill="BFBFBF"/>
        <w:spacing w:after="0"/>
        <w:ind w:left="567" w:hanging="567"/>
        <w:rPr>
          <w:rFonts w:ascii="Arial" w:eastAsia="Times New Roman" w:hAnsi="Arial" w:cs="Arial"/>
          <w:b/>
          <w:lang w:eastAsia="sl-SI"/>
        </w:rPr>
      </w:pPr>
      <w:r w:rsidRPr="00590E2D">
        <w:rPr>
          <w:rFonts w:ascii="Arial" w:eastAsia="Times New Roman" w:hAnsi="Arial" w:cs="Arial"/>
          <w:b/>
          <w:lang w:eastAsia="sl-SI"/>
        </w:rPr>
        <w:t>Dopolnitev, s</w:t>
      </w:r>
      <w:r w:rsidR="00064576" w:rsidRPr="00590E2D">
        <w:rPr>
          <w:rFonts w:ascii="Arial" w:eastAsia="Times New Roman" w:hAnsi="Arial" w:cs="Arial"/>
          <w:b/>
          <w:lang w:eastAsia="sl-SI"/>
        </w:rPr>
        <w:t>prememba</w:t>
      </w:r>
      <w:r w:rsidR="009F2714" w:rsidRPr="00590E2D">
        <w:rPr>
          <w:rFonts w:ascii="Arial" w:eastAsia="Times New Roman" w:hAnsi="Arial" w:cs="Arial"/>
          <w:b/>
          <w:lang w:eastAsia="sl-SI"/>
        </w:rPr>
        <w:t xml:space="preserve"> in umik ponudbe</w:t>
      </w:r>
    </w:p>
    <w:p w14:paraId="6423FF2C" w14:textId="370116A9" w:rsidR="009F2714" w:rsidRDefault="009F2714" w:rsidP="005110E1">
      <w:pPr>
        <w:spacing w:after="0"/>
        <w:jc w:val="both"/>
        <w:rPr>
          <w:rFonts w:ascii="Arial Narrow" w:eastAsia="Times New Roman" w:hAnsi="Arial Narrow" w:cs="Arial"/>
          <w:lang w:eastAsia="sl-SI"/>
        </w:rPr>
      </w:pPr>
    </w:p>
    <w:p w14:paraId="5F248EE6" w14:textId="60D5CCD8" w:rsidR="00DC5BDD" w:rsidRPr="00110638" w:rsidRDefault="00DC5BDD" w:rsidP="00DC5BDD">
      <w:pPr>
        <w:contextualSpacing/>
        <w:jc w:val="both"/>
        <w:rPr>
          <w:rFonts w:ascii="Arial" w:hAnsi="Arial" w:cs="Arial"/>
          <w:noProof/>
        </w:rPr>
      </w:pPr>
      <w:r w:rsidRPr="00110638">
        <w:rPr>
          <w:rFonts w:ascii="Arial" w:hAnsi="Arial" w:cs="Arial"/>
          <w:noProof/>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r w:rsidR="0025371A">
        <w:rPr>
          <w:rFonts w:ascii="Arial" w:hAnsi="Arial" w:cs="Arial"/>
          <w:noProof/>
        </w:rPr>
        <w:t xml:space="preserve"> Vsa komunikacija med naročnikom in ponudniki bo potekala preko spletnega portala e -JN.</w:t>
      </w:r>
    </w:p>
    <w:p w14:paraId="188AF003" w14:textId="77777777" w:rsidR="00DC5BDD" w:rsidRPr="00110638" w:rsidRDefault="00DC5BDD" w:rsidP="00DC5BDD">
      <w:pPr>
        <w:contextualSpacing/>
        <w:jc w:val="both"/>
        <w:rPr>
          <w:rFonts w:ascii="Arial" w:hAnsi="Arial" w:cs="Arial"/>
          <w:noProof/>
        </w:rPr>
      </w:pPr>
    </w:p>
    <w:p w14:paraId="2526707E" w14:textId="77777777" w:rsidR="00DC5BDD" w:rsidRPr="00330591" w:rsidRDefault="00DC5BDD" w:rsidP="00DC5BDD">
      <w:pPr>
        <w:contextualSpacing/>
        <w:jc w:val="both"/>
        <w:rPr>
          <w:rFonts w:ascii="Arial" w:hAnsi="Arial" w:cs="Arial"/>
          <w:noProof/>
        </w:rPr>
      </w:pPr>
      <w:r w:rsidRPr="00330591">
        <w:rPr>
          <w:rFonts w:ascii="Arial" w:hAnsi="Arial" w:cs="Arial"/>
          <w:noProof/>
        </w:rPr>
        <w:t>Razen kadar gre za popravek ali dopolnitev očitne napake, če zaradi tega popravka ali dopolnitve ni dejansko predlagana nova ponudba, ponudnik ne sme dopolnjevati ali popravljati:</w:t>
      </w:r>
    </w:p>
    <w:p w14:paraId="4EB65D9A" w14:textId="77777777" w:rsidR="00DC5BDD" w:rsidRPr="00330591" w:rsidRDefault="00DC5BDD" w:rsidP="00DC5BDD">
      <w:pPr>
        <w:contextualSpacing/>
        <w:jc w:val="both"/>
        <w:rPr>
          <w:rFonts w:ascii="Arial" w:hAnsi="Arial" w:cs="Arial"/>
          <w:noProof/>
        </w:rPr>
      </w:pPr>
    </w:p>
    <w:p w14:paraId="4531AFE4" w14:textId="77777777" w:rsidR="00DC5BDD" w:rsidRPr="00330591" w:rsidRDefault="00DC5BDD" w:rsidP="009566D7">
      <w:pPr>
        <w:numPr>
          <w:ilvl w:val="0"/>
          <w:numId w:val="27"/>
        </w:numPr>
        <w:spacing w:after="0" w:line="240" w:lineRule="auto"/>
        <w:ind w:left="284" w:hanging="284"/>
        <w:contextualSpacing/>
        <w:jc w:val="both"/>
        <w:rPr>
          <w:rFonts w:ascii="Arial" w:hAnsi="Arial" w:cs="Arial"/>
          <w:iCs/>
          <w:noProof/>
          <w:color w:val="272727"/>
        </w:rPr>
      </w:pPr>
      <w:r w:rsidRPr="00330591">
        <w:rPr>
          <w:rFonts w:ascii="Arial" w:hAnsi="Arial" w:cs="Arial"/>
          <w:iCs/>
          <w:noProof/>
          <w:color w:val="272727"/>
        </w:rPr>
        <w:t xml:space="preserve">svoje cene brez DDV na enoto, vrednosti postavke brez DDV, skupne vrednosti ponudbe brez DDV, razen kadar se skupna vrednost spremeni v skladu s sedmim odstavkom 89. člena ZJN-3 in ponudbe v okviru meril, </w:t>
      </w:r>
    </w:p>
    <w:p w14:paraId="1E359A97" w14:textId="77777777" w:rsidR="00DC5BDD" w:rsidRPr="00330591" w:rsidRDefault="00DC5BDD" w:rsidP="009566D7">
      <w:pPr>
        <w:numPr>
          <w:ilvl w:val="0"/>
          <w:numId w:val="27"/>
        </w:numPr>
        <w:spacing w:after="0" w:line="240" w:lineRule="auto"/>
        <w:ind w:left="284" w:hanging="284"/>
        <w:contextualSpacing/>
        <w:jc w:val="both"/>
        <w:rPr>
          <w:rFonts w:ascii="Arial" w:hAnsi="Arial" w:cs="Arial"/>
          <w:iCs/>
          <w:noProof/>
          <w:color w:val="272727"/>
        </w:rPr>
      </w:pPr>
      <w:r w:rsidRPr="00330591">
        <w:rPr>
          <w:rFonts w:ascii="Arial" w:hAnsi="Arial" w:cs="Arial"/>
          <w:iCs/>
          <w:noProof/>
          <w:color w:val="272727"/>
        </w:rPr>
        <w:t>tistega dela ponudbe, ki se veže na tehnične specifikacije predmeta javnega naročila,</w:t>
      </w:r>
    </w:p>
    <w:p w14:paraId="097867C1" w14:textId="77777777" w:rsidR="00DC5BDD" w:rsidRPr="00330591" w:rsidRDefault="00DC5BDD" w:rsidP="009566D7">
      <w:pPr>
        <w:numPr>
          <w:ilvl w:val="0"/>
          <w:numId w:val="27"/>
        </w:numPr>
        <w:spacing w:after="0" w:line="240" w:lineRule="auto"/>
        <w:ind w:left="284" w:hanging="284"/>
        <w:contextualSpacing/>
        <w:jc w:val="both"/>
        <w:rPr>
          <w:rFonts w:ascii="Arial" w:hAnsi="Arial" w:cs="Arial"/>
          <w:iCs/>
          <w:noProof/>
          <w:color w:val="272727"/>
        </w:rPr>
      </w:pPr>
      <w:r w:rsidRPr="00330591">
        <w:rPr>
          <w:rFonts w:ascii="Arial" w:hAnsi="Arial" w:cs="Arial"/>
          <w:iCs/>
          <w:noProof/>
          <w:color w:val="272727"/>
        </w:rPr>
        <w:t>tistih elementov ponudbe, ki vplivajo ali bi lahko vplivali na drugačno razvrstitev njegove ponudbe glede na preostale ponudbe, ki jih je naročnik prejel v postopku javnega naročanja.</w:t>
      </w:r>
    </w:p>
    <w:p w14:paraId="6B3102DE" w14:textId="77777777" w:rsidR="00DC5BDD" w:rsidRPr="00330591" w:rsidRDefault="00DC5BDD" w:rsidP="00DC5BDD">
      <w:pPr>
        <w:contextualSpacing/>
        <w:jc w:val="both"/>
        <w:rPr>
          <w:rFonts w:ascii="Arial" w:hAnsi="Arial" w:cs="Arial"/>
          <w:noProof/>
        </w:rPr>
      </w:pPr>
    </w:p>
    <w:p w14:paraId="524801D9" w14:textId="77777777" w:rsidR="00DC5BDD" w:rsidRPr="00330591" w:rsidRDefault="00DC5BDD" w:rsidP="00DC5BDD">
      <w:pPr>
        <w:contextualSpacing/>
        <w:jc w:val="both"/>
        <w:rPr>
          <w:rFonts w:ascii="Arial" w:hAnsi="Arial" w:cs="Arial"/>
          <w:noProof/>
        </w:rPr>
      </w:pPr>
      <w:r w:rsidRPr="00330591">
        <w:rPr>
          <w:rFonts w:ascii="Arial" w:hAnsi="Arial" w:cs="Arial"/>
          <w:noProof/>
        </w:rPr>
        <w:t xml:space="preserve">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w:t>
      </w:r>
      <w:r w:rsidRPr="00330591">
        <w:rPr>
          <w:rFonts w:ascii="Arial" w:hAnsi="Arial" w:cs="Arial"/>
          <w:noProof/>
        </w:rPr>
        <w:lastRenderedPageBreak/>
        <w:t>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330591">
        <w:rPr>
          <w:rFonts w:ascii="MS Gothic" w:eastAsia="MS Gothic" w:hAnsi="MS Gothic" w:cs="MS Gothic"/>
          <w:noProof/>
        </w:rPr>
        <w:t> </w:t>
      </w:r>
    </w:p>
    <w:p w14:paraId="3FCF2311" w14:textId="3D7B0121" w:rsidR="00DC5BDD" w:rsidRPr="008D199C" w:rsidRDefault="00DC5BDD" w:rsidP="008D199C">
      <w:pPr>
        <w:jc w:val="both"/>
        <w:rPr>
          <w:rFonts w:ascii="Arial" w:hAnsi="Arial" w:cs="Arial"/>
          <w:noProof/>
        </w:rPr>
      </w:pPr>
      <w:r w:rsidRPr="00330591">
        <w:rPr>
          <w:rFonts w:ascii="Arial" w:hAnsi="Arial" w:cs="Arial"/>
          <w:noProof/>
        </w:rPr>
        <w:t xml:space="preserve">Če bodo ali se bodo zdele informacije ali dokumentacija, ki jih morajo predložiti gospodarski subjekti, nepopolne ali napačne, oziroma če bodo posamezni dokumenti manjkali, bo naročnik ravnal v skladu z določbo petega, šestega in sedmega odstavka 89. člena ZJN-3.  </w:t>
      </w:r>
    </w:p>
    <w:p w14:paraId="5C31B4E6" w14:textId="77777777" w:rsidR="00DC5BDD" w:rsidRPr="00DA0766" w:rsidRDefault="00DC5BDD" w:rsidP="005110E1">
      <w:pPr>
        <w:spacing w:after="0"/>
        <w:jc w:val="both"/>
        <w:rPr>
          <w:rFonts w:ascii="Arial Narrow" w:eastAsia="Times New Roman" w:hAnsi="Arial Narrow" w:cs="Arial"/>
          <w:lang w:eastAsia="sl-SI"/>
        </w:rPr>
      </w:pPr>
    </w:p>
    <w:p w14:paraId="54013498" w14:textId="77777777" w:rsidR="009F2714" w:rsidRPr="00590E2D" w:rsidRDefault="009F2714" w:rsidP="009566D7">
      <w:pPr>
        <w:numPr>
          <w:ilvl w:val="0"/>
          <w:numId w:val="2"/>
        </w:numPr>
        <w:shd w:val="clear" w:color="auto" w:fill="BFBFBF"/>
        <w:spacing w:after="0"/>
        <w:ind w:left="567" w:hanging="567"/>
        <w:jc w:val="both"/>
        <w:rPr>
          <w:rFonts w:ascii="Arial" w:eastAsia="Times New Roman" w:hAnsi="Arial" w:cs="Arial"/>
          <w:b/>
          <w:lang w:eastAsia="sl-SI"/>
        </w:rPr>
      </w:pPr>
      <w:r w:rsidRPr="00590E2D">
        <w:rPr>
          <w:rFonts w:ascii="Arial" w:eastAsia="Times New Roman" w:hAnsi="Arial" w:cs="Arial"/>
          <w:b/>
          <w:lang w:eastAsia="sl-SI"/>
        </w:rPr>
        <w:t>Odpiranje ponudb</w:t>
      </w:r>
    </w:p>
    <w:p w14:paraId="4D4B7D7D" w14:textId="12221635" w:rsidR="00CA1C84" w:rsidRDefault="00D461D6" w:rsidP="005110E1">
      <w:pPr>
        <w:spacing w:after="0"/>
        <w:jc w:val="both"/>
        <w:rPr>
          <w:rFonts w:ascii="Arial" w:eastAsia="Times New Roman" w:hAnsi="Arial" w:cs="Arial"/>
          <w:lang w:eastAsia="sl-SI"/>
        </w:rPr>
      </w:pPr>
      <w:r>
        <w:rPr>
          <w:rFonts w:ascii="Arial" w:eastAsia="Times New Roman" w:hAnsi="Arial" w:cs="Arial"/>
          <w:lang w:eastAsia="sl-SI"/>
        </w:rPr>
        <w:t>O</w:t>
      </w:r>
      <w:r w:rsidR="00174FC7" w:rsidRPr="00590E2D">
        <w:rPr>
          <w:rFonts w:ascii="Arial" w:eastAsia="Times New Roman" w:hAnsi="Arial" w:cs="Arial"/>
          <w:lang w:eastAsia="sl-SI"/>
        </w:rPr>
        <w:t xml:space="preserve">dpiranje ponudb </w:t>
      </w:r>
      <w:r w:rsidR="008D199C">
        <w:rPr>
          <w:rFonts w:ascii="Arial" w:eastAsia="Times New Roman" w:hAnsi="Arial" w:cs="Arial"/>
          <w:lang w:eastAsia="sl-SI"/>
        </w:rPr>
        <w:t>ne bo javno.</w:t>
      </w:r>
    </w:p>
    <w:p w14:paraId="56CC7490" w14:textId="77777777" w:rsidR="00A72BDB" w:rsidRPr="00590E2D" w:rsidRDefault="00A72BDB" w:rsidP="005110E1">
      <w:pPr>
        <w:spacing w:after="0"/>
        <w:jc w:val="both"/>
        <w:rPr>
          <w:rFonts w:ascii="Arial" w:eastAsia="Times New Roman" w:hAnsi="Arial" w:cs="Arial"/>
          <w:lang w:eastAsia="sl-SI"/>
        </w:rPr>
      </w:pPr>
    </w:p>
    <w:p w14:paraId="641A0F2E" w14:textId="77777777" w:rsidR="008A71D9" w:rsidRPr="00DA0766" w:rsidRDefault="008A71D9" w:rsidP="005110E1">
      <w:pPr>
        <w:spacing w:after="0"/>
        <w:jc w:val="both"/>
        <w:rPr>
          <w:rFonts w:ascii="Arial Narrow" w:eastAsia="Times New Roman" w:hAnsi="Arial Narrow" w:cs="Arial"/>
          <w:lang w:eastAsia="sl-SI"/>
        </w:rPr>
      </w:pPr>
    </w:p>
    <w:p w14:paraId="56C551B1" w14:textId="77777777" w:rsidR="00D93F16" w:rsidRPr="00590E2D" w:rsidRDefault="000A0974" w:rsidP="009566D7">
      <w:pPr>
        <w:numPr>
          <w:ilvl w:val="0"/>
          <w:numId w:val="2"/>
        </w:numPr>
        <w:shd w:val="clear" w:color="auto" w:fill="BFBFBF"/>
        <w:spacing w:after="0"/>
        <w:ind w:left="567" w:hanging="567"/>
        <w:jc w:val="both"/>
        <w:rPr>
          <w:rFonts w:ascii="Arial" w:eastAsia="Times New Roman" w:hAnsi="Arial" w:cs="Arial"/>
          <w:b/>
        </w:rPr>
      </w:pPr>
      <w:r w:rsidRPr="00590E2D">
        <w:rPr>
          <w:rFonts w:ascii="Arial" w:eastAsia="Times New Roman" w:hAnsi="Arial" w:cs="Arial"/>
          <w:b/>
        </w:rPr>
        <w:t>Oblika in v</w:t>
      </w:r>
      <w:r w:rsidR="00D93F16" w:rsidRPr="00590E2D">
        <w:rPr>
          <w:rFonts w:ascii="Arial" w:eastAsia="Times New Roman" w:hAnsi="Arial" w:cs="Arial"/>
          <w:b/>
        </w:rPr>
        <w:t>sebina ponudbe</w:t>
      </w:r>
    </w:p>
    <w:p w14:paraId="6ADBE869" w14:textId="1ABF43FC" w:rsidR="001C6204" w:rsidRPr="00590E2D" w:rsidRDefault="00495CD6" w:rsidP="005110E1">
      <w:pPr>
        <w:spacing w:after="0"/>
        <w:jc w:val="both"/>
        <w:rPr>
          <w:rFonts w:ascii="Arial" w:eastAsia="Times New Roman" w:hAnsi="Arial" w:cs="Arial"/>
        </w:rPr>
      </w:pPr>
      <w:r w:rsidRPr="00590E2D">
        <w:rPr>
          <w:rFonts w:ascii="Arial" w:eastAsia="Times New Roman" w:hAnsi="Arial" w:cs="Arial"/>
        </w:rPr>
        <w:t>Ponudba mora vsebovati vse v tej d</w:t>
      </w:r>
      <w:r w:rsidR="002C1502" w:rsidRPr="00590E2D">
        <w:rPr>
          <w:rFonts w:ascii="Arial" w:eastAsia="Times New Roman" w:hAnsi="Arial" w:cs="Arial"/>
        </w:rPr>
        <w:t xml:space="preserve">okumentaciji zahtevane obrazce, priloge, </w:t>
      </w:r>
      <w:r w:rsidRPr="00590E2D">
        <w:rPr>
          <w:rFonts w:ascii="Arial" w:eastAsia="Times New Roman" w:hAnsi="Arial" w:cs="Arial"/>
        </w:rPr>
        <w:t xml:space="preserve">listine, izjave, tehnično dokumentacijo, ipd. </w:t>
      </w:r>
      <w:r w:rsidR="005C7F18" w:rsidRPr="00590E2D">
        <w:rPr>
          <w:rFonts w:ascii="Arial" w:eastAsia="Times New Roman" w:hAnsi="Arial" w:cs="Arial"/>
        </w:rPr>
        <w:t>Vse obrazce je treba izpolniti, podpisati in žigosati</w:t>
      </w:r>
      <w:r w:rsidR="001C6204" w:rsidRPr="00590E2D">
        <w:rPr>
          <w:rFonts w:ascii="Arial" w:eastAsia="Times New Roman" w:hAnsi="Arial" w:cs="Arial"/>
        </w:rPr>
        <w:t xml:space="preserve"> z enotnim pečatom</w:t>
      </w:r>
      <w:r w:rsidR="005C7F18" w:rsidRPr="00590E2D">
        <w:rPr>
          <w:rFonts w:ascii="Arial" w:eastAsia="Times New Roman" w:hAnsi="Arial" w:cs="Arial"/>
        </w:rPr>
        <w:t xml:space="preserve">. </w:t>
      </w:r>
      <w:r w:rsidR="0025371A">
        <w:rPr>
          <w:rFonts w:ascii="Arial" w:eastAsia="Times New Roman" w:hAnsi="Arial" w:cs="Arial"/>
        </w:rPr>
        <w:t xml:space="preserve">Ponudnik </w:t>
      </w:r>
      <w:proofErr w:type="spellStart"/>
      <w:r w:rsidR="0025371A">
        <w:rPr>
          <w:rFonts w:ascii="Arial" w:eastAsia="Times New Roman" w:hAnsi="Arial" w:cs="Arial"/>
        </w:rPr>
        <w:t>sken</w:t>
      </w:r>
      <w:proofErr w:type="spellEnd"/>
      <w:r w:rsidR="0025371A">
        <w:rPr>
          <w:rFonts w:ascii="Arial" w:eastAsia="Times New Roman" w:hAnsi="Arial" w:cs="Arial"/>
        </w:rPr>
        <w:t xml:space="preserve"> ponudbe odda v e-JN aplikacijo. </w:t>
      </w:r>
      <w:r w:rsidR="000A0974" w:rsidRPr="00590E2D">
        <w:rPr>
          <w:rFonts w:ascii="Arial" w:eastAsia="Times New Roman" w:hAnsi="Arial" w:cs="Arial"/>
        </w:rPr>
        <w:t>Ponudbo</w:t>
      </w:r>
      <w:r w:rsidR="005C7F18" w:rsidRPr="00590E2D">
        <w:rPr>
          <w:rFonts w:ascii="Arial" w:eastAsia="Times New Roman" w:hAnsi="Arial" w:cs="Arial"/>
        </w:rPr>
        <w:t xml:space="preserve"> mora podpisati zakoniti zastopnik ponudnika ali oseba, s strani ponudnika pooblaščena za podpis ponudbe.</w:t>
      </w:r>
      <w:r w:rsidR="000A0974" w:rsidRPr="00590E2D">
        <w:rPr>
          <w:rFonts w:ascii="Arial" w:eastAsia="Times New Roman" w:hAnsi="Arial" w:cs="Arial"/>
        </w:rPr>
        <w:t xml:space="preserve"> </w:t>
      </w:r>
      <w:r w:rsidR="005C7F18" w:rsidRPr="00590E2D">
        <w:rPr>
          <w:rFonts w:ascii="Arial" w:eastAsia="Times New Roman" w:hAnsi="Arial" w:cs="Arial"/>
        </w:rPr>
        <w:t xml:space="preserve">Celotna ponudbena dokumentacija mora biti </w:t>
      </w:r>
      <w:r w:rsidR="002C1502" w:rsidRPr="00590E2D">
        <w:rPr>
          <w:rFonts w:ascii="Arial" w:eastAsia="Times New Roman" w:hAnsi="Arial" w:cs="Arial"/>
        </w:rPr>
        <w:t xml:space="preserve">izpolnjena </w:t>
      </w:r>
      <w:r w:rsidR="005C7F18" w:rsidRPr="00590E2D">
        <w:rPr>
          <w:rFonts w:ascii="Arial" w:eastAsia="Times New Roman" w:hAnsi="Arial" w:cs="Arial"/>
        </w:rPr>
        <w:t>s čitljivo pisavo</w:t>
      </w:r>
      <w:r w:rsidR="0025371A">
        <w:rPr>
          <w:rFonts w:ascii="Arial" w:eastAsia="Times New Roman" w:hAnsi="Arial" w:cs="Arial"/>
        </w:rPr>
        <w:t>.</w:t>
      </w:r>
      <w:r w:rsidR="002C1502" w:rsidRPr="00590E2D">
        <w:rPr>
          <w:rFonts w:ascii="Arial" w:eastAsia="Times New Roman" w:hAnsi="Arial" w:cs="Arial"/>
        </w:rPr>
        <w:t xml:space="preserve"> Vsebine obrazcev </w:t>
      </w:r>
      <w:r w:rsidR="000570C8" w:rsidRPr="00590E2D">
        <w:rPr>
          <w:rFonts w:ascii="Arial" w:eastAsia="Times New Roman" w:hAnsi="Arial" w:cs="Arial"/>
        </w:rPr>
        <w:t xml:space="preserve">ni dovoljeno spreminjati. </w:t>
      </w:r>
      <w:r w:rsidR="00096119" w:rsidRPr="00590E2D">
        <w:rPr>
          <w:rFonts w:ascii="Arial" w:eastAsia="Times New Roman" w:hAnsi="Arial" w:cs="Arial"/>
        </w:rPr>
        <w:t>Popravljene napake ali spremembe v ponudbeni dokumentaciji in eventualni dodatki morajo biti parafirane in žigosane s strani pooblaščene osebe ponudnika, ki je podpisala ponudbeno d</w:t>
      </w:r>
      <w:r w:rsidR="007C2879" w:rsidRPr="00590E2D">
        <w:rPr>
          <w:rFonts w:ascii="Arial" w:eastAsia="Times New Roman" w:hAnsi="Arial" w:cs="Arial"/>
        </w:rPr>
        <w:t xml:space="preserve">okumentacijo ob mestu popravka. </w:t>
      </w:r>
      <w:r w:rsidR="001C6204" w:rsidRPr="00590E2D">
        <w:rPr>
          <w:rFonts w:ascii="Arial" w:eastAsia="Times New Roman" w:hAnsi="Arial" w:cs="Arial"/>
        </w:rPr>
        <w:t xml:space="preserve">Ponudnik mora predložiti naslednjo pravilno </w:t>
      </w:r>
      <w:r w:rsidR="00A418FA" w:rsidRPr="00590E2D">
        <w:rPr>
          <w:rFonts w:ascii="Arial" w:eastAsia="Times New Roman" w:hAnsi="Arial" w:cs="Arial"/>
          <w:b/>
          <w:u w:val="single"/>
        </w:rPr>
        <w:t>izpolnjene</w:t>
      </w:r>
      <w:r w:rsidR="001C6204" w:rsidRPr="00590E2D">
        <w:rPr>
          <w:rFonts w:ascii="Arial" w:eastAsia="Times New Roman" w:hAnsi="Arial" w:cs="Arial"/>
        </w:rPr>
        <w:t xml:space="preserve"> </w:t>
      </w:r>
      <w:r w:rsidR="00A418FA" w:rsidRPr="00590E2D">
        <w:rPr>
          <w:rFonts w:ascii="Arial" w:eastAsia="Times New Roman" w:hAnsi="Arial" w:cs="Arial"/>
        </w:rPr>
        <w:t xml:space="preserve">obrazce </w:t>
      </w:r>
      <w:r w:rsidR="00A418FA" w:rsidRPr="00590E2D">
        <w:rPr>
          <w:rFonts w:ascii="Arial" w:eastAsia="Times New Roman" w:hAnsi="Arial" w:cs="Arial"/>
          <w:b/>
          <w:u w:val="single"/>
        </w:rPr>
        <w:t>z</w:t>
      </w:r>
      <w:r w:rsidR="001C6204" w:rsidRPr="00590E2D">
        <w:rPr>
          <w:rFonts w:ascii="Arial" w:eastAsia="Times New Roman" w:hAnsi="Arial" w:cs="Arial"/>
          <w:b/>
          <w:u w:val="single"/>
        </w:rPr>
        <w:t xml:space="preserve"> </w:t>
      </w:r>
      <w:r w:rsidR="00A418FA" w:rsidRPr="00590E2D">
        <w:rPr>
          <w:rFonts w:ascii="Arial" w:eastAsia="Times New Roman" w:hAnsi="Arial" w:cs="Arial"/>
          <w:b/>
          <w:u w:val="single"/>
        </w:rPr>
        <w:t>zahtevanimi</w:t>
      </w:r>
      <w:r w:rsidR="001C6204" w:rsidRPr="00590E2D">
        <w:rPr>
          <w:rFonts w:ascii="Arial" w:eastAsia="Times New Roman" w:hAnsi="Arial" w:cs="Arial"/>
          <w:b/>
          <w:u w:val="single"/>
        </w:rPr>
        <w:t xml:space="preserve"> prilogami oz. dokazili</w:t>
      </w:r>
      <w:r w:rsidR="0025371A">
        <w:rPr>
          <w:rFonts w:ascii="Arial" w:eastAsia="Times New Roman" w:hAnsi="Arial" w:cs="Arial"/>
        </w:rPr>
        <w:t xml:space="preserve"> (</w:t>
      </w:r>
      <w:proofErr w:type="spellStart"/>
      <w:r w:rsidR="0025371A">
        <w:rPr>
          <w:rFonts w:ascii="Arial" w:eastAsia="Times New Roman" w:hAnsi="Arial" w:cs="Arial"/>
        </w:rPr>
        <w:t>sken</w:t>
      </w:r>
      <w:proofErr w:type="spellEnd"/>
      <w:r w:rsidR="0025371A">
        <w:rPr>
          <w:rFonts w:ascii="Arial" w:eastAsia="Times New Roman" w:hAnsi="Arial" w:cs="Arial"/>
        </w:rPr>
        <w:t xml:space="preserve"> dokumentov v aplikacijo e-JN)</w:t>
      </w:r>
    </w:p>
    <w:p w14:paraId="117000AE" w14:textId="77777777" w:rsidR="00A418FA" w:rsidRPr="00E9345C" w:rsidRDefault="001C6204" w:rsidP="009566D7">
      <w:pPr>
        <w:numPr>
          <w:ilvl w:val="0"/>
          <w:numId w:val="17"/>
        </w:numPr>
        <w:spacing w:after="0"/>
        <w:jc w:val="both"/>
        <w:rPr>
          <w:rFonts w:ascii="Arial" w:eastAsia="Times New Roman" w:hAnsi="Arial" w:cs="Arial"/>
          <w:b/>
        </w:rPr>
      </w:pPr>
      <w:r w:rsidRPr="00E9345C">
        <w:rPr>
          <w:rFonts w:ascii="Arial" w:eastAsia="Times New Roman" w:hAnsi="Arial" w:cs="Arial"/>
          <w:b/>
        </w:rPr>
        <w:t>Ponudba (OBR-1),</w:t>
      </w:r>
    </w:p>
    <w:p w14:paraId="2D0F5330" w14:textId="25BDF501" w:rsidR="00CC4D19" w:rsidRPr="00E9345C" w:rsidRDefault="00CC4D19" w:rsidP="009566D7">
      <w:pPr>
        <w:numPr>
          <w:ilvl w:val="0"/>
          <w:numId w:val="17"/>
        </w:numPr>
        <w:spacing w:after="0"/>
        <w:jc w:val="both"/>
        <w:rPr>
          <w:rFonts w:ascii="Arial" w:eastAsia="Times New Roman" w:hAnsi="Arial" w:cs="Arial"/>
          <w:b/>
        </w:rPr>
      </w:pPr>
      <w:r w:rsidRPr="00E9345C">
        <w:rPr>
          <w:rFonts w:ascii="Arial" w:eastAsia="Times New Roman" w:hAnsi="Arial" w:cs="Arial"/>
          <w:b/>
        </w:rPr>
        <w:t>Predračun (OBR-</w:t>
      </w:r>
      <w:r w:rsidR="00A72BDB">
        <w:rPr>
          <w:rFonts w:ascii="Arial" w:eastAsia="Times New Roman" w:hAnsi="Arial" w:cs="Arial"/>
          <w:b/>
        </w:rPr>
        <w:t>2</w:t>
      </w:r>
      <w:r w:rsidRPr="00E9345C">
        <w:rPr>
          <w:rFonts w:ascii="Arial" w:eastAsia="Times New Roman" w:hAnsi="Arial" w:cs="Arial"/>
          <w:b/>
        </w:rPr>
        <w:t>)</w:t>
      </w:r>
    </w:p>
    <w:p w14:paraId="3FF711AF" w14:textId="30D7EECB" w:rsidR="001C6204" w:rsidRPr="00E9345C" w:rsidRDefault="00446D69" w:rsidP="009566D7">
      <w:pPr>
        <w:numPr>
          <w:ilvl w:val="0"/>
          <w:numId w:val="17"/>
        </w:numPr>
        <w:spacing w:after="0"/>
        <w:jc w:val="both"/>
        <w:rPr>
          <w:rFonts w:ascii="Arial" w:eastAsia="Times New Roman" w:hAnsi="Arial" w:cs="Arial"/>
          <w:b/>
        </w:rPr>
      </w:pPr>
      <w:r w:rsidRPr="00E9345C">
        <w:rPr>
          <w:rFonts w:ascii="Arial" w:eastAsia="Times New Roman" w:hAnsi="Arial" w:cs="Arial"/>
          <w:b/>
        </w:rPr>
        <w:t>Vzor</w:t>
      </w:r>
      <w:r w:rsidR="00AC775E" w:rsidRPr="00E9345C">
        <w:rPr>
          <w:rFonts w:ascii="Arial" w:eastAsia="Times New Roman" w:hAnsi="Arial" w:cs="Arial"/>
          <w:b/>
        </w:rPr>
        <w:t>ec</w:t>
      </w:r>
      <w:r w:rsidR="001C6204" w:rsidRPr="00E9345C">
        <w:rPr>
          <w:rFonts w:ascii="Arial" w:eastAsia="Times New Roman" w:hAnsi="Arial" w:cs="Arial"/>
          <w:b/>
        </w:rPr>
        <w:t xml:space="preserve"> pogodbe </w:t>
      </w:r>
      <w:r w:rsidR="00A418FA" w:rsidRPr="00E9345C">
        <w:rPr>
          <w:rFonts w:ascii="Arial" w:eastAsia="Times New Roman" w:hAnsi="Arial" w:cs="Arial"/>
          <w:b/>
        </w:rPr>
        <w:t>(OBR-</w:t>
      </w:r>
      <w:r w:rsidR="00A72BDB">
        <w:rPr>
          <w:rFonts w:ascii="Arial" w:eastAsia="Times New Roman" w:hAnsi="Arial" w:cs="Arial"/>
          <w:b/>
        </w:rPr>
        <w:t>3</w:t>
      </w:r>
      <w:r w:rsidR="001C6204" w:rsidRPr="00E9345C">
        <w:rPr>
          <w:rFonts w:ascii="Arial" w:eastAsia="Times New Roman" w:hAnsi="Arial" w:cs="Arial"/>
          <w:b/>
        </w:rPr>
        <w:t xml:space="preserve">), </w:t>
      </w:r>
    </w:p>
    <w:p w14:paraId="046E37BA" w14:textId="73B2B094" w:rsidR="001E22AF" w:rsidRDefault="001E22AF" w:rsidP="009566D7">
      <w:pPr>
        <w:numPr>
          <w:ilvl w:val="0"/>
          <w:numId w:val="17"/>
        </w:numPr>
        <w:spacing w:after="0"/>
        <w:jc w:val="both"/>
        <w:rPr>
          <w:rFonts w:ascii="Arial" w:eastAsia="Times New Roman" w:hAnsi="Arial" w:cs="Arial"/>
          <w:b/>
        </w:rPr>
      </w:pPr>
      <w:r w:rsidRPr="00E9345C">
        <w:rPr>
          <w:rFonts w:ascii="Arial" w:eastAsia="Times New Roman" w:hAnsi="Arial" w:cs="Arial"/>
          <w:b/>
        </w:rPr>
        <w:t>Priloga</w:t>
      </w:r>
      <w:r w:rsidR="002E3FAC" w:rsidRPr="00E9345C">
        <w:rPr>
          <w:rFonts w:ascii="Arial" w:eastAsia="Times New Roman" w:hAnsi="Arial" w:cs="Arial"/>
          <w:b/>
        </w:rPr>
        <w:t xml:space="preserve"> št.</w:t>
      </w:r>
      <w:r w:rsidRPr="00E9345C">
        <w:rPr>
          <w:rFonts w:ascii="Arial" w:eastAsia="Times New Roman" w:hAnsi="Arial" w:cs="Arial"/>
          <w:b/>
        </w:rPr>
        <w:t xml:space="preserve"> 1</w:t>
      </w:r>
      <w:r w:rsidR="00DB6629">
        <w:rPr>
          <w:rFonts w:ascii="Arial" w:eastAsia="Times New Roman" w:hAnsi="Arial" w:cs="Arial"/>
          <w:b/>
        </w:rPr>
        <w:t>:</w:t>
      </w:r>
      <w:r w:rsidR="005073EF" w:rsidRPr="00E9345C">
        <w:rPr>
          <w:rFonts w:ascii="Arial" w:eastAsia="Times New Roman" w:hAnsi="Arial" w:cs="Arial"/>
          <w:b/>
        </w:rPr>
        <w:t xml:space="preserve"> </w:t>
      </w:r>
      <w:r w:rsidR="008D199C">
        <w:rPr>
          <w:rFonts w:ascii="Arial" w:eastAsia="Times New Roman" w:hAnsi="Arial" w:cs="Arial"/>
          <w:b/>
        </w:rPr>
        <w:t>jedilniki šole</w:t>
      </w:r>
      <w:r w:rsidR="00DC2547">
        <w:rPr>
          <w:rFonts w:ascii="Arial" w:eastAsia="Times New Roman" w:hAnsi="Arial" w:cs="Arial"/>
          <w:b/>
        </w:rPr>
        <w:t xml:space="preserve"> (ločen dokument)</w:t>
      </w:r>
    </w:p>
    <w:p w14:paraId="292D0B8A" w14:textId="6D4A182E" w:rsidR="00E806A4" w:rsidRPr="00E9345C" w:rsidRDefault="00E806A4" w:rsidP="009566D7">
      <w:pPr>
        <w:numPr>
          <w:ilvl w:val="0"/>
          <w:numId w:val="17"/>
        </w:numPr>
        <w:spacing w:after="0"/>
        <w:jc w:val="both"/>
        <w:rPr>
          <w:rFonts w:ascii="Arial" w:eastAsia="Times New Roman" w:hAnsi="Arial" w:cs="Arial"/>
          <w:b/>
        </w:rPr>
      </w:pPr>
      <w:r>
        <w:rPr>
          <w:rFonts w:ascii="Arial" w:eastAsia="Times New Roman" w:hAnsi="Arial" w:cs="Arial"/>
          <w:b/>
        </w:rPr>
        <w:t>Priloga št. 2: tehnične zahteve naročnika za pripravo in dostavo dnevnih obrokov</w:t>
      </w:r>
    </w:p>
    <w:p w14:paraId="6E7C968A" w14:textId="4870E335" w:rsidR="00AC775E" w:rsidRPr="00E9345C" w:rsidRDefault="007C2879" w:rsidP="009566D7">
      <w:pPr>
        <w:numPr>
          <w:ilvl w:val="0"/>
          <w:numId w:val="17"/>
        </w:numPr>
        <w:spacing w:after="0"/>
        <w:jc w:val="both"/>
        <w:rPr>
          <w:rFonts w:ascii="Arial" w:eastAsia="Times New Roman" w:hAnsi="Arial" w:cs="Arial"/>
          <w:b/>
        </w:rPr>
      </w:pPr>
      <w:r w:rsidRPr="00E9345C">
        <w:rPr>
          <w:rFonts w:ascii="Arial" w:eastAsia="Times New Roman" w:hAnsi="Arial" w:cs="Arial"/>
          <w:b/>
        </w:rPr>
        <w:t>ESPD obrazec,</w:t>
      </w:r>
      <w:r w:rsidR="00404E96">
        <w:rPr>
          <w:rFonts w:ascii="Arial" w:eastAsia="Times New Roman" w:hAnsi="Arial" w:cs="Arial"/>
          <w:b/>
        </w:rPr>
        <w:t xml:space="preserve"> </w:t>
      </w:r>
    </w:p>
    <w:p w14:paraId="3CA81149" w14:textId="77777777" w:rsidR="007C2879" w:rsidRPr="00760127" w:rsidRDefault="007C2879" w:rsidP="009566D7">
      <w:pPr>
        <w:numPr>
          <w:ilvl w:val="0"/>
          <w:numId w:val="17"/>
        </w:numPr>
        <w:spacing w:after="0"/>
        <w:jc w:val="both"/>
        <w:rPr>
          <w:rFonts w:ascii="Arial" w:eastAsia="Times New Roman" w:hAnsi="Arial" w:cs="Arial"/>
          <w:b/>
        </w:rPr>
      </w:pPr>
      <w:r w:rsidRPr="00760127">
        <w:rPr>
          <w:rFonts w:ascii="Arial" w:eastAsia="Times New Roman" w:hAnsi="Arial" w:cs="Arial"/>
          <w:b/>
        </w:rPr>
        <w:t>finančno zavarovanje za resnost ponudbe.</w:t>
      </w:r>
    </w:p>
    <w:p w14:paraId="16ABFFC1" w14:textId="77777777" w:rsidR="00A418FA" w:rsidRPr="00590E2D" w:rsidRDefault="00A418FA" w:rsidP="005110E1">
      <w:pPr>
        <w:spacing w:after="0"/>
        <w:ind w:left="720"/>
        <w:jc w:val="both"/>
        <w:rPr>
          <w:rFonts w:ascii="Arial" w:eastAsia="Times New Roman" w:hAnsi="Arial" w:cs="Arial"/>
        </w:rPr>
      </w:pPr>
    </w:p>
    <w:p w14:paraId="5F7F479C" w14:textId="5D158487" w:rsidR="00616449" w:rsidRDefault="001C6204" w:rsidP="005110E1">
      <w:pPr>
        <w:spacing w:after="0"/>
        <w:jc w:val="both"/>
        <w:rPr>
          <w:rFonts w:ascii="Arial" w:eastAsia="Times New Roman" w:hAnsi="Arial" w:cs="Arial"/>
          <w:u w:val="single"/>
        </w:rPr>
      </w:pPr>
      <w:r w:rsidRPr="00590E2D">
        <w:rPr>
          <w:rFonts w:ascii="Arial" w:eastAsia="Times New Roman" w:hAnsi="Arial" w:cs="Arial"/>
        </w:rPr>
        <w:t>Starost dokumentov ne sme presegati roka, kot ga določajo posamezne določbe te dokumentacije. V tistih primerih, kjer starost dokumentov ni določena, morajo le-ti izkazovati pravno relevantno stanje ponudnika na dan, določen za predložitev ponudbe. Z oddajo ponudbe se ponudnik strinja z vsemi pogoji javnega naročila, ki izhajajo iz te dokumentacije. Ponudnik, ki odda ponudbo pod kazensko in materialno odgovornostjo jamči, da so vsi podatki in dokumenti podani v ponudbi resnični in da fotokopije prilože</w:t>
      </w:r>
      <w:r w:rsidR="00A418FA" w:rsidRPr="00590E2D">
        <w:rPr>
          <w:rFonts w:ascii="Arial" w:eastAsia="Times New Roman" w:hAnsi="Arial" w:cs="Arial"/>
        </w:rPr>
        <w:t>nih listin ustrezajo izvirniku.</w:t>
      </w:r>
      <w:r w:rsidR="007C2879" w:rsidRPr="00590E2D">
        <w:rPr>
          <w:rFonts w:ascii="Arial" w:eastAsia="Times New Roman" w:hAnsi="Arial" w:cs="Arial"/>
        </w:rPr>
        <w:t xml:space="preserve"> </w:t>
      </w:r>
      <w:r w:rsidR="00616449" w:rsidRPr="00590E2D">
        <w:rPr>
          <w:rFonts w:ascii="Arial" w:eastAsia="Times New Roman" w:hAnsi="Arial" w:cs="Arial"/>
        </w:rPr>
        <w:t>ESPD obrazec, ki se zahteva kot dokaz, da ne obstajajo razlogi za izključitev in dokaz o izpolnjevanju posameznega pogoja te dokumentacije, vključuje posodobljeno lastno izjavo gospodarskega subjekta, kot predhodni dokaz, da določen gospodarski subjekt ni v enem od položajev iz 75. člena ZJN-3 in da izpolnjuje ustrezne pogoje za sodelovanje</w:t>
      </w:r>
      <w:r w:rsidR="00D52935" w:rsidRPr="00590E2D">
        <w:rPr>
          <w:rFonts w:ascii="Arial" w:eastAsia="Times New Roman" w:hAnsi="Arial" w:cs="Arial"/>
        </w:rPr>
        <w:t xml:space="preserve">, </w:t>
      </w:r>
      <w:r w:rsidR="007C2879" w:rsidRPr="00590E2D">
        <w:rPr>
          <w:rFonts w:ascii="Arial" w:eastAsia="Times New Roman" w:hAnsi="Arial" w:cs="Arial"/>
        </w:rPr>
        <w:t xml:space="preserve">določene v tej dokumentaciji. </w:t>
      </w:r>
      <w:r w:rsidR="00616449" w:rsidRPr="00590E2D">
        <w:rPr>
          <w:rFonts w:ascii="Arial" w:eastAsia="Times New Roman" w:hAnsi="Arial" w:cs="Arial"/>
          <w:u w:val="single"/>
        </w:rPr>
        <w:t>Gospodarski subjekt mora v obrazcu ESPD navesti vse informacije, na podlagi katerih bo potrdila ali druge informacije naročnik pridobil v nacionalni bazi podatkov, ter v predmetnem obrazcu podati soglasje, da dokazila pridobi naročnik. Ta dokument mora gospodarski subjekt izpolniti, ter izpolnjenega in podpisanega predložiti v ponudbi.</w:t>
      </w:r>
    </w:p>
    <w:p w14:paraId="30EB03DD" w14:textId="77777777" w:rsidR="001E22AF" w:rsidRPr="00590E2D" w:rsidRDefault="001E22AF" w:rsidP="005110E1">
      <w:pPr>
        <w:spacing w:after="0"/>
        <w:jc w:val="both"/>
        <w:rPr>
          <w:rFonts w:ascii="Arial" w:eastAsia="Times New Roman" w:hAnsi="Arial" w:cs="Arial"/>
        </w:rPr>
      </w:pPr>
    </w:p>
    <w:p w14:paraId="4300071B" w14:textId="77777777" w:rsidR="00D93F16" w:rsidRPr="00590E2D" w:rsidRDefault="00D93F16" w:rsidP="009566D7">
      <w:pPr>
        <w:numPr>
          <w:ilvl w:val="0"/>
          <w:numId w:val="2"/>
        </w:numPr>
        <w:shd w:val="clear" w:color="auto" w:fill="BFBFBF"/>
        <w:spacing w:after="0"/>
        <w:ind w:left="567" w:hanging="567"/>
        <w:rPr>
          <w:rFonts w:ascii="Arial" w:eastAsia="Times New Roman" w:hAnsi="Arial" w:cs="Arial"/>
          <w:b/>
          <w:lang w:eastAsia="sl-SI"/>
        </w:rPr>
      </w:pPr>
      <w:r w:rsidRPr="00590E2D">
        <w:rPr>
          <w:rFonts w:ascii="Arial" w:eastAsia="Times New Roman" w:hAnsi="Arial" w:cs="Arial"/>
          <w:b/>
          <w:lang w:eastAsia="sl-SI"/>
        </w:rPr>
        <w:t xml:space="preserve">Jezik </w:t>
      </w:r>
      <w:r w:rsidR="00B33DF5" w:rsidRPr="00590E2D">
        <w:rPr>
          <w:rFonts w:ascii="Arial" w:eastAsia="Times New Roman" w:hAnsi="Arial" w:cs="Arial"/>
          <w:b/>
          <w:lang w:eastAsia="sl-SI"/>
        </w:rPr>
        <w:t xml:space="preserve">postopka in </w:t>
      </w:r>
      <w:r w:rsidRPr="00590E2D">
        <w:rPr>
          <w:rFonts w:ascii="Arial" w:eastAsia="Times New Roman" w:hAnsi="Arial" w:cs="Arial"/>
          <w:b/>
          <w:lang w:eastAsia="sl-SI"/>
        </w:rPr>
        <w:t xml:space="preserve">ponudbe </w:t>
      </w:r>
    </w:p>
    <w:p w14:paraId="731D7E22" w14:textId="77777777" w:rsidR="00B33DF5" w:rsidRPr="00590E2D" w:rsidRDefault="00B33DF5" w:rsidP="005110E1">
      <w:pPr>
        <w:spacing w:after="0"/>
        <w:jc w:val="both"/>
        <w:rPr>
          <w:rFonts w:ascii="Arial" w:eastAsia="Times New Roman" w:hAnsi="Arial" w:cs="Arial"/>
          <w:lang w:eastAsia="sl-SI"/>
        </w:rPr>
      </w:pPr>
      <w:r w:rsidRPr="00590E2D">
        <w:rPr>
          <w:rFonts w:ascii="Arial" w:eastAsia="Times New Roman" w:hAnsi="Arial" w:cs="Arial"/>
          <w:lang w:eastAsia="sl-SI"/>
        </w:rPr>
        <w:t>Postopek javnega naročanja poteka v slovenskem j</w:t>
      </w:r>
      <w:r w:rsidR="000570C8" w:rsidRPr="00590E2D">
        <w:rPr>
          <w:rFonts w:ascii="Arial" w:eastAsia="Times New Roman" w:hAnsi="Arial" w:cs="Arial"/>
          <w:lang w:eastAsia="sl-SI"/>
        </w:rPr>
        <w:t xml:space="preserve">eziku. </w:t>
      </w:r>
      <w:r w:rsidRPr="00590E2D">
        <w:rPr>
          <w:rFonts w:ascii="Arial" w:eastAsia="Times New Roman" w:hAnsi="Arial" w:cs="Arial"/>
          <w:lang w:eastAsia="sl-SI"/>
        </w:rPr>
        <w:t>Ponudnik mora izdelati ponudbo v slovenskem jeziku.</w:t>
      </w:r>
      <w:r w:rsidRPr="00590E2D">
        <w:rPr>
          <w:rFonts w:ascii="Arial" w:hAnsi="Arial" w:cs="Arial"/>
        </w:rPr>
        <w:t xml:space="preserve"> </w:t>
      </w:r>
      <w:r w:rsidRPr="00590E2D">
        <w:rPr>
          <w:rFonts w:ascii="Arial" w:eastAsia="Times New Roman" w:hAnsi="Arial" w:cs="Arial"/>
          <w:lang w:eastAsia="sl-SI"/>
        </w:rPr>
        <w:t xml:space="preserve">Vsa dokazila za izpolnjevanje sposobnosti, ki so v tujem jeziku, morajo biti prevedena v slovenski jezik. Ponudnik priloži v ponudbeni dokumentaciji original dokumenta v tujem </w:t>
      </w:r>
      <w:r w:rsidRPr="00590E2D">
        <w:rPr>
          <w:rFonts w:ascii="Arial" w:eastAsia="Times New Roman" w:hAnsi="Arial" w:cs="Arial"/>
          <w:lang w:eastAsia="sl-SI"/>
        </w:rPr>
        <w:lastRenderedPageBreak/>
        <w:t>jeziku, zraven pa slovenski prevod dokumenta.</w:t>
      </w:r>
      <w:r w:rsidR="00A67C85" w:rsidRPr="00590E2D">
        <w:rPr>
          <w:rFonts w:ascii="Arial" w:eastAsia="Times New Roman" w:hAnsi="Arial" w:cs="Arial"/>
          <w:lang w:eastAsia="sl-SI"/>
        </w:rPr>
        <w:t xml:space="preserve"> </w:t>
      </w:r>
      <w:r w:rsidRPr="00590E2D">
        <w:rPr>
          <w:rFonts w:ascii="Arial" w:eastAsia="Times New Roman" w:hAnsi="Arial" w:cs="Arial"/>
          <w:lang w:eastAsia="sl-SI"/>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4D7CCAB3" w14:textId="77777777" w:rsidR="00B33DF5" w:rsidRPr="00DA0766" w:rsidRDefault="00B33DF5" w:rsidP="005110E1">
      <w:pPr>
        <w:spacing w:after="0"/>
        <w:jc w:val="both"/>
        <w:rPr>
          <w:rFonts w:ascii="Arial Narrow" w:eastAsia="Times New Roman" w:hAnsi="Arial Narrow"/>
          <w:lang w:eastAsia="sl-SI"/>
        </w:rPr>
      </w:pPr>
    </w:p>
    <w:p w14:paraId="477901AE" w14:textId="77777777" w:rsidR="00D93F16" w:rsidRPr="00590E2D" w:rsidRDefault="00D93F16" w:rsidP="009566D7">
      <w:pPr>
        <w:numPr>
          <w:ilvl w:val="0"/>
          <w:numId w:val="2"/>
        </w:numPr>
        <w:shd w:val="clear" w:color="auto" w:fill="BFBFBF"/>
        <w:spacing w:after="0"/>
        <w:ind w:left="567" w:hanging="567"/>
        <w:rPr>
          <w:rFonts w:ascii="Arial" w:eastAsia="Times New Roman" w:hAnsi="Arial" w:cs="Arial"/>
          <w:b/>
          <w:lang w:eastAsia="sl-SI"/>
        </w:rPr>
      </w:pPr>
      <w:r w:rsidRPr="00590E2D">
        <w:rPr>
          <w:rFonts w:ascii="Arial" w:eastAsia="Times New Roman" w:hAnsi="Arial" w:cs="Arial"/>
          <w:b/>
          <w:lang w:eastAsia="sl-SI"/>
        </w:rPr>
        <w:t>Ponudbena cena</w:t>
      </w:r>
    </w:p>
    <w:p w14:paraId="3F5E96D8" w14:textId="6A9530A5" w:rsidR="001819AE" w:rsidRPr="00590E2D" w:rsidRDefault="0003223C" w:rsidP="005110E1">
      <w:pPr>
        <w:spacing w:after="0"/>
        <w:jc w:val="both"/>
        <w:rPr>
          <w:rFonts w:ascii="Arial" w:eastAsia="Times New Roman" w:hAnsi="Arial" w:cs="Arial"/>
          <w:lang w:eastAsia="sl-SI"/>
        </w:rPr>
      </w:pPr>
      <w:r w:rsidRPr="00590E2D">
        <w:rPr>
          <w:rFonts w:ascii="Arial" w:eastAsia="Times New Roman" w:hAnsi="Arial" w:cs="Arial"/>
          <w:lang w:eastAsia="sl-SI"/>
        </w:rPr>
        <w:t xml:space="preserve">Ponudbena cena mora biti izražena v evrih (EUR) in je zaokrožena na </w:t>
      </w:r>
      <w:r w:rsidR="003B3ACE">
        <w:rPr>
          <w:rFonts w:ascii="Arial" w:eastAsia="Times New Roman" w:hAnsi="Arial" w:cs="Arial"/>
          <w:lang w:eastAsia="sl-SI"/>
        </w:rPr>
        <w:t xml:space="preserve">največ </w:t>
      </w:r>
      <w:r w:rsidRPr="00590E2D">
        <w:rPr>
          <w:rFonts w:ascii="Arial" w:eastAsia="Times New Roman" w:hAnsi="Arial" w:cs="Arial"/>
          <w:lang w:eastAsia="sl-SI"/>
        </w:rPr>
        <w:t>dve decimalni mesti. Ponudnik mora pri pripravi ponudbe in določanju ponudbenih cen za predmet javnega naročila upoštevati vse materialne in nematerialne stroške ki bodo potrebni za realizacijo predmeta javnega naročila. Naknadno naročnik ne bo priznaval nobenih stroškov ali popustov, k</w:t>
      </w:r>
      <w:r w:rsidR="00313341" w:rsidRPr="00590E2D">
        <w:rPr>
          <w:rFonts w:ascii="Arial" w:eastAsia="Times New Roman" w:hAnsi="Arial" w:cs="Arial"/>
          <w:lang w:eastAsia="sl-SI"/>
        </w:rPr>
        <w:t>i niso zajeti v ponudbeno ceno.</w:t>
      </w:r>
    </w:p>
    <w:p w14:paraId="7114526B" w14:textId="77777777" w:rsidR="00313341" w:rsidRPr="00DA0766" w:rsidRDefault="00313341" w:rsidP="005110E1">
      <w:pPr>
        <w:spacing w:after="0"/>
        <w:jc w:val="both"/>
        <w:rPr>
          <w:rFonts w:ascii="Arial Narrow" w:eastAsia="Times New Roman" w:hAnsi="Arial Narrow"/>
          <w:lang w:eastAsia="sl-SI"/>
        </w:rPr>
      </w:pPr>
    </w:p>
    <w:p w14:paraId="33AAD240" w14:textId="77777777" w:rsidR="00D93F16" w:rsidRPr="00590E2D" w:rsidRDefault="00D93F16" w:rsidP="009566D7">
      <w:pPr>
        <w:numPr>
          <w:ilvl w:val="0"/>
          <w:numId w:val="2"/>
        </w:numPr>
        <w:shd w:val="clear" w:color="auto" w:fill="BFBFBF"/>
        <w:spacing w:after="0"/>
        <w:ind w:left="567" w:hanging="567"/>
        <w:rPr>
          <w:rFonts w:ascii="Arial" w:eastAsia="Times New Roman" w:hAnsi="Arial" w:cs="Arial"/>
          <w:b/>
          <w:lang w:eastAsia="sl-SI"/>
        </w:rPr>
      </w:pPr>
      <w:r w:rsidRPr="00590E2D">
        <w:rPr>
          <w:rFonts w:ascii="Arial" w:eastAsia="Times New Roman" w:hAnsi="Arial" w:cs="Arial"/>
          <w:b/>
        </w:rPr>
        <w:t>Veljavnost ponudbe</w:t>
      </w:r>
    </w:p>
    <w:p w14:paraId="3B50B2FF" w14:textId="77777777" w:rsidR="00D93F16" w:rsidRPr="00590E2D" w:rsidRDefault="00D93F16" w:rsidP="005110E1">
      <w:pPr>
        <w:spacing w:after="0"/>
        <w:jc w:val="both"/>
        <w:rPr>
          <w:rFonts w:ascii="Arial" w:eastAsia="Times New Roman" w:hAnsi="Arial" w:cs="Arial"/>
        </w:rPr>
      </w:pPr>
      <w:r w:rsidRPr="00590E2D">
        <w:rPr>
          <w:rFonts w:ascii="Arial" w:eastAsia="Times New Roman" w:hAnsi="Arial" w:cs="Arial"/>
        </w:rPr>
        <w:t>Ponudba</w:t>
      </w:r>
      <w:r w:rsidR="00601E17" w:rsidRPr="00590E2D">
        <w:rPr>
          <w:rFonts w:ascii="Arial" w:eastAsia="Times New Roman" w:hAnsi="Arial" w:cs="Arial"/>
        </w:rPr>
        <w:t xml:space="preserve"> mora biti veljavna še najmanj 12</w:t>
      </w:r>
      <w:r w:rsidRPr="00590E2D">
        <w:rPr>
          <w:rFonts w:ascii="Arial" w:eastAsia="Times New Roman" w:hAnsi="Arial" w:cs="Arial"/>
        </w:rPr>
        <w:t>0 koledarskih dni, od dne določenega za predložitev ponudb. V primeru, da bodo nastopili razlogi, zaradi katerih podpis pogodb ne bo možen do preteka veljavnosti ponudbe, mora vsak ponudnik zagotoviti, da se bo veljavnost ponudbe podaljšala za najmanj toliko časa, kot bo trajal razlog, zaradi katerega podpis pogodb</w:t>
      </w:r>
      <w:r w:rsidR="002C1502" w:rsidRPr="00590E2D">
        <w:rPr>
          <w:rFonts w:ascii="Arial" w:eastAsia="Times New Roman" w:hAnsi="Arial" w:cs="Arial"/>
        </w:rPr>
        <w:t>e</w:t>
      </w:r>
      <w:r w:rsidRPr="00590E2D">
        <w:rPr>
          <w:rFonts w:ascii="Arial" w:eastAsia="Times New Roman" w:hAnsi="Arial" w:cs="Arial"/>
        </w:rPr>
        <w:t xml:space="preserve"> v času prvotne veljavnosti ponudbe ni bil možen.</w:t>
      </w:r>
    </w:p>
    <w:p w14:paraId="21EFC0FF" w14:textId="77777777" w:rsidR="00AC775E" w:rsidRPr="00DA0766" w:rsidRDefault="00AC775E" w:rsidP="005110E1">
      <w:pPr>
        <w:spacing w:after="0"/>
        <w:jc w:val="both"/>
        <w:rPr>
          <w:rFonts w:ascii="Arial Narrow" w:eastAsia="Times New Roman" w:hAnsi="Arial Narrow"/>
        </w:rPr>
      </w:pPr>
    </w:p>
    <w:p w14:paraId="05CBC0BF" w14:textId="77777777" w:rsidR="0019354A" w:rsidRPr="00590E2D" w:rsidRDefault="0019354A" w:rsidP="009566D7">
      <w:pPr>
        <w:numPr>
          <w:ilvl w:val="0"/>
          <w:numId w:val="2"/>
        </w:numPr>
        <w:shd w:val="clear" w:color="auto" w:fill="BFBFBF"/>
        <w:spacing w:after="0"/>
        <w:ind w:left="567" w:hanging="567"/>
        <w:rPr>
          <w:rFonts w:ascii="Arial" w:eastAsia="Times New Roman" w:hAnsi="Arial" w:cs="Arial"/>
          <w:b/>
          <w:lang w:eastAsia="sl-SI"/>
        </w:rPr>
      </w:pPr>
      <w:r w:rsidRPr="00590E2D">
        <w:rPr>
          <w:rFonts w:ascii="Arial" w:eastAsia="Times New Roman" w:hAnsi="Arial" w:cs="Arial"/>
          <w:b/>
          <w:lang w:eastAsia="sl-SI"/>
        </w:rPr>
        <w:t>Variantne ponudbe</w:t>
      </w:r>
    </w:p>
    <w:p w14:paraId="74AE0526" w14:textId="77777777" w:rsidR="0019354A" w:rsidRPr="00590E2D" w:rsidRDefault="0019354A" w:rsidP="005110E1">
      <w:pPr>
        <w:spacing w:after="0"/>
        <w:jc w:val="both"/>
        <w:rPr>
          <w:rFonts w:ascii="Arial" w:eastAsia="Times New Roman" w:hAnsi="Arial" w:cs="Arial"/>
          <w:lang w:eastAsia="sl-SI"/>
        </w:rPr>
      </w:pPr>
      <w:r w:rsidRPr="00590E2D">
        <w:rPr>
          <w:rFonts w:ascii="Arial" w:eastAsia="Times New Roman" w:hAnsi="Arial" w:cs="Arial"/>
          <w:lang w:eastAsia="sl-SI"/>
        </w:rPr>
        <w:t>Naročnik ne dopušča predložitve variantn</w:t>
      </w:r>
      <w:r w:rsidR="008A71D9" w:rsidRPr="00590E2D">
        <w:rPr>
          <w:rFonts w:ascii="Arial" w:eastAsia="Times New Roman" w:hAnsi="Arial" w:cs="Arial"/>
          <w:lang w:eastAsia="sl-SI"/>
        </w:rPr>
        <w:t>e ponudbe.</w:t>
      </w:r>
    </w:p>
    <w:p w14:paraId="5308719F" w14:textId="77777777" w:rsidR="00164C0B" w:rsidRPr="00590E2D" w:rsidRDefault="00164C0B" w:rsidP="005110E1">
      <w:pPr>
        <w:spacing w:after="0"/>
        <w:jc w:val="both"/>
        <w:rPr>
          <w:rFonts w:ascii="Arial" w:eastAsia="Times New Roman" w:hAnsi="Arial" w:cs="Arial"/>
          <w:lang w:eastAsia="sl-SI"/>
        </w:rPr>
      </w:pPr>
    </w:p>
    <w:p w14:paraId="05FBD37B" w14:textId="77777777" w:rsidR="00BE6605" w:rsidRPr="00590E2D" w:rsidRDefault="0019354A" w:rsidP="009566D7">
      <w:pPr>
        <w:numPr>
          <w:ilvl w:val="0"/>
          <w:numId w:val="2"/>
        </w:numPr>
        <w:shd w:val="clear" w:color="auto" w:fill="BFBFBF"/>
        <w:spacing w:after="0"/>
        <w:ind w:left="567" w:hanging="567"/>
        <w:rPr>
          <w:rFonts w:ascii="Arial" w:eastAsia="Times New Roman" w:hAnsi="Arial" w:cs="Arial"/>
          <w:b/>
          <w:lang w:eastAsia="sl-SI"/>
        </w:rPr>
      </w:pPr>
      <w:r w:rsidRPr="00590E2D">
        <w:rPr>
          <w:rFonts w:ascii="Arial" w:eastAsia="Times New Roman" w:hAnsi="Arial" w:cs="Arial"/>
          <w:b/>
          <w:lang w:eastAsia="sl-SI"/>
        </w:rPr>
        <w:t>Merilo</w:t>
      </w:r>
    </w:p>
    <w:p w14:paraId="28ECCCAF" w14:textId="6BF42CF3" w:rsidR="00760127" w:rsidRPr="001819AE" w:rsidRDefault="0003223C" w:rsidP="005110E1">
      <w:pPr>
        <w:spacing w:after="0"/>
        <w:jc w:val="both"/>
        <w:rPr>
          <w:rFonts w:ascii="Arial" w:eastAsia="Arial Unicode MS" w:hAnsi="Arial" w:cs="Arial"/>
          <w:lang w:eastAsia="sl-SI"/>
        </w:rPr>
      </w:pPr>
      <w:r w:rsidRPr="00916348">
        <w:rPr>
          <w:rFonts w:ascii="Arial" w:eastAsia="Arial Unicode MS" w:hAnsi="Arial" w:cs="Arial"/>
          <w:lang w:eastAsia="sl-SI"/>
        </w:rPr>
        <w:t>Naročnik bo najugodnejšo ponudbo izbral na podlagi</w:t>
      </w:r>
      <w:r w:rsidR="00760127" w:rsidRPr="00916348">
        <w:rPr>
          <w:rFonts w:ascii="Arial" w:eastAsia="Arial Unicode MS" w:hAnsi="Arial" w:cs="Arial"/>
          <w:lang w:eastAsia="sl-SI"/>
        </w:rPr>
        <w:t xml:space="preserve"> </w:t>
      </w:r>
      <w:r w:rsidR="00760127" w:rsidRPr="001819AE">
        <w:rPr>
          <w:rFonts w:ascii="Arial" w:eastAsia="Arial Unicode MS" w:hAnsi="Arial" w:cs="Arial"/>
          <w:lang w:eastAsia="sl-SI"/>
        </w:rPr>
        <w:t>naslednj</w:t>
      </w:r>
      <w:r w:rsidR="00B22CE1">
        <w:rPr>
          <w:rFonts w:ascii="Arial" w:eastAsia="Arial Unicode MS" w:hAnsi="Arial" w:cs="Arial"/>
          <w:lang w:eastAsia="sl-SI"/>
        </w:rPr>
        <w:t>ega</w:t>
      </w:r>
      <w:r w:rsidR="00760127" w:rsidRPr="001819AE">
        <w:rPr>
          <w:rFonts w:ascii="Arial" w:eastAsia="Arial Unicode MS" w:hAnsi="Arial" w:cs="Arial"/>
          <w:lang w:eastAsia="sl-SI"/>
        </w:rPr>
        <w:t xml:space="preserve"> meril</w:t>
      </w:r>
      <w:r w:rsidR="00B22CE1">
        <w:rPr>
          <w:rFonts w:ascii="Arial" w:eastAsia="Arial Unicode MS" w:hAnsi="Arial" w:cs="Arial"/>
          <w:lang w:eastAsia="sl-SI"/>
        </w:rPr>
        <w:t>a</w:t>
      </w:r>
      <w:r w:rsidR="00760127" w:rsidRPr="001819AE">
        <w:rPr>
          <w:rFonts w:ascii="Arial" w:eastAsia="Arial Unicode MS" w:hAnsi="Arial" w:cs="Arial"/>
          <w:lang w:eastAsia="sl-SI"/>
        </w:rPr>
        <w:t>:</w:t>
      </w:r>
    </w:p>
    <w:p w14:paraId="11F094B8" w14:textId="4A100C6B" w:rsidR="0063302A" w:rsidRPr="00B22CE1" w:rsidRDefault="00B22CE1" w:rsidP="009566D7">
      <w:pPr>
        <w:pStyle w:val="Odstavekseznama"/>
        <w:numPr>
          <w:ilvl w:val="0"/>
          <w:numId w:val="17"/>
        </w:numPr>
        <w:spacing w:after="0"/>
        <w:jc w:val="both"/>
        <w:rPr>
          <w:rFonts w:ascii="Arial" w:eastAsia="Arial Unicode MS" w:hAnsi="Arial" w:cs="Arial"/>
          <w:lang w:eastAsia="sl-SI"/>
        </w:rPr>
      </w:pPr>
      <w:r w:rsidRPr="00B22CE1">
        <w:rPr>
          <w:rFonts w:ascii="Arial" w:eastAsia="Arial Unicode MS" w:hAnsi="Arial" w:cs="Arial"/>
          <w:lang w:eastAsia="sl-SI"/>
        </w:rPr>
        <w:t>Najnižje ponudbene vrednosti na malico, kosilo ter popoldansko malico</w:t>
      </w:r>
    </w:p>
    <w:p w14:paraId="6B4594C1" w14:textId="77777777" w:rsidR="00D52935" w:rsidRPr="00DA0766" w:rsidRDefault="00D52935" w:rsidP="005110E1">
      <w:pPr>
        <w:spacing w:after="0"/>
        <w:jc w:val="both"/>
        <w:rPr>
          <w:rFonts w:ascii="Arial Narrow" w:eastAsia="Arial Unicode MS" w:hAnsi="Arial Narrow"/>
          <w:lang w:eastAsia="sl-SI"/>
        </w:rPr>
      </w:pPr>
    </w:p>
    <w:p w14:paraId="67688F7F" w14:textId="77777777" w:rsidR="0019354A" w:rsidRPr="00590E2D" w:rsidRDefault="0019354A" w:rsidP="009566D7">
      <w:pPr>
        <w:numPr>
          <w:ilvl w:val="0"/>
          <w:numId w:val="2"/>
        </w:numPr>
        <w:shd w:val="clear" w:color="auto" w:fill="BFBFBF"/>
        <w:spacing w:after="0"/>
        <w:ind w:left="567" w:hanging="567"/>
        <w:rPr>
          <w:rFonts w:ascii="Arial" w:eastAsia="Times New Roman" w:hAnsi="Arial" w:cs="Arial"/>
          <w:b/>
          <w:lang w:eastAsia="sl-SI"/>
        </w:rPr>
      </w:pPr>
      <w:r w:rsidRPr="00590E2D">
        <w:rPr>
          <w:rFonts w:ascii="Arial" w:eastAsia="Times New Roman" w:hAnsi="Arial" w:cs="Arial"/>
          <w:b/>
          <w:lang w:eastAsia="sl-SI"/>
        </w:rPr>
        <w:t>Dopustnost ponudbe</w:t>
      </w:r>
    </w:p>
    <w:p w14:paraId="3155DDD2" w14:textId="77777777" w:rsidR="0019354A" w:rsidRPr="00590E2D" w:rsidRDefault="0019354A" w:rsidP="005110E1">
      <w:pPr>
        <w:spacing w:after="0"/>
        <w:jc w:val="both"/>
        <w:rPr>
          <w:rFonts w:ascii="Arial" w:eastAsia="Times New Roman" w:hAnsi="Arial" w:cs="Arial"/>
          <w:lang w:eastAsia="sl-SI"/>
        </w:rPr>
      </w:pPr>
      <w:r w:rsidRPr="00590E2D">
        <w:rPr>
          <w:rFonts w:ascii="Arial" w:eastAsia="Times New Roman" w:hAnsi="Arial" w:cs="Arial"/>
          <w:lang w:eastAsia="sl-SI"/>
        </w:rPr>
        <w:t>Ponudba se bo štela za dopustno, če jo bo predložil ponudnik, za katerega ne obstajajo razlogi za izključitev in ki izpolnjuje pogoje za sodelovanje, njegova ponudba ustreza potrebam in zahtevam naročnika, določenim v tej dokumentaciji, prispe pravočasno, pri njej ni dokazano nedovoljeno dogovarjanje ali korupcija, naročnik je ne oceni za neobičajno nizko in cena ne presega za</w:t>
      </w:r>
      <w:r w:rsidR="00B33DF5" w:rsidRPr="00590E2D">
        <w:rPr>
          <w:rFonts w:ascii="Arial" w:eastAsia="Times New Roman" w:hAnsi="Arial" w:cs="Arial"/>
          <w:lang w:eastAsia="sl-SI"/>
        </w:rPr>
        <w:t>gotovljenih sredstev naročnika.</w:t>
      </w:r>
    </w:p>
    <w:p w14:paraId="462B7D3B" w14:textId="77777777" w:rsidR="0019354A" w:rsidRPr="00590E2D" w:rsidRDefault="0019354A" w:rsidP="005110E1">
      <w:pPr>
        <w:spacing w:after="0"/>
        <w:jc w:val="both"/>
        <w:rPr>
          <w:rFonts w:ascii="Arial" w:eastAsia="Times New Roman" w:hAnsi="Arial" w:cs="Arial"/>
          <w:lang w:eastAsia="sl-SI"/>
        </w:rPr>
      </w:pPr>
    </w:p>
    <w:p w14:paraId="0D702644" w14:textId="77777777" w:rsidR="004F1CC6" w:rsidRPr="00590E2D" w:rsidRDefault="004F1CC6" w:rsidP="009566D7">
      <w:pPr>
        <w:numPr>
          <w:ilvl w:val="0"/>
          <w:numId w:val="2"/>
        </w:numPr>
        <w:shd w:val="clear" w:color="auto" w:fill="BFBFBF"/>
        <w:spacing w:after="0"/>
        <w:ind w:left="567" w:hanging="567"/>
        <w:rPr>
          <w:rFonts w:ascii="Arial" w:eastAsia="Times New Roman" w:hAnsi="Arial" w:cs="Arial"/>
          <w:b/>
          <w:lang w:eastAsia="sl-SI"/>
        </w:rPr>
      </w:pPr>
      <w:r w:rsidRPr="00590E2D">
        <w:rPr>
          <w:rFonts w:ascii="Arial" w:eastAsia="Times New Roman" w:hAnsi="Arial" w:cs="Arial"/>
          <w:b/>
          <w:lang w:eastAsia="sl-SI"/>
        </w:rPr>
        <w:t>Pregled in ocenjevanje ponudb</w:t>
      </w:r>
    </w:p>
    <w:p w14:paraId="2278AC69" w14:textId="77777777" w:rsidR="004F1CC6" w:rsidRPr="00590E2D" w:rsidRDefault="004F1CC6" w:rsidP="005110E1">
      <w:pPr>
        <w:spacing w:after="0"/>
        <w:jc w:val="both"/>
        <w:rPr>
          <w:rFonts w:ascii="Arial" w:eastAsia="Times New Roman" w:hAnsi="Arial" w:cs="Arial"/>
          <w:lang w:eastAsia="sl-SI"/>
        </w:rPr>
      </w:pPr>
      <w:r w:rsidRPr="00590E2D">
        <w:rPr>
          <w:rFonts w:ascii="Arial" w:eastAsia="Times New Roman" w:hAnsi="Arial" w:cs="Arial"/>
          <w:lang w:eastAsia="sl-SI"/>
        </w:rPr>
        <w:t>Naročnik bo pred oddajo javnega naročila preveril obstoj in vsebino podatkov oziroma drugih navedb iz p</w:t>
      </w:r>
      <w:r w:rsidR="005C7F18" w:rsidRPr="00590E2D">
        <w:rPr>
          <w:rFonts w:ascii="Arial" w:eastAsia="Times New Roman" w:hAnsi="Arial" w:cs="Arial"/>
          <w:lang w:eastAsia="sl-SI"/>
        </w:rPr>
        <w:t>onudbe ponudnika, kateremu se bo</w:t>
      </w:r>
      <w:r w:rsidR="000570C8" w:rsidRPr="00590E2D">
        <w:rPr>
          <w:rFonts w:ascii="Arial" w:eastAsia="Times New Roman" w:hAnsi="Arial" w:cs="Arial"/>
          <w:lang w:eastAsia="sl-SI"/>
        </w:rPr>
        <w:t xml:space="preserve"> odločil oddati javno naročilo. </w:t>
      </w:r>
      <w:r w:rsidRPr="00590E2D">
        <w:rPr>
          <w:rFonts w:ascii="Arial" w:eastAsia="Times New Roman" w:hAnsi="Arial" w:cs="Arial"/>
          <w:lang w:eastAsia="sl-SI"/>
        </w:rPr>
        <w:t xml:space="preserve">Naročnik se lahko, ne glede na to, ali je takšno izključitev predvidel v dokumentaciji v zvezi z oddajo javnega naročila v skladu s šestim odstavkom 75. člena ZJN-3, odloči, da ne odda javnega naročila ponudniku, ki </w:t>
      </w:r>
      <w:r w:rsidR="005C7F18" w:rsidRPr="00590E2D">
        <w:rPr>
          <w:rFonts w:ascii="Arial" w:eastAsia="Times New Roman" w:hAnsi="Arial" w:cs="Arial"/>
          <w:lang w:eastAsia="sl-SI"/>
        </w:rPr>
        <w:t xml:space="preserve">bo </w:t>
      </w:r>
      <w:r w:rsidRPr="00590E2D">
        <w:rPr>
          <w:rFonts w:ascii="Arial" w:eastAsia="Times New Roman" w:hAnsi="Arial" w:cs="Arial"/>
          <w:lang w:eastAsia="sl-SI"/>
        </w:rPr>
        <w:t>predloži</w:t>
      </w:r>
      <w:r w:rsidR="005C7F18" w:rsidRPr="00590E2D">
        <w:rPr>
          <w:rFonts w:ascii="Arial" w:eastAsia="Times New Roman" w:hAnsi="Arial" w:cs="Arial"/>
          <w:lang w:eastAsia="sl-SI"/>
        </w:rPr>
        <w:t>l</w:t>
      </w:r>
      <w:r w:rsidRPr="00590E2D">
        <w:rPr>
          <w:rFonts w:ascii="Arial" w:eastAsia="Times New Roman" w:hAnsi="Arial" w:cs="Arial"/>
          <w:lang w:eastAsia="sl-SI"/>
        </w:rPr>
        <w:t xml:space="preserve"> ekonomsko najugodnejšo ponudbo, če kadarkoli do izdaje odločitve o javnem naročilu ugotovi, da </w:t>
      </w:r>
      <w:r w:rsidR="006D49DA" w:rsidRPr="00590E2D">
        <w:rPr>
          <w:rFonts w:ascii="Arial" w:eastAsia="Times New Roman" w:hAnsi="Arial" w:cs="Arial"/>
          <w:lang w:eastAsia="sl-SI"/>
        </w:rPr>
        <w:t>je ta ponudnik kršil obveznosti</w:t>
      </w:r>
      <w:r w:rsidRPr="00590E2D">
        <w:rPr>
          <w:rFonts w:ascii="Arial" w:eastAsia="Times New Roman" w:hAnsi="Arial" w:cs="Arial"/>
          <w:lang w:eastAsia="sl-SI"/>
        </w:rPr>
        <w:t>.</w:t>
      </w:r>
    </w:p>
    <w:p w14:paraId="0A7B0A58" w14:textId="77777777" w:rsidR="006D49DA" w:rsidRPr="00590E2D" w:rsidRDefault="006D49DA" w:rsidP="005110E1">
      <w:pPr>
        <w:spacing w:after="0"/>
        <w:jc w:val="both"/>
        <w:rPr>
          <w:rFonts w:ascii="Arial" w:eastAsia="Times New Roman" w:hAnsi="Arial" w:cs="Arial"/>
          <w:lang w:eastAsia="sl-SI"/>
        </w:rPr>
      </w:pPr>
    </w:p>
    <w:p w14:paraId="2D488F69" w14:textId="77777777" w:rsidR="00086616" w:rsidRPr="00590E2D" w:rsidRDefault="00086616" w:rsidP="009566D7">
      <w:pPr>
        <w:numPr>
          <w:ilvl w:val="0"/>
          <w:numId w:val="2"/>
        </w:numPr>
        <w:shd w:val="clear" w:color="auto" w:fill="BFBFBF"/>
        <w:spacing w:after="0"/>
        <w:ind w:left="567" w:hanging="567"/>
        <w:rPr>
          <w:rFonts w:ascii="Arial" w:eastAsia="Times New Roman" w:hAnsi="Arial" w:cs="Arial"/>
          <w:b/>
          <w:lang w:eastAsia="sl-SI"/>
        </w:rPr>
      </w:pPr>
      <w:r w:rsidRPr="00590E2D">
        <w:rPr>
          <w:rFonts w:ascii="Arial" w:eastAsia="Times New Roman" w:hAnsi="Arial" w:cs="Arial"/>
          <w:b/>
          <w:lang w:eastAsia="sl-SI"/>
        </w:rPr>
        <w:t xml:space="preserve">Dopustne </w:t>
      </w:r>
      <w:r w:rsidR="008C6FF9" w:rsidRPr="00590E2D">
        <w:rPr>
          <w:rFonts w:ascii="Arial" w:eastAsia="Times New Roman" w:hAnsi="Arial" w:cs="Arial"/>
          <w:b/>
          <w:lang w:eastAsia="sl-SI"/>
        </w:rPr>
        <w:t>spremembe in dopolnit</w:t>
      </w:r>
      <w:r w:rsidRPr="00590E2D">
        <w:rPr>
          <w:rFonts w:ascii="Arial" w:eastAsia="Times New Roman" w:hAnsi="Arial" w:cs="Arial"/>
          <w:b/>
          <w:lang w:eastAsia="sl-SI"/>
        </w:rPr>
        <w:t>v</w:t>
      </w:r>
      <w:r w:rsidR="008C6FF9" w:rsidRPr="00590E2D">
        <w:rPr>
          <w:rFonts w:ascii="Arial" w:eastAsia="Times New Roman" w:hAnsi="Arial" w:cs="Arial"/>
          <w:b/>
          <w:lang w:eastAsia="sl-SI"/>
        </w:rPr>
        <w:t>e</w:t>
      </w:r>
      <w:r w:rsidRPr="00590E2D">
        <w:rPr>
          <w:rFonts w:ascii="Arial" w:eastAsia="Times New Roman" w:hAnsi="Arial" w:cs="Arial"/>
          <w:b/>
          <w:lang w:eastAsia="sl-SI"/>
        </w:rPr>
        <w:t xml:space="preserve"> ponudb</w:t>
      </w:r>
    </w:p>
    <w:p w14:paraId="53B286E2" w14:textId="77223CEE" w:rsidR="007C2879" w:rsidRDefault="00D04D3E" w:rsidP="005110E1">
      <w:pPr>
        <w:spacing w:after="0"/>
        <w:jc w:val="both"/>
        <w:rPr>
          <w:rFonts w:ascii="Arial" w:eastAsia="Times New Roman" w:hAnsi="Arial" w:cs="Arial"/>
          <w:lang w:eastAsia="sl-SI"/>
        </w:rPr>
      </w:pPr>
      <w:r w:rsidRPr="00590E2D">
        <w:rPr>
          <w:rFonts w:ascii="Arial" w:eastAsia="Times New Roman" w:hAnsi="Arial" w:cs="Arial"/>
          <w:lang w:eastAsia="sl-SI"/>
        </w:rPr>
        <w:t xml:space="preserve">Če bodo ali se bodo zdele informacije ali dokumentacija, ki jo mora predložiti ponudnik, nepopolne ali napačne oziroma če bodo posamezni dokumenti manjkali, bo naročnik </w:t>
      </w:r>
      <w:r w:rsidR="00394A08" w:rsidRPr="00590E2D">
        <w:rPr>
          <w:rFonts w:ascii="Arial" w:eastAsia="Times New Roman" w:hAnsi="Arial" w:cs="Arial"/>
          <w:lang w:eastAsia="sl-SI"/>
        </w:rPr>
        <w:t>ravnal v skladu z določili petega, šestega in sedmega odstavka 89. člena ZJN-3.</w:t>
      </w:r>
    </w:p>
    <w:p w14:paraId="778871DD" w14:textId="7FBF15F2" w:rsidR="001819AE" w:rsidRDefault="001819AE" w:rsidP="005110E1">
      <w:pPr>
        <w:spacing w:after="0"/>
        <w:jc w:val="both"/>
        <w:rPr>
          <w:rFonts w:ascii="Arial" w:eastAsia="Times New Roman" w:hAnsi="Arial" w:cs="Arial"/>
          <w:lang w:eastAsia="sl-SI"/>
        </w:rPr>
      </w:pPr>
    </w:p>
    <w:p w14:paraId="6C7491CB" w14:textId="77777777" w:rsidR="00CB497A" w:rsidRPr="001819AE" w:rsidRDefault="00CB497A" w:rsidP="005110E1">
      <w:pPr>
        <w:spacing w:after="0"/>
        <w:jc w:val="both"/>
        <w:rPr>
          <w:rFonts w:ascii="Arial" w:eastAsia="Times New Roman" w:hAnsi="Arial" w:cs="Arial"/>
          <w:lang w:eastAsia="sl-SI"/>
        </w:rPr>
      </w:pPr>
      <w:r w:rsidRPr="001819AE">
        <w:rPr>
          <w:rFonts w:ascii="Arial" w:eastAsia="Times New Roman" w:hAnsi="Arial" w:cs="Arial"/>
          <w:lang w:eastAsia="sl-SI"/>
        </w:rPr>
        <w:t xml:space="preserve">Komunikacija s ponudnikom: </w:t>
      </w:r>
    </w:p>
    <w:p w14:paraId="4F0A02D9" w14:textId="77777777" w:rsidR="00CB497A" w:rsidRPr="001819AE" w:rsidRDefault="00CB497A" w:rsidP="001819AE">
      <w:pPr>
        <w:spacing w:after="120" w:line="240" w:lineRule="auto"/>
        <w:jc w:val="both"/>
        <w:rPr>
          <w:rFonts w:ascii="Arial" w:hAnsi="Arial" w:cs="Arial"/>
          <w:sz w:val="20"/>
          <w:szCs w:val="20"/>
        </w:rPr>
      </w:pPr>
    </w:p>
    <w:p w14:paraId="4E1C112D" w14:textId="77777777" w:rsidR="00CB497A" w:rsidRPr="001819AE" w:rsidRDefault="00CB497A" w:rsidP="001819AE">
      <w:pPr>
        <w:spacing w:after="0"/>
        <w:jc w:val="both"/>
        <w:rPr>
          <w:rFonts w:ascii="Arial" w:eastAsia="Times New Roman" w:hAnsi="Arial" w:cs="Arial"/>
          <w:lang w:eastAsia="sl-SI"/>
        </w:rPr>
      </w:pPr>
      <w:r w:rsidRPr="001819AE">
        <w:rPr>
          <w:rFonts w:ascii="Arial" w:eastAsia="Times New Roman" w:hAnsi="Arial" w:cs="Arial"/>
          <w:lang w:eastAsia="sl-SI"/>
        </w:rPr>
        <w:t xml:space="preserve">Šteje se, da je bilo kakršnokoli obvestilo v zvezi s predmetnim javnim naročilom pravilno naslovljeno na ponudnika, če je bilo poslano na naslov/elektronski naslov naveden v obrazcu Ponudba - </w:t>
      </w:r>
      <w:r w:rsidRPr="001819AE">
        <w:rPr>
          <w:rFonts w:ascii="Arial" w:eastAsia="Times New Roman" w:hAnsi="Arial" w:cs="Arial"/>
          <w:lang w:eastAsia="sl-SI"/>
        </w:rPr>
        <w:lastRenderedPageBreak/>
        <w:t xml:space="preserve">Kontaktna oseba za obveščanje oz. dokumentu ESPD (Del II: informacije glede gospodarskega subjekta – A. Informacije o gospodarskem subjektu). V primeru partnerske ponudbe se uporabijo kontaktni podatki </w:t>
      </w:r>
      <w:proofErr w:type="spellStart"/>
      <w:r w:rsidRPr="001819AE">
        <w:rPr>
          <w:rFonts w:ascii="Arial" w:eastAsia="Times New Roman" w:hAnsi="Arial" w:cs="Arial"/>
          <w:lang w:eastAsia="sl-SI"/>
        </w:rPr>
        <w:t>poslovodečega</w:t>
      </w:r>
      <w:proofErr w:type="spellEnd"/>
      <w:r w:rsidRPr="001819AE">
        <w:rPr>
          <w:rFonts w:ascii="Arial" w:eastAsia="Times New Roman" w:hAnsi="Arial" w:cs="Arial"/>
          <w:lang w:eastAsia="sl-SI"/>
        </w:rPr>
        <w:t xml:space="preserve"> partnerja.</w:t>
      </w:r>
    </w:p>
    <w:p w14:paraId="25CBDD17" w14:textId="77777777" w:rsidR="00CB497A" w:rsidRPr="001819AE" w:rsidRDefault="00CB497A" w:rsidP="005110E1">
      <w:pPr>
        <w:spacing w:after="0"/>
        <w:jc w:val="both"/>
        <w:rPr>
          <w:rFonts w:ascii="Arial Narrow" w:eastAsia="Times New Roman" w:hAnsi="Arial Narrow"/>
          <w:lang w:eastAsia="sl-SI"/>
        </w:rPr>
      </w:pPr>
    </w:p>
    <w:p w14:paraId="18ED8ADB" w14:textId="77777777" w:rsidR="00CB497A" w:rsidRPr="00DA0766" w:rsidRDefault="00CB497A" w:rsidP="005110E1">
      <w:pPr>
        <w:spacing w:after="0"/>
        <w:jc w:val="both"/>
        <w:rPr>
          <w:rFonts w:ascii="Arial Narrow" w:eastAsia="Times New Roman" w:hAnsi="Arial Narrow"/>
          <w:lang w:eastAsia="sl-SI"/>
        </w:rPr>
      </w:pPr>
    </w:p>
    <w:p w14:paraId="6BF4C2AE" w14:textId="77777777" w:rsidR="001A7FE6" w:rsidRPr="00590E2D" w:rsidRDefault="001A7FE6" w:rsidP="009566D7">
      <w:pPr>
        <w:numPr>
          <w:ilvl w:val="0"/>
          <w:numId w:val="2"/>
        </w:numPr>
        <w:shd w:val="clear" w:color="auto" w:fill="BFBFBF"/>
        <w:spacing w:after="0"/>
        <w:ind w:left="567" w:hanging="567"/>
        <w:jc w:val="both"/>
        <w:rPr>
          <w:rFonts w:ascii="Arial" w:eastAsia="Times New Roman" w:hAnsi="Arial" w:cs="Arial"/>
          <w:b/>
        </w:rPr>
      </w:pPr>
      <w:r w:rsidRPr="00590E2D">
        <w:rPr>
          <w:rFonts w:ascii="Arial" w:eastAsia="Times New Roman" w:hAnsi="Arial" w:cs="Arial"/>
          <w:b/>
        </w:rPr>
        <w:t>Odločitev o oddaji javnega naročila</w:t>
      </w:r>
    </w:p>
    <w:p w14:paraId="27DD8639" w14:textId="07069310" w:rsidR="001A7FE6" w:rsidRPr="00590E2D" w:rsidRDefault="00601E17" w:rsidP="005110E1">
      <w:pPr>
        <w:spacing w:after="0"/>
        <w:jc w:val="both"/>
        <w:rPr>
          <w:rFonts w:ascii="Arial" w:eastAsia="Times New Roman" w:hAnsi="Arial" w:cs="Arial"/>
          <w:lang w:eastAsia="sl-SI"/>
        </w:rPr>
      </w:pPr>
      <w:r w:rsidRPr="00590E2D">
        <w:rPr>
          <w:rFonts w:ascii="Arial" w:eastAsia="Times New Roman" w:hAnsi="Arial" w:cs="Arial"/>
          <w:lang w:eastAsia="sl-SI"/>
        </w:rPr>
        <w:t>Naročnik b</w:t>
      </w:r>
      <w:r w:rsidR="00AC775E" w:rsidRPr="00590E2D">
        <w:rPr>
          <w:rFonts w:ascii="Arial" w:eastAsia="Times New Roman" w:hAnsi="Arial" w:cs="Arial"/>
          <w:lang w:eastAsia="sl-SI"/>
        </w:rPr>
        <w:t>o oddal javno naročilo ponudnikom</w:t>
      </w:r>
      <w:r w:rsidRPr="00590E2D">
        <w:rPr>
          <w:rFonts w:ascii="Arial" w:eastAsia="Times New Roman" w:hAnsi="Arial" w:cs="Arial"/>
          <w:lang w:eastAsia="sl-SI"/>
        </w:rPr>
        <w:t>, ki bo</w:t>
      </w:r>
      <w:r w:rsidR="00AC775E" w:rsidRPr="00590E2D">
        <w:rPr>
          <w:rFonts w:ascii="Arial" w:eastAsia="Times New Roman" w:hAnsi="Arial" w:cs="Arial"/>
          <w:lang w:eastAsia="sl-SI"/>
        </w:rPr>
        <w:t>do</w:t>
      </w:r>
      <w:r w:rsidRPr="00590E2D">
        <w:rPr>
          <w:rFonts w:ascii="Arial" w:eastAsia="Times New Roman" w:hAnsi="Arial" w:cs="Arial"/>
          <w:lang w:eastAsia="sl-SI"/>
        </w:rPr>
        <w:t xml:space="preserve"> predložil</w:t>
      </w:r>
      <w:r w:rsidR="00AC775E" w:rsidRPr="00590E2D">
        <w:rPr>
          <w:rFonts w:ascii="Arial" w:eastAsia="Times New Roman" w:hAnsi="Arial" w:cs="Arial"/>
          <w:lang w:eastAsia="sl-SI"/>
        </w:rPr>
        <w:t>i</w:t>
      </w:r>
      <w:r w:rsidRPr="00590E2D">
        <w:rPr>
          <w:rFonts w:ascii="Arial" w:eastAsia="Times New Roman" w:hAnsi="Arial" w:cs="Arial"/>
          <w:lang w:eastAsia="sl-SI"/>
        </w:rPr>
        <w:t xml:space="preserve"> dopustno ponudbo ter bo</w:t>
      </w:r>
      <w:r w:rsidR="00AC775E" w:rsidRPr="00590E2D">
        <w:rPr>
          <w:rFonts w:ascii="Arial" w:eastAsia="Times New Roman" w:hAnsi="Arial" w:cs="Arial"/>
          <w:lang w:eastAsia="sl-SI"/>
        </w:rPr>
        <w:t>do</w:t>
      </w:r>
      <w:r w:rsidRPr="00590E2D">
        <w:rPr>
          <w:rFonts w:ascii="Arial" w:eastAsia="Times New Roman" w:hAnsi="Arial" w:cs="Arial"/>
          <w:lang w:eastAsia="sl-SI"/>
        </w:rPr>
        <w:t xml:space="preserve"> ponudil</w:t>
      </w:r>
      <w:r w:rsidR="00AC775E" w:rsidRPr="00590E2D">
        <w:rPr>
          <w:rFonts w:ascii="Arial" w:eastAsia="Times New Roman" w:hAnsi="Arial" w:cs="Arial"/>
          <w:lang w:eastAsia="sl-SI"/>
        </w:rPr>
        <w:t>i</w:t>
      </w:r>
      <w:r w:rsidRPr="00590E2D">
        <w:rPr>
          <w:rFonts w:ascii="Arial" w:eastAsia="Times New Roman" w:hAnsi="Arial" w:cs="Arial"/>
          <w:lang w:eastAsia="sl-SI"/>
        </w:rPr>
        <w:t xml:space="preserve"> </w:t>
      </w:r>
      <w:r w:rsidR="00DB66EA">
        <w:rPr>
          <w:rFonts w:ascii="Arial" w:eastAsia="Times New Roman" w:hAnsi="Arial" w:cs="Arial"/>
          <w:lang w:eastAsia="sl-SI"/>
        </w:rPr>
        <w:t>ekonomsko najugodnejšo</w:t>
      </w:r>
      <w:r w:rsidRPr="00590E2D">
        <w:rPr>
          <w:rFonts w:ascii="Arial" w:eastAsia="Times New Roman" w:hAnsi="Arial" w:cs="Arial"/>
          <w:lang w:eastAsia="sl-SI"/>
        </w:rPr>
        <w:t xml:space="preserve"> ponudbeno vrednost </w:t>
      </w:r>
      <w:r w:rsidR="005C694E">
        <w:rPr>
          <w:rFonts w:ascii="Arial" w:eastAsia="Times New Roman" w:hAnsi="Arial" w:cs="Arial"/>
          <w:lang w:eastAsia="sl-SI"/>
        </w:rPr>
        <w:t>brez</w:t>
      </w:r>
      <w:r w:rsidRPr="00590E2D">
        <w:rPr>
          <w:rFonts w:ascii="Arial" w:eastAsia="Times New Roman" w:hAnsi="Arial" w:cs="Arial"/>
          <w:lang w:eastAsia="sl-SI"/>
        </w:rPr>
        <w:t xml:space="preserve"> DDV. Naročnik bo ponudnike obvestil</w:t>
      </w:r>
      <w:r w:rsidR="001A7FE6" w:rsidRPr="00590E2D">
        <w:rPr>
          <w:rFonts w:ascii="Arial" w:eastAsia="Times New Roman" w:hAnsi="Arial" w:cs="Arial"/>
          <w:lang w:eastAsia="sl-SI"/>
        </w:rPr>
        <w:t xml:space="preserve"> o odločitvi o oddaji javnega naročila na način določen v </w:t>
      </w:r>
      <w:r w:rsidRPr="00590E2D">
        <w:rPr>
          <w:rFonts w:ascii="Arial" w:eastAsia="Times New Roman" w:hAnsi="Arial" w:cs="Arial"/>
          <w:lang w:eastAsia="sl-SI"/>
        </w:rPr>
        <w:t xml:space="preserve">10. odstavku 90. člena </w:t>
      </w:r>
      <w:r w:rsidR="001A7FE6" w:rsidRPr="00590E2D">
        <w:rPr>
          <w:rFonts w:ascii="Arial" w:eastAsia="Times New Roman" w:hAnsi="Arial" w:cs="Arial"/>
          <w:lang w:eastAsia="sl-SI"/>
        </w:rPr>
        <w:t>ZJN-3.</w:t>
      </w:r>
    </w:p>
    <w:p w14:paraId="7872F9AB" w14:textId="77777777" w:rsidR="0084158C" w:rsidRPr="00590E2D" w:rsidRDefault="0084158C" w:rsidP="005110E1">
      <w:pPr>
        <w:spacing w:after="0"/>
        <w:jc w:val="both"/>
        <w:rPr>
          <w:rFonts w:ascii="Arial" w:eastAsia="Times New Roman" w:hAnsi="Arial" w:cs="Arial"/>
          <w:lang w:eastAsia="sl-SI"/>
        </w:rPr>
      </w:pPr>
    </w:p>
    <w:p w14:paraId="6DE10177" w14:textId="77777777" w:rsidR="00F83A35" w:rsidRPr="00590E2D" w:rsidRDefault="0019354A" w:rsidP="009566D7">
      <w:pPr>
        <w:numPr>
          <w:ilvl w:val="0"/>
          <w:numId w:val="2"/>
        </w:numPr>
        <w:shd w:val="clear" w:color="auto" w:fill="BFBFBF"/>
        <w:spacing w:after="0"/>
        <w:ind w:left="567" w:hanging="567"/>
        <w:jc w:val="both"/>
        <w:rPr>
          <w:rFonts w:ascii="Arial" w:eastAsia="Times New Roman" w:hAnsi="Arial" w:cs="Arial"/>
          <w:b/>
        </w:rPr>
      </w:pPr>
      <w:r w:rsidRPr="00590E2D">
        <w:rPr>
          <w:rFonts w:ascii="Arial" w:eastAsia="Times New Roman" w:hAnsi="Arial" w:cs="Arial"/>
          <w:b/>
        </w:rPr>
        <w:t xml:space="preserve">Pogoji za </w:t>
      </w:r>
      <w:r w:rsidR="0084158C" w:rsidRPr="00590E2D">
        <w:rPr>
          <w:rFonts w:ascii="Arial" w:eastAsia="Times New Roman" w:hAnsi="Arial" w:cs="Arial"/>
          <w:b/>
        </w:rPr>
        <w:t>ugotavljanje sposobnosti</w:t>
      </w:r>
    </w:p>
    <w:p w14:paraId="6C02253E" w14:textId="4A2540AB" w:rsidR="008B7ECA" w:rsidRPr="00590E2D" w:rsidRDefault="002E0CB7" w:rsidP="005110E1">
      <w:pPr>
        <w:spacing w:after="0"/>
        <w:jc w:val="both"/>
        <w:rPr>
          <w:rFonts w:ascii="Arial" w:eastAsia="Times New Roman" w:hAnsi="Arial" w:cs="Arial"/>
          <w:lang w:eastAsia="sl-SI"/>
        </w:rPr>
      </w:pPr>
      <w:r w:rsidRPr="00590E2D">
        <w:rPr>
          <w:rFonts w:ascii="Arial" w:eastAsia="Times New Roman" w:hAnsi="Arial" w:cs="Arial"/>
          <w:lang w:eastAsia="sl-SI"/>
        </w:rPr>
        <w:t xml:space="preserve">Za ugotavljanje sposobnosti mora ponudnik izpolnjevati pogoje, ki so določeni v predmetni dokumentaciji v zvezi z oddajo javnega naročila. V primeru, da ponudnik nastopa v skupni ponudbi, mora pogoje za priznanje sposobnosti, kjer je to v dokumentaciji v zvezi z oddajo javnega naročila določeno, izpolnjevati tudi vsak od partnerjev v primeru skupne ponudbe, ki jih ponudnik v ponudbi navede. </w:t>
      </w:r>
      <w:r w:rsidR="0019354A" w:rsidRPr="00590E2D">
        <w:rPr>
          <w:rFonts w:ascii="Arial" w:eastAsia="Times New Roman" w:hAnsi="Arial" w:cs="Arial"/>
          <w:lang w:eastAsia="sl-SI"/>
        </w:rPr>
        <w:t>Vrsta dokazila, s katerim ponudnik izkaže izpolnjevanje zahtevanega pogoja, je navedena za vsakim zahtevanim pogojem.</w:t>
      </w:r>
    </w:p>
    <w:p w14:paraId="295BB4D6" w14:textId="77777777" w:rsidR="008B7ECA" w:rsidRPr="00590E2D" w:rsidRDefault="008B7ECA" w:rsidP="005110E1">
      <w:pPr>
        <w:spacing w:after="0"/>
        <w:jc w:val="both"/>
        <w:rPr>
          <w:rFonts w:ascii="Arial" w:eastAsia="Times New Roman" w:hAnsi="Arial" w:cs="Arial"/>
          <w:lang w:eastAsia="sl-SI"/>
        </w:rPr>
      </w:pPr>
    </w:p>
    <w:p w14:paraId="3E352C37" w14:textId="77777777" w:rsidR="0019354A" w:rsidRPr="00590E2D" w:rsidRDefault="00CF3905" w:rsidP="005110E1">
      <w:pPr>
        <w:spacing w:after="0"/>
        <w:jc w:val="both"/>
        <w:rPr>
          <w:rFonts w:ascii="Arial" w:eastAsia="Times New Roman" w:hAnsi="Arial" w:cs="Arial"/>
          <w:lang w:eastAsia="sl-SI"/>
        </w:rPr>
      </w:pPr>
      <w:r w:rsidRPr="00590E2D">
        <w:rPr>
          <w:rFonts w:ascii="Arial" w:eastAsia="Times New Roman" w:hAnsi="Arial" w:cs="Arial"/>
          <w:lang w:eastAsia="sl-SI"/>
        </w:rPr>
        <w:t>Ob predložitvi ponudbe bo naročnik namesto potrdil, ki jih izdajajo javni orga</w:t>
      </w:r>
      <w:r w:rsidR="00492B48" w:rsidRPr="00590E2D">
        <w:rPr>
          <w:rFonts w:ascii="Arial" w:eastAsia="Times New Roman" w:hAnsi="Arial" w:cs="Arial"/>
          <w:lang w:eastAsia="sl-SI"/>
        </w:rPr>
        <w:t xml:space="preserve">ni ali tretje osebe, v skladu s 79. členom ZJN-3 sprejel ESPD. </w:t>
      </w:r>
      <w:r w:rsidR="0019354A" w:rsidRPr="00590E2D">
        <w:rPr>
          <w:rFonts w:ascii="Arial" w:eastAsia="Times New Roman" w:hAnsi="Arial" w:cs="Arial"/>
          <w:lang w:eastAsia="sl-SI"/>
        </w:rPr>
        <w:t>Naročnik lahko ponudnike kadar koli med postopkom pozove, da predložijo vsa dokazila ali del doka</w:t>
      </w:r>
      <w:r w:rsidR="002E0CB7" w:rsidRPr="00590E2D">
        <w:rPr>
          <w:rFonts w:ascii="Arial" w:eastAsia="Times New Roman" w:hAnsi="Arial" w:cs="Arial"/>
          <w:lang w:eastAsia="sl-SI"/>
        </w:rPr>
        <w:t xml:space="preserve">zil v zvezi z navedbami v ESPD. </w:t>
      </w:r>
      <w:r w:rsidR="0019354A" w:rsidRPr="00590E2D">
        <w:rPr>
          <w:rFonts w:ascii="Arial" w:eastAsia="Times New Roman" w:hAnsi="Arial" w:cs="Arial"/>
          <w:lang w:eastAsia="sl-SI"/>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18EE15D8" w14:textId="77777777" w:rsidR="008B7ECA" w:rsidRPr="00DA0766" w:rsidRDefault="008B7ECA" w:rsidP="005110E1">
      <w:pPr>
        <w:spacing w:after="0"/>
        <w:jc w:val="both"/>
        <w:rPr>
          <w:rFonts w:ascii="Arial Narrow" w:eastAsia="Times New Roman" w:hAnsi="Arial Narrow"/>
          <w:lang w:eastAsia="sl-SI"/>
        </w:rPr>
      </w:pPr>
    </w:p>
    <w:p w14:paraId="00C8CD79" w14:textId="77777777" w:rsidR="0019354A" w:rsidRPr="00590E2D" w:rsidRDefault="002E0CB7" w:rsidP="005110E1">
      <w:pPr>
        <w:shd w:val="clear" w:color="auto" w:fill="C2D69B"/>
        <w:spacing w:after="0"/>
        <w:rPr>
          <w:rFonts w:ascii="Arial" w:eastAsia="Times New Roman" w:hAnsi="Arial" w:cs="Arial"/>
          <w:b/>
          <w:lang w:eastAsia="sl-SI"/>
        </w:rPr>
      </w:pPr>
      <w:r w:rsidRPr="00590E2D">
        <w:rPr>
          <w:rFonts w:ascii="Arial" w:eastAsia="Times New Roman" w:hAnsi="Arial" w:cs="Arial"/>
          <w:b/>
          <w:lang w:eastAsia="sl-SI"/>
        </w:rPr>
        <w:t>RAZLOGI ZA IZKLJUČITEV</w:t>
      </w:r>
    </w:p>
    <w:p w14:paraId="327F51CE" w14:textId="3CA89A98" w:rsidR="0019354A" w:rsidRPr="00590E2D" w:rsidRDefault="002E0CB7" w:rsidP="009566D7">
      <w:pPr>
        <w:numPr>
          <w:ilvl w:val="0"/>
          <w:numId w:val="11"/>
        </w:numPr>
        <w:spacing w:after="0"/>
        <w:ind w:left="426" w:hanging="426"/>
        <w:jc w:val="both"/>
        <w:rPr>
          <w:rFonts w:ascii="Arial" w:eastAsia="Times New Roman" w:hAnsi="Arial" w:cs="Arial"/>
          <w:lang w:eastAsia="sl-SI"/>
        </w:rPr>
      </w:pPr>
      <w:r w:rsidRPr="00590E2D">
        <w:rPr>
          <w:rFonts w:ascii="Arial" w:eastAsia="Times New Roman" w:hAnsi="Arial" w:cs="Arial"/>
          <w:iCs/>
          <w:color w:val="000000"/>
          <w:lang w:eastAsia="sl-SI"/>
        </w:rPr>
        <w:t xml:space="preserve">Naročnik bo iz sodelovanja v postopku javnega naročanja izključil ponudnika, če bo pri preverjanju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w:t>
      </w:r>
      <w:r w:rsidR="0019354A" w:rsidRPr="00590E2D">
        <w:rPr>
          <w:rFonts w:ascii="Arial" w:eastAsia="Times New Roman" w:hAnsi="Arial" w:cs="Arial"/>
          <w:lang w:eastAsia="sl-SI"/>
        </w:rPr>
        <w:t>v prvem odstavku 75. člena ZJN-3.</w:t>
      </w:r>
    </w:p>
    <w:p w14:paraId="5972242D" w14:textId="7994A688" w:rsidR="0019354A" w:rsidRPr="00590E2D" w:rsidRDefault="002E0CB7" w:rsidP="009566D7">
      <w:pPr>
        <w:numPr>
          <w:ilvl w:val="0"/>
          <w:numId w:val="11"/>
        </w:numPr>
        <w:spacing w:after="0"/>
        <w:ind w:left="426" w:hanging="426"/>
        <w:jc w:val="both"/>
        <w:rPr>
          <w:rFonts w:ascii="Arial" w:eastAsia="Times New Roman" w:hAnsi="Arial" w:cs="Arial"/>
          <w:iCs/>
          <w:color w:val="000000"/>
          <w:lang w:eastAsia="sl-SI"/>
        </w:rPr>
      </w:pPr>
      <w:r w:rsidRPr="00590E2D">
        <w:rPr>
          <w:rFonts w:ascii="Arial" w:eastAsia="Times New Roman" w:hAnsi="Arial" w:cs="Arial"/>
          <w:iCs/>
          <w:color w:val="000000"/>
          <w:lang w:eastAsia="sl-SI"/>
        </w:rPr>
        <w:t>Naročnik bo iz sodelovanja v postopku javnega naročanja izključil ponudnika, če bo pri preverjanju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0AE2BD9C" w14:textId="77777777" w:rsidR="00583AE1" w:rsidRPr="00590E2D" w:rsidRDefault="00583AE1" w:rsidP="009566D7">
      <w:pPr>
        <w:numPr>
          <w:ilvl w:val="0"/>
          <w:numId w:val="11"/>
        </w:numPr>
        <w:spacing w:after="0"/>
        <w:ind w:left="426" w:hanging="426"/>
        <w:jc w:val="both"/>
        <w:rPr>
          <w:rFonts w:ascii="Arial" w:eastAsia="Times New Roman" w:hAnsi="Arial" w:cs="Arial"/>
          <w:lang w:eastAsia="sl-SI"/>
        </w:rPr>
      </w:pPr>
      <w:r w:rsidRPr="00590E2D">
        <w:rPr>
          <w:rFonts w:ascii="Arial" w:eastAsia="Times New Roman" w:hAnsi="Arial" w:cs="Arial"/>
          <w:iCs/>
          <w:color w:val="000000"/>
          <w:lang w:eastAsia="sl-SI"/>
        </w:rPr>
        <w:t>Naročnik bo iz postopka javnega naročanja izključil ponudnika, če je ta na dan, ko poteče rok za oddajo ponudb, izločen iz postopkov oddaje javnih naročil zaradi uvrstitve v evidenco gospodarskih subjektov z negativnimi referencami.</w:t>
      </w:r>
    </w:p>
    <w:p w14:paraId="3790D101" w14:textId="77777777" w:rsidR="00B11F45" w:rsidRPr="00590E2D" w:rsidRDefault="00583AE1" w:rsidP="009566D7">
      <w:pPr>
        <w:numPr>
          <w:ilvl w:val="0"/>
          <w:numId w:val="11"/>
        </w:numPr>
        <w:spacing w:after="0"/>
        <w:ind w:left="426" w:hanging="426"/>
        <w:jc w:val="both"/>
        <w:rPr>
          <w:rFonts w:ascii="Arial" w:eastAsia="Times New Roman" w:hAnsi="Arial" w:cs="Arial"/>
          <w:iCs/>
          <w:color w:val="000000"/>
          <w:lang w:eastAsia="sl-SI"/>
        </w:rPr>
      </w:pPr>
      <w:r w:rsidRPr="00590E2D">
        <w:rPr>
          <w:rFonts w:ascii="Arial" w:eastAsia="Times New Roman" w:hAnsi="Arial" w:cs="Arial"/>
          <w:iCs/>
          <w:color w:val="000000"/>
          <w:lang w:eastAsia="sl-SI"/>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49AEEA34" w14:textId="77777777" w:rsidR="000101A5" w:rsidRPr="00590E2D" w:rsidRDefault="000101A5" w:rsidP="005110E1">
      <w:pPr>
        <w:spacing w:after="0"/>
        <w:jc w:val="both"/>
        <w:rPr>
          <w:rFonts w:ascii="Arial" w:eastAsia="Times New Roman" w:hAnsi="Arial" w:cs="Arial"/>
          <w:b/>
          <w:lang w:eastAsia="sl-SI"/>
        </w:rPr>
      </w:pPr>
    </w:p>
    <w:p w14:paraId="565BBABC" w14:textId="77777777" w:rsidR="00F577A7" w:rsidRPr="00590E2D" w:rsidRDefault="0000069D" w:rsidP="005110E1">
      <w:pPr>
        <w:spacing w:after="0"/>
        <w:jc w:val="both"/>
        <w:rPr>
          <w:rFonts w:ascii="Arial" w:eastAsia="Times New Roman" w:hAnsi="Arial" w:cs="Arial"/>
          <w:lang w:eastAsia="sl-SI"/>
        </w:rPr>
      </w:pPr>
      <w:r w:rsidRPr="00590E2D">
        <w:rPr>
          <w:rFonts w:ascii="Arial" w:eastAsia="Times New Roman" w:hAnsi="Arial" w:cs="Arial"/>
          <w:b/>
          <w:lang w:eastAsia="sl-SI"/>
        </w:rPr>
        <w:t xml:space="preserve">DOKAZILO: </w:t>
      </w:r>
      <w:r w:rsidRPr="00590E2D">
        <w:rPr>
          <w:rFonts w:ascii="Arial" w:eastAsia="Times New Roman" w:hAnsi="Arial" w:cs="Arial"/>
          <w:lang w:eastAsia="sl-SI"/>
        </w:rPr>
        <w:t>Izpolnjen</w:t>
      </w:r>
      <w:r w:rsidR="00F577A7" w:rsidRPr="00590E2D">
        <w:rPr>
          <w:rFonts w:ascii="Arial" w:eastAsia="Times New Roman" w:hAnsi="Arial" w:cs="Arial"/>
          <w:lang w:eastAsia="sl-SI"/>
        </w:rPr>
        <w:t xml:space="preserve"> </w:t>
      </w:r>
      <w:r w:rsidR="00F577A7" w:rsidRPr="00590E2D">
        <w:rPr>
          <w:rFonts w:ascii="Arial" w:eastAsia="Times New Roman" w:hAnsi="Arial" w:cs="Arial"/>
          <w:b/>
          <w:lang w:eastAsia="sl-SI"/>
        </w:rPr>
        <w:t>ESDP</w:t>
      </w:r>
      <w:r w:rsidR="00492B48" w:rsidRPr="00590E2D">
        <w:rPr>
          <w:rFonts w:ascii="Arial" w:eastAsia="Times New Roman" w:hAnsi="Arial" w:cs="Arial"/>
          <w:lang w:eastAsia="sl-SI"/>
        </w:rPr>
        <w:t xml:space="preserve"> </w:t>
      </w:r>
      <w:r w:rsidR="002F7CCC" w:rsidRPr="00590E2D">
        <w:rPr>
          <w:rFonts w:ascii="Arial" w:eastAsia="Times New Roman" w:hAnsi="Arial" w:cs="Arial"/>
          <w:lang w:eastAsia="sl-SI"/>
        </w:rPr>
        <w:t>obrazec za vse gospodarske subjekte v ponudbi.</w:t>
      </w:r>
      <w:r w:rsidR="00B11F45" w:rsidRPr="00590E2D">
        <w:rPr>
          <w:rFonts w:ascii="Arial" w:eastAsia="Times New Roman" w:hAnsi="Arial" w:cs="Arial"/>
          <w:lang w:eastAsia="sl-SI"/>
        </w:rPr>
        <w:t xml:space="preserve"> </w:t>
      </w:r>
    </w:p>
    <w:p w14:paraId="1817A314" w14:textId="77777777" w:rsidR="00870EB3" w:rsidRPr="00590E2D" w:rsidRDefault="00870EB3" w:rsidP="005110E1">
      <w:pPr>
        <w:spacing w:after="0"/>
        <w:jc w:val="both"/>
        <w:rPr>
          <w:rFonts w:ascii="Arial" w:eastAsia="Times New Roman" w:hAnsi="Arial" w:cs="Arial"/>
          <w:lang w:eastAsia="sl-SI"/>
        </w:rPr>
      </w:pPr>
      <w:r w:rsidRPr="00590E2D">
        <w:rPr>
          <w:rFonts w:ascii="Arial" w:eastAsia="Times New Roman" w:hAnsi="Arial" w:cs="Arial"/>
          <w:b/>
          <w:bCs/>
          <w:lang w:eastAsia="sl-SI"/>
        </w:rPr>
        <w:lastRenderedPageBreak/>
        <w:t xml:space="preserve">OPOMBA: </w:t>
      </w:r>
      <w:r w:rsidRPr="00590E2D">
        <w:rPr>
          <w:rFonts w:ascii="Arial" w:eastAsia="Times New Roman" w:hAnsi="Arial" w:cs="Arial"/>
          <w:bCs/>
          <w:lang w:eastAsia="sl-SI"/>
        </w:rPr>
        <w:t>Naročnik bo pred oddajo javnega naročila, od ponudnikov, katerim se bo odločil oddati predmetno naročilo, zahteval predložitev pooblastila za pridobitev podatkov iz kazenske evidence (za vse gospodarske subjekte</w:t>
      </w:r>
      <w:r w:rsidRPr="00590E2D">
        <w:rPr>
          <w:rFonts w:ascii="Arial" w:eastAsia="Times New Roman" w:hAnsi="Arial" w:cs="Arial"/>
          <w:lang w:eastAsia="sl-SI"/>
        </w:rPr>
        <w:t xml:space="preserve"> in vse osebe, ki so članice upravnega, vodstvenega ali nadzornega organa tega gospodarskega subjekta, vključno z osebami, ki imajo pooblastila za njegovo zastopanje ali odločanje ali nadzor, navedene v obrazcu ESPD). Ponudnik lahko že v ponudbi predloži predmetna pooblastila. Ponudnik lahko potrdila iz Kazenske evidence predloži tudi sam. Tako predložena potrdila morajo odražati zadnje stanje.</w:t>
      </w:r>
    </w:p>
    <w:p w14:paraId="40F23B64" w14:textId="77777777" w:rsidR="000101A5" w:rsidRPr="00590E2D" w:rsidRDefault="000101A5" w:rsidP="005110E1">
      <w:pPr>
        <w:spacing w:after="0"/>
        <w:rPr>
          <w:rFonts w:ascii="Arial" w:eastAsia="Times New Roman" w:hAnsi="Arial" w:cs="Arial"/>
          <w:lang w:eastAsia="sl-SI"/>
        </w:rPr>
      </w:pPr>
    </w:p>
    <w:p w14:paraId="27DD49E4" w14:textId="77777777" w:rsidR="000101A5" w:rsidRPr="00590E2D" w:rsidRDefault="000101A5" w:rsidP="005110E1">
      <w:pPr>
        <w:spacing w:after="0"/>
        <w:rPr>
          <w:rFonts w:ascii="Arial" w:eastAsia="Times New Roman" w:hAnsi="Arial" w:cs="Arial"/>
          <w:lang w:eastAsia="sl-SI"/>
        </w:rPr>
      </w:pPr>
    </w:p>
    <w:p w14:paraId="6F686C25" w14:textId="77777777" w:rsidR="0019354A" w:rsidRPr="00590E2D" w:rsidRDefault="00583AE1" w:rsidP="005110E1">
      <w:pPr>
        <w:shd w:val="clear" w:color="auto" w:fill="C2D69B"/>
        <w:spacing w:after="0"/>
        <w:rPr>
          <w:rFonts w:ascii="Arial" w:eastAsia="Times New Roman" w:hAnsi="Arial" w:cs="Arial"/>
          <w:b/>
          <w:lang w:eastAsia="sl-SI"/>
        </w:rPr>
      </w:pPr>
      <w:r w:rsidRPr="00590E2D">
        <w:rPr>
          <w:rFonts w:ascii="Arial" w:eastAsia="Times New Roman" w:hAnsi="Arial" w:cs="Arial"/>
          <w:b/>
          <w:lang w:eastAsia="sl-SI"/>
        </w:rPr>
        <w:t>POGOJI ZA SODELOVANJE</w:t>
      </w:r>
    </w:p>
    <w:p w14:paraId="1409A9C0" w14:textId="77777777" w:rsidR="0019354A" w:rsidRPr="00590E2D" w:rsidRDefault="0019354A" w:rsidP="005110E1">
      <w:pPr>
        <w:spacing w:after="0"/>
        <w:rPr>
          <w:rFonts w:ascii="Arial" w:eastAsia="Times New Roman" w:hAnsi="Arial" w:cs="Arial"/>
          <w:u w:val="single"/>
          <w:lang w:eastAsia="sl-SI"/>
        </w:rPr>
      </w:pPr>
      <w:r w:rsidRPr="00590E2D">
        <w:rPr>
          <w:rFonts w:ascii="Arial" w:eastAsia="Times New Roman" w:hAnsi="Arial" w:cs="Arial"/>
          <w:u w:val="single"/>
          <w:lang w:eastAsia="sl-SI"/>
        </w:rPr>
        <w:t>Ustreznost za opravljanje poklicne dejavnosti</w:t>
      </w:r>
    </w:p>
    <w:p w14:paraId="51C1EA37" w14:textId="77777777" w:rsidR="0019354A" w:rsidRPr="00590E2D" w:rsidRDefault="00583AE1" w:rsidP="009566D7">
      <w:pPr>
        <w:numPr>
          <w:ilvl w:val="0"/>
          <w:numId w:val="11"/>
        </w:numPr>
        <w:spacing w:after="0"/>
        <w:ind w:left="426" w:hanging="426"/>
        <w:jc w:val="both"/>
        <w:rPr>
          <w:rFonts w:ascii="Arial" w:eastAsia="Times New Roman" w:hAnsi="Arial" w:cs="Arial"/>
          <w:lang w:eastAsia="sl-SI"/>
        </w:rPr>
      </w:pPr>
      <w:r w:rsidRPr="00590E2D">
        <w:rPr>
          <w:rFonts w:ascii="Arial" w:eastAsia="Times New Roman" w:hAnsi="Arial" w:cs="Arial"/>
          <w:lang w:eastAsia="sl-SI"/>
        </w:rPr>
        <w:t>Ponudnik</w:t>
      </w:r>
      <w:r w:rsidR="0019354A" w:rsidRPr="00590E2D">
        <w:rPr>
          <w:rFonts w:ascii="Arial" w:eastAsia="Times New Roman" w:hAnsi="Arial" w:cs="Arial"/>
          <w:lang w:eastAsia="sl-SI"/>
        </w:rPr>
        <w:t xml:space="preserve"> mora biti vpisan v enega od poklicnih ali poslovnih registrov, ki se vodijo v državi članici, v kateri ima </w:t>
      </w:r>
      <w:r w:rsidRPr="00590E2D">
        <w:rPr>
          <w:rFonts w:ascii="Arial" w:eastAsia="Times New Roman" w:hAnsi="Arial" w:cs="Arial"/>
          <w:lang w:eastAsia="sl-SI"/>
        </w:rPr>
        <w:t>ponudnik sedež</w:t>
      </w:r>
      <w:r w:rsidR="00F5094F">
        <w:rPr>
          <w:rFonts w:ascii="Arial" w:eastAsia="Times New Roman" w:hAnsi="Arial" w:cs="Arial"/>
          <w:lang w:eastAsia="sl-SI"/>
        </w:rPr>
        <w:t xml:space="preserve"> in registriran za opravljanje dejavnosti, ki je predmet javnega naročila.</w:t>
      </w:r>
      <w:r w:rsidRPr="00590E2D">
        <w:rPr>
          <w:rFonts w:ascii="Arial" w:eastAsia="Times New Roman" w:hAnsi="Arial" w:cs="Arial"/>
          <w:lang w:eastAsia="sl-SI"/>
        </w:rPr>
        <w:t>.</w:t>
      </w:r>
    </w:p>
    <w:p w14:paraId="1743140E" w14:textId="77777777" w:rsidR="0019354A" w:rsidRPr="00590E2D" w:rsidRDefault="0019354A" w:rsidP="009566D7">
      <w:pPr>
        <w:numPr>
          <w:ilvl w:val="0"/>
          <w:numId w:val="11"/>
        </w:numPr>
        <w:spacing w:after="0"/>
        <w:ind w:left="426" w:hanging="426"/>
        <w:jc w:val="both"/>
        <w:rPr>
          <w:rFonts w:ascii="Arial" w:eastAsia="Times New Roman" w:hAnsi="Arial" w:cs="Arial"/>
          <w:lang w:eastAsia="sl-SI"/>
        </w:rPr>
      </w:pPr>
      <w:r w:rsidRPr="00590E2D">
        <w:rPr>
          <w:rFonts w:ascii="Arial" w:eastAsia="Times New Roman" w:hAnsi="Arial" w:cs="Arial"/>
          <w:lang w:eastAsia="sl-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036508EC" w14:textId="77777777" w:rsidR="002F7CCC" w:rsidRPr="00590E2D" w:rsidRDefault="002F7CCC" w:rsidP="005110E1">
      <w:pPr>
        <w:spacing w:after="0"/>
        <w:jc w:val="both"/>
        <w:rPr>
          <w:rFonts w:ascii="Arial" w:eastAsia="Times New Roman" w:hAnsi="Arial" w:cs="Arial"/>
          <w:lang w:eastAsia="sl-SI"/>
        </w:rPr>
      </w:pPr>
      <w:r w:rsidRPr="00590E2D">
        <w:rPr>
          <w:rFonts w:ascii="Arial" w:eastAsia="Times New Roman" w:hAnsi="Arial" w:cs="Arial"/>
          <w:b/>
          <w:lang w:eastAsia="sl-SI"/>
        </w:rPr>
        <w:t xml:space="preserve">DOKAZILO: </w:t>
      </w:r>
      <w:r w:rsidRPr="00590E2D">
        <w:rPr>
          <w:rFonts w:ascii="Arial" w:eastAsia="Times New Roman" w:hAnsi="Arial" w:cs="Arial"/>
          <w:lang w:eastAsia="sl-SI"/>
        </w:rPr>
        <w:t xml:space="preserve">Izpolnjen </w:t>
      </w:r>
      <w:r w:rsidRPr="00590E2D">
        <w:rPr>
          <w:rFonts w:ascii="Arial" w:eastAsia="Times New Roman" w:hAnsi="Arial" w:cs="Arial"/>
          <w:b/>
          <w:lang w:eastAsia="sl-SI"/>
        </w:rPr>
        <w:t>ESDP</w:t>
      </w:r>
      <w:r w:rsidRPr="00590E2D">
        <w:rPr>
          <w:rFonts w:ascii="Arial" w:eastAsia="Times New Roman" w:hAnsi="Arial" w:cs="Arial"/>
          <w:lang w:eastAsia="sl-SI"/>
        </w:rPr>
        <w:t xml:space="preserve"> obrazec za vse gospodarske subjekte v ponudbi.</w:t>
      </w:r>
    </w:p>
    <w:p w14:paraId="5614032D" w14:textId="77777777" w:rsidR="00D52935" w:rsidRDefault="00D52935" w:rsidP="005110E1">
      <w:pPr>
        <w:spacing w:after="0"/>
        <w:jc w:val="both"/>
        <w:rPr>
          <w:rFonts w:ascii="Arial" w:eastAsia="Times New Roman" w:hAnsi="Arial" w:cs="Arial"/>
          <w:lang w:eastAsia="sl-SI"/>
        </w:rPr>
      </w:pPr>
    </w:p>
    <w:p w14:paraId="58CAAD16" w14:textId="77777777" w:rsidR="009401EB" w:rsidRPr="002F6EEC" w:rsidRDefault="009401EB" w:rsidP="009401EB">
      <w:pPr>
        <w:spacing w:after="120" w:line="240" w:lineRule="auto"/>
        <w:jc w:val="both"/>
        <w:rPr>
          <w:rFonts w:ascii="Arial" w:hAnsi="Arial" w:cs="Arial"/>
        </w:rPr>
      </w:pPr>
      <w:r w:rsidRPr="002F6EEC">
        <w:rPr>
          <w:rFonts w:ascii="Arial" w:hAnsi="Arial" w:cs="Arial"/>
        </w:rPr>
        <w:t>Gospodarski subjekt zagotavlja, da:</w:t>
      </w:r>
    </w:p>
    <w:p w14:paraId="725F19BA" w14:textId="77777777" w:rsidR="009401EB" w:rsidRPr="002F6EEC" w:rsidRDefault="009401EB" w:rsidP="009566D7">
      <w:pPr>
        <w:numPr>
          <w:ilvl w:val="1"/>
          <w:numId w:val="25"/>
        </w:numPr>
        <w:spacing w:after="120" w:line="240" w:lineRule="auto"/>
        <w:jc w:val="both"/>
        <w:rPr>
          <w:rFonts w:ascii="Arial" w:hAnsi="Arial" w:cs="Arial"/>
        </w:rPr>
      </w:pPr>
      <w:r w:rsidRPr="002F6EEC">
        <w:rPr>
          <w:rFonts w:ascii="Arial" w:hAnsi="Arial" w:cs="Arial"/>
        </w:rPr>
        <w:t xml:space="preserve">ne krši obveznosti iz drugega odstavka 3. člena ZJN-3 (obveznosti na področju </w:t>
      </w:r>
      <w:proofErr w:type="spellStart"/>
      <w:r w:rsidRPr="002F6EEC">
        <w:rPr>
          <w:rFonts w:ascii="Arial" w:hAnsi="Arial" w:cs="Arial"/>
        </w:rPr>
        <w:t>okoljskega</w:t>
      </w:r>
      <w:proofErr w:type="spellEnd"/>
      <w:r w:rsidRPr="002F6EEC">
        <w:rPr>
          <w:rFonts w:ascii="Arial" w:hAnsi="Arial" w:cs="Arial"/>
        </w:rPr>
        <w:t>, socialnega in delovnega prava);</w:t>
      </w:r>
    </w:p>
    <w:p w14:paraId="456AF49F" w14:textId="77777777" w:rsidR="009401EB" w:rsidRPr="002F6EEC" w:rsidRDefault="009401EB" w:rsidP="009566D7">
      <w:pPr>
        <w:numPr>
          <w:ilvl w:val="1"/>
          <w:numId w:val="25"/>
        </w:numPr>
        <w:spacing w:after="120" w:line="240" w:lineRule="auto"/>
        <w:jc w:val="both"/>
        <w:rPr>
          <w:rFonts w:ascii="Arial" w:hAnsi="Arial" w:cs="Arial"/>
        </w:rPr>
      </w:pPr>
      <w:r w:rsidRPr="002F6EEC">
        <w:rPr>
          <w:rFonts w:ascii="Arial" w:hAnsi="Arial" w:cs="Arial"/>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333761F0" w14:textId="77777777" w:rsidR="009401EB" w:rsidRPr="002F6EEC" w:rsidRDefault="009401EB" w:rsidP="009566D7">
      <w:pPr>
        <w:numPr>
          <w:ilvl w:val="1"/>
          <w:numId w:val="25"/>
        </w:numPr>
        <w:spacing w:after="120" w:line="240" w:lineRule="auto"/>
        <w:jc w:val="both"/>
        <w:rPr>
          <w:rFonts w:ascii="Arial" w:hAnsi="Arial" w:cs="Arial"/>
        </w:rPr>
      </w:pPr>
      <w:r w:rsidRPr="002F6EEC">
        <w:rPr>
          <w:rFonts w:ascii="Arial" w:hAnsi="Arial" w:cs="Arial"/>
        </w:rPr>
        <w:t>ni zagrešil hujšo kršitev poklicnih pravil, zaradi česar je omajana njegova integriteta;</w:t>
      </w:r>
    </w:p>
    <w:p w14:paraId="6EB4F66C" w14:textId="77777777" w:rsidR="009401EB" w:rsidRPr="002F6EEC" w:rsidRDefault="009401EB" w:rsidP="009566D7">
      <w:pPr>
        <w:numPr>
          <w:ilvl w:val="1"/>
          <w:numId w:val="25"/>
        </w:numPr>
        <w:spacing w:after="120" w:line="240" w:lineRule="auto"/>
        <w:jc w:val="both"/>
        <w:rPr>
          <w:rFonts w:ascii="Arial" w:hAnsi="Arial" w:cs="Arial"/>
        </w:rPr>
      </w:pPr>
      <w:r w:rsidRPr="002F6EEC">
        <w:rPr>
          <w:rFonts w:ascii="Arial" w:hAnsi="Arial" w:cs="Arial"/>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0D86FC13" w14:textId="77777777" w:rsidR="009401EB" w:rsidRPr="00590E2D" w:rsidRDefault="009401EB" w:rsidP="005110E1">
      <w:pPr>
        <w:spacing w:after="0"/>
        <w:jc w:val="both"/>
        <w:rPr>
          <w:rFonts w:ascii="Arial" w:eastAsia="Times New Roman" w:hAnsi="Arial" w:cs="Arial"/>
          <w:lang w:eastAsia="sl-SI"/>
        </w:rPr>
      </w:pPr>
    </w:p>
    <w:p w14:paraId="0E81122A" w14:textId="4119A696" w:rsidR="0003223C" w:rsidRPr="00590E2D" w:rsidRDefault="00B22CE1" w:rsidP="005110E1">
      <w:pPr>
        <w:spacing w:after="0"/>
        <w:rPr>
          <w:rFonts w:ascii="Arial" w:eastAsia="Times New Roman" w:hAnsi="Arial" w:cs="Arial"/>
          <w:u w:val="single"/>
          <w:lang w:eastAsia="sl-SI"/>
        </w:rPr>
      </w:pPr>
      <w:r>
        <w:rPr>
          <w:rFonts w:ascii="Arial" w:eastAsia="Times New Roman" w:hAnsi="Arial" w:cs="Arial"/>
          <w:u w:val="single"/>
          <w:lang w:eastAsia="sl-SI"/>
        </w:rPr>
        <w:t xml:space="preserve">B: </w:t>
      </w:r>
      <w:r w:rsidR="0003223C" w:rsidRPr="00590E2D">
        <w:rPr>
          <w:rFonts w:ascii="Arial" w:eastAsia="Times New Roman" w:hAnsi="Arial" w:cs="Arial"/>
          <w:u w:val="single"/>
          <w:lang w:eastAsia="sl-SI"/>
        </w:rPr>
        <w:t>Tehnična in strokovna sposobnost</w:t>
      </w:r>
    </w:p>
    <w:p w14:paraId="08A27DA6" w14:textId="1F1238A6" w:rsidR="0003223C" w:rsidRPr="00590E2D" w:rsidRDefault="0003223C" w:rsidP="009566D7">
      <w:pPr>
        <w:numPr>
          <w:ilvl w:val="0"/>
          <w:numId w:val="11"/>
        </w:numPr>
        <w:spacing w:after="0"/>
        <w:ind w:left="426" w:hanging="426"/>
        <w:jc w:val="both"/>
        <w:rPr>
          <w:rFonts w:ascii="Arial" w:eastAsia="Times New Roman" w:hAnsi="Arial" w:cs="Arial"/>
          <w:bCs/>
          <w:lang w:eastAsia="sl-SI"/>
        </w:rPr>
      </w:pPr>
      <w:r w:rsidRPr="00590E2D">
        <w:rPr>
          <w:rFonts w:ascii="Arial" w:eastAsia="Times New Roman" w:hAnsi="Arial" w:cs="Arial"/>
          <w:bCs/>
          <w:lang w:eastAsia="sl-SI"/>
        </w:rPr>
        <w:t xml:space="preserve">Ponudnik je v </w:t>
      </w:r>
      <w:r w:rsidR="00F5094F">
        <w:rPr>
          <w:rFonts w:ascii="Arial" w:eastAsia="Times New Roman" w:hAnsi="Arial" w:cs="Arial"/>
          <w:bCs/>
          <w:lang w:eastAsia="sl-SI"/>
        </w:rPr>
        <w:t>letih 2015, 2016, 2017 ali</w:t>
      </w:r>
      <w:r w:rsidR="00C9308E">
        <w:rPr>
          <w:rFonts w:ascii="Arial" w:eastAsia="Times New Roman" w:hAnsi="Arial" w:cs="Arial"/>
          <w:bCs/>
          <w:lang w:eastAsia="sl-SI"/>
        </w:rPr>
        <w:t xml:space="preserve"> 2018 </w:t>
      </w:r>
      <w:r w:rsidRPr="00590E2D">
        <w:rPr>
          <w:rFonts w:ascii="Arial" w:eastAsia="Times New Roman" w:hAnsi="Arial" w:cs="Arial"/>
          <w:bCs/>
          <w:lang w:eastAsia="sl-SI"/>
        </w:rPr>
        <w:t xml:space="preserve">  izvajal oz. izvaja enako storitev, kot je predmet tega javnega naročila (priprava  gotovih obrokov hrane) pri vsaj enem referenčnem naročniku</w:t>
      </w:r>
      <w:r w:rsidR="00C9308E">
        <w:rPr>
          <w:rFonts w:ascii="Arial" w:eastAsia="Times New Roman" w:hAnsi="Arial" w:cs="Arial"/>
          <w:bCs/>
          <w:lang w:eastAsia="sl-SI"/>
        </w:rPr>
        <w:t xml:space="preserve"> v neprekinjenem trajanju vsaj 12 mesecev in vrednosti vsaj </w:t>
      </w:r>
      <w:r w:rsidR="00B22CE1">
        <w:rPr>
          <w:rFonts w:ascii="Arial" w:eastAsia="Times New Roman" w:hAnsi="Arial" w:cs="Arial"/>
          <w:bCs/>
          <w:lang w:eastAsia="sl-SI"/>
        </w:rPr>
        <w:t>3</w:t>
      </w:r>
      <w:r w:rsidR="00C9308E" w:rsidRPr="00590E2D">
        <w:rPr>
          <w:rFonts w:ascii="Arial" w:eastAsia="Times New Roman" w:hAnsi="Arial" w:cs="Arial"/>
          <w:bCs/>
          <w:lang w:eastAsia="sl-SI"/>
        </w:rPr>
        <w:t xml:space="preserve">00.000,00 EUR </w:t>
      </w:r>
      <w:r w:rsidR="001C029F">
        <w:rPr>
          <w:rFonts w:ascii="Arial" w:eastAsia="Times New Roman" w:hAnsi="Arial" w:cs="Arial"/>
          <w:bCs/>
          <w:lang w:eastAsia="sl-SI"/>
        </w:rPr>
        <w:t>bre</w:t>
      </w:r>
      <w:r w:rsidR="00C9308E" w:rsidRPr="00590E2D">
        <w:rPr>
          <w:rFonts w:ascii="Arial" w:eastAsia="Times New Roman" w:hAnsi="Arial" w:cs="Arial"/>
          <w:bCs/>
          <w:lang w:eastAsia="sl-SI"/>
        </w:rPr>
        <w:t>z DDV</w:t>
      </w:r>
      <w:r w:rsidR="00F5094F">
        <w:rPr>
          <w:rFonts w:ascii="Arial" w:eastAsia="Times New Roman" w:hAnsi="Arial" w:cs="Arial"/>
          <w:bCs/>
          <w:lang w:eastAsia="sl-SI"/>
        </w:rPr>
        <w:t xml:space="preserve"> letno</w:t>
      </w:r>
      <w:r w:rsidRPr="00590E2D">
        <w:rPr>
          <w:rFonts w:ascii="Arial" w:eastAsia="Times New Roman" w:hAnsi="Arial" w:cs="Arial"/>
          <w:bCs/>
          <w:lang w:eastAsia="sl-SI"/>
        </w:rPr>
        <w:t>. Referenca mora veljati celotno poslovno leto</w:t>
      </w:r>
      <w:r w:rsidR="00BD51B6" w:rsidRPr="00590E2D">
        <w:rPr>
          <w:rFonts w:ascii="Arial" w:eastAsia="Times New Roman" w:hAnsi="Arial" w:cs="Arial"/>
          <w:bCs/>
          <w:lang w:eastAsia="sl-SI"/>
        </w:rPr>
        <w:t xml:space="preserve"> (jan.-dec.)</w:t>
      </w:r>
      <w:r w:rsidRPr="00590E2D">
        <w:rPr>
          <w:rFonts w:ascii="Arial" w:eastAsia="Times New Roman" w:hAnsi="Arial" w:cs="Arial"/>
          <w:bCs/>
          <w:lang w:eastAsia="sl-SI"/>
        </w:rPr>
        <w:t xml:space="preserve"> izmed zadnjih treh let (201</w:t>
      </w:r>
      <w:r w:rsidR="00E074B3">
        <w:rPr>
          <w:rFonts w:ascii="Arial" w:eastAsia="Times New Roman" w:hAnsi="Arial" w:cs="Arial"/>
          <w:bCs/>
          <w:lang w:eastAsia="sl-SI"/>
        </w:rPr>
        <w:t>5</w:t>
      </w:r>
      <w:r w:rsidRPr="00590E2D">
        <w:rPr>
          <w:rFonts w:ascii="Arial" w:eastAsia="Times New Roman" w:hAnsi="Arial" w:cs="Arial"/>
          <w:bCs/>
          <w:lang w:eastAsia="sl-SI"/>
        </w:rPr>
        <w:t>, 201</w:t>
      </w:r>
      <w:r w:rsidR="00E074B3">
        <w:rPr>
          <w:rFonts w:ascii="Arial" w:eastAsia="Times New Roman" w:hAnsi="Arial" w:cs="Arial"/>
          <w:bCs/>
          <w:lang w:eastAsia="sl-SI"/>
        </w:rPr>
        <w:t>6</w:t>
      </w:r>
      <w:r w:rsidRPr="00590E2D">
        <w:rPr>
          <w:rFonts w:ascii="Arial" w:eastAsia="Times New Roman" w:hAnsi="Arial" w:cs="Arial"/>
          <w:bCs/>
          <w:lang w:eastAsia="sl-SI"/>
        </w:rPr>
        <w:t>, 201</w:t>
      </w:r>
      <w:r w:rsidR="00E074B3">
        <w:rPr>
          <w:rFonts w:ascii="Arial" w:eastAsia="Times New Roman" w:hAnsi="Arial" w:cs="Arial"/>
          <w:bCs/>
          <w:lang w:eastAsia="sl-SI"/>
        </w:rPr>
        <w:t>7</w:t>
      </w:r>
      <w:r w:rsidRPr="00590E2D">
        <w:rPr>
          <w:rFonts w:ascii="Arial" w:eastAsia="Times New Roman" w:hAnsi="Arial" w:cs="Arial"/>
          <w:bCs/>
          <w:lang w:eastAsia="sl-SI"/>
        </w:rPr>
        <w:t>), vrednost referenčnega posla za eno poslovno let</w:t>
      </w:r>
      <w:r w:rsidR="00BD51B6" w:rsidRPr="00590E2D">
        <w:rPr>
          <w:rFonts w:ascii="Arial" w:eastAsia="Times New Roman" w:hAnsi="Arial" w:cs="Arial"/>
          <w:bCs/>
          <w:lang w:eastAsia="sl-SI"/>
        </w:rPr>
        <w:t xml:space="preserve">o pa mora biti vsaj </w:t>
      </w:r>
      <w:r w:rsidR="00B22CE1">
        <w:rPr>
          <w:rFonts w:ascii="Arial" w:eastAsia="Times New Roman" w:hAnsi="Arial" w:cs="Arial"/>
          <w:bCs/>
          <w:lang w:eastAsia="sl-SI"/>
        </w:rPr>
        <w:t>3</w:t>
      </w:r>
      <w:r w:rsidR="00BD51B6" w:rsidRPr="00590E2D">
        <w:rPr>
          <w:rFonts w:ascii="Arial" w:eastAsia="Times New Roman" w:hAnsi="Arial" w:cs="Arial"/>
          <w:bCs/>
          <w:lang w:eastAsia="sl-SI"/>
        </w:rPr>
        <w:t>0</w:t>
      </w:r>
      <w:r w:rsidRPr="00590E2D">
        <w:rPr>
          <w:rFonts w:ascii="Arial" w:eastAsia="Times New Roman" w:hAnsi="Arial" w:cs="Arial"/>
          <w:bCs/>
          <w:lang w:eastAsia="sl-SI"/>
        </w:rPr>
        <w:t>0.000,00 EUR z DDV.</w:t>
      </w:r>
    </w:p>
    <w:p w14:paraId="5CBAF91C" w14:textId="29FEAB89" w:rsidR="0003223C" w:rsidRPr="00590E2D" w:rsidRDefault="0003223C" w:rsidP="005110E1">
      <w:pPr>
        <w:spacing w:after="0"/>
        <w:jc w:val="both"/>
        <w:rPr>
          <w:rFonts w:ascii="Arial" w:eastAsia="Times New Roman" w:hAnsi="Arial" w:cs="Arial"/>
          <w:bCs/>
          <w:lang w:eastAsia="sl-SI"/>
        </w:rPr>
      </w:pPr>
      <w:r w:rsidRPr="00590E2D">
        <w:rPr>
          <w:rFonts w:ascii="Arial" w:eastAsia="Times New Roman" w:hAnsi="Arial" w:cs="Arial"/>
          <w:b/>
          <w:bCs/>
          <w:lang w:eastAsia="sl-SI"/>
        </w:rPr>
        <w:t xml:space="preserve">DOKAZILO: </w:t>
      </w:r>
      <w:r w:rsidRPr="00590E2D">
        <w:rPr>
          <w:rFonts w:ascii="Arial" w:eastAsia="Times New Roman" w:hAnsi="Arial" w:cs="Arial"/>
          <w:lang w:eastAsia="sl-SI"/>
        </w:rPr>
        <w:t xml:space="preserve">Izpolnjen </w:t>
      </w:r>
      <w:r w:rsidRPr="00590E2D">
        <w:rPr>
          <w:rFonts w:ascii="Arial" w:eastAsia="Times New Roman" w:hAnsi="Arial" w:cs="Arial"/>
          <w:b/>
          <w:lang w:eastAsia="sl-SI"/>
        </w:rPr>
        <w:t>ESDP</w:t>
      </w:r>
      <w:r w:rsidRPr="00590E2D">
        <w:rPr>
          <w:rFonts w:ascii="Arial" w:eastAsia="Times New Roman" w:hAnsi="Arial" w:cs="Arial"/>
          <w:lang w:eastAsia="sl-SI"/>
        </w:rPr>
        <w:t xml:space="preserve"> obrazec ter seznam</w:t>
      </w:r>
      <w:r w:rsidRPr="00590E2D">
        <w:rPr>
          <w:rFonts w:ascii="Arial" w:eastAsia="Times New Roman" w:hAnsi="Arial" w:cs="Arial"/>
          <w:bCs/>
          <w:lang w:eastAsia="sl-SI"/>
        </w:rPr>
        <w:t xml:space="preserve"> referenčnih naročnikov na lastnem obrazcu z opisom izvedenih poslov iz katerih bo jasno razvidno izpolnjevanje pogoja (naziv referenčnega naročnika, kontaktna oseba pri referenčnem naročniku (ime in priimek, tel. št., e-mail), obdobje oz. poslovno leto referenčnega posla, vrsta in vrednost referenčnega posla!</w:t>
      </w:r>
      <w:r w:rsidR="00D60857">
        <w:rPr>
          <w:rFonts w:ascii="Arial" w:eastAsia="Times New Roman" w:hAnsi="Arial" w:cs="Arial"/>
          <w:bCs/>
          <w:lang w:eastAsia="sl-SI"/>
        </w:rPr>
        <w:t xml:space="preserve"> Ponudnik predloži lastno izjavo z navedenimi zahtevanimi podatki katera mora biti potrjena s strani referenčnega naročnika.</w:t>
      </w:r>
    </w:p>
    <w:p w14:paraId="0BF37CAB" w14:textId="77777777" w:rsidR="0003223C" w:rsidRPr="00DA0766" w:rsidRDefault="0003223C" w:rsidP="005110E1">
      <w:pPr>
        <w:spacing w:after="0"/>
        <w:jc w:val="both"/>
        <w:rPr>
          <w:rFonts w:ascii="Arial Narrow" w:eastAsia="Times New Roman" w:hAnsi="Arial Narrow"/>
          <w:bCs/>
          <w:lang w:eastAsia="sl-SI"/>
        </w:rPr>
      </w:pPr>
    </w:p>
    <w:p w14:paraId="17026944" w14:textId="77777777" w:rsidR="00E074B3" w:rsidRPr="00D03691" w:rsidRDefault="00E074B3" w:rsidP="009566D7">
      <w:pPr>
        <w:numPr>
          <w:ilvl w:val="0"/>
          <w:numId w:val="11"/>
        </w:numPr>
        <w:suppressAutoHyphens/>
        <w:spacing w:after="0"/>
        <w:rPr>
          <w:rFonts w:ascii="Arial" w:eastAsia="Times New Roman" w:hAnsi="Arial" w:cs="Arial"/>
          <w:bCs/>
          <w:color w:val="000000"/>
          <w:spacing w:val="-5"/>
          <w:lang w:eastAsia="sl-SI"/>
        </w:rPr>
      </w:pPr>
      <w:r>
        <w:rPr>
          <w:rFonts w:ascii="Arial" w:eastAsia="Times New Roman" w:hAnsi="Arial" w:cs="Arial"/>
          <w:bCs/>
          <w:color w:val="000000"/>
          <w:spacing w:val="-5"/>
          <w:lang w:eastAsia="sl-SI"/>
        </w:rPr>
        <w:t>Ponudnik zagotavlja,</w:t>
      </w:r>
      <w:r w:rsidRPr="00E074B3">
        <w:rPr>
          <w:rFonts w:ascii="Arial" w:eastAsia="Times New Roman" w:hAnsi="Arial" w:cs="Arial"/>
          <w:bCs/>
          <w:lang w:eastAsia="sl-SI"/>
        </w:rPr>
        <w:t xml:space="preserve"> da ima za izvedbo razpisanih storitev zaposlen sledeči kader:</w:t>
      </w:r>
    </w:p>
    <w:p w14:paraId="528D1192" w14:textId="77777777" w:rsidR="00D03691" w:rsidRPr="00D03691" w:rsidRDefault="00D03691" w:rsidP="009566D7">
      <w:pPr>
        <w:numPr>
          <w:ilvl w:val="0"/>
          <w:numId w:val="17"/>
        </w:numPr>
        <w:suppressAutoHyphens/>
        <w:spacing w:after="0"/>
        <w:ind w:left="284" w:hanging="284"/>
        <w:jc w:val="both"/>
        <w:rPr>
          <w:rFonts w:ascii="Arial" w:eastAsia="Times New Roman" w:hAnsi="Arial" w:cs="Arial"/>
          <w:bCs/>
          <w:color w:val="000000"/>
          <w:spacing w:val="-5"/>
          <w:lang w:eastAsia="sl-SI"/>
        </w:rPr>
      </w:pPr>
      <w:r w:rsidRPr="00D03691">
        <w:rPr>
          <w:rFonts w:ascii="Arial" w:eastAsia="Times New Roman" w:hAnsi="Arial" w:cs="Arial"/>
          <w:bCs/>
          <w:color w:val="000000"/>
          <w:spacing w:val="-5"/>
          <w:u w:val="single"/>
          <w:lang w:eastAsia="sl-SI"/>
        </w:rPr>
        <w:lastRenderedPageBreak/>
        <w:t>prehranskega strokovnjaka - živilskega  tehnologa</w:t>
      </w:r>
      <w:r w:rsidRPr="00D03691">
        <w:rPr>
          <w:rFonts w:ascii="Arial" w:eastAsia="Times New Roman" w:hAnsi="Arial" w:cs="Arial"/>
          <w:bCs/>
          <w:color w:val="000000"/>
          <w:spacing w:val="-5"/>
          <w:lang w:eastAsia="sl-SI"/>
        </w:rPr>
        <w:t xml:space="preserve">  z izobrazbo magister inženir živilstva (mag. inž. živ.) oziroma univ. dipl. inž. živil. tehnol. (pridobljen do 2004) ali diplomirani inženir živilstva in prehrane (UN), z najmanj tri letnimi delovnimi izkušnjami na področju izvajanja prehranskih storitev in ki bo imel svoje delovne naloge vezane na izvajanje prehranskih storitev pri naročniku </w:t>
      </w:r>
    </w:p>
    <w:p w14:paraId="4C677035" w14:textId="00CD4267" w:rsidR="00D03691" w:rsidRDefault="000E027A" w:rsidP="009566D7">
      <w:pPr>
        <w:numPr>
          <w:ilvl w:val="0"/>
          <w:numId w:val="24"/>
        </w:numPr>
        <w:suppressAutoHyphens/>
        <w:spacing w:after="0"/>
        <w:ind w:left="284" w:hanging="284"/>
        <w:jc w:val="both"/>
        <w:rPr>
          <w:rFonts w:ascii="Arial" w:eastAsia="Times New Roman" w:hAnsi="Arial" w:cs="Arial"/>
          <w:bCs/>
          <w:color w:val="000000"/>
          <w:spacing w:val="-5"/>
          <w:lang w:eastAsia="sl-SI"/>
        </w:rPr>
      </w:pPr>
      <w:r>
        <w:rPr>
          <w:rFonts w:ascii="Arial" w:eastAsia="Times New Roman" w:hAnsi="Arial" w:cs="Arial"/>
          <w:bCs/>
          <w:color w:val="000000"/>
          <w:spacing w:val="-5"/>
          <w:u w:val="single"/>
          <w:lang w:eastAsia="sl-SI"/>
        </w:rPr>
        <w:t>2 kuharja s</w:t>
      </w:r>
      <w:r w:rsidR="00D03691" w:rsidRPr="00B22CE1">
        <w:rPr>
          <w:rFonts w:ascii="Arial" w:eastAsia="Times New Roman" w:hAnsi="Arial" w:cs="Arial"/>
          <w:bCs/>
          <w:color w:val="000000"/>
          <w:spacing w:val="-5"/>
          <w:u w:val="single"/>
          <w:lang w:eastAsia="sl-SI"/>
        </w:rPr>
        <w:t xml:space="preserve"> srednjo, višjo ali visoko izobrazbo</w:t>
      </w:r>
      <w:r w:rsidR="00D03691" w:rsidRPr="00B22CE1">
        <w:rPr>
          <w:rFonts w:ascii="Arial" w:eastAsia="Times New Roman" w:hAnsi="Arial" w:cs="Arial"/>
          <w:bCs/>
          <w:color w:val="000000"/>
          <w:spacing w:val="-5"/>
          <w:lang w:eastAsia="sl-SI"/>
        </w:rPr>
        <w:t xml:space="preserve"> (diplomirani živilski tehnolog, živilski tehnolog, tehnolog kuharstva, organizator poslovanja v gostinstvu, gostinski tehnik), z najmanj tri letnimi delovnimi izkušnjami na področju izvajanja prehranskih storitev</w:t>
      </w:r>
      <w:r>
        <w:rPr>
          <w:rFonts w:ascii="Arial" w:eastAsia="Times New Roman" w:hAnsi="Arial" w:cs="Arial"/>
          <w:bCs/>
          <w:color w:val="000000"/>
          <w:spacing w:val="-5"/>
          <w:lang w:eastAsia="sl-SI"/>
        </w:rPr>
        <w:t>.</w:t>
      </w:r>
      <w:r w:rsidR="00D03691" w:rsidRPr="00B22CE1">
        <w:rPr>
          <w:rFonts w:ascii="Arial" w:eastAsia="Times New Roman" w:hAnsi="Arial" w:cs="Arial"/>
          <w:bCs/>
          <w:color w:val="000000"/>
          <w:spacing w:val="-5"/>
          <w:lang w:eastAsia="sl-SI"/>
        </w:rPr>
        <w:t xml:space="preserve"> </w:t>
      </w:r>
    </w:p>
    <w:p w14:paraId="3565B398" w14:textId="77777777" w:rsidR="00B22CE1" w:rsidRPr="001E1982" w:rsidRDefault="00B22CE1" w:rsidP="000E027A">
      <w:pPr>
        <w:suppressAutoHyphens/>
        <w:spacing w:after="0"/>
        <w:jc w:val="both"/>
        <w:rPr>
          <w:rFonts w:ascii="Arial" w:eastAsia="Times New Roman" w:hAnsi="Arial" w:cs="Arial"/>
          <w:bCs/>
          <w:color w:val="000000"/>
          <w:spacing w:val="-5"/>
          <w:lang w:eastAsia="sl-SI"/>
        </w:rPr>
      </w:pPr>
    </w:p>
    <w:p w14:paraId="37488895" w14:textId="77777777" w:rsidR="00977DAC" w:rsidRPr="00E074B3" w:rsidRDefault="0003223C" w:rsidP="005110E1">
      <w:pPr>
        <w:spacing w:after="0"/>
        <w:jc w:val="both"/>
        <w:rPr>
          <w:rFonts w:ascii="Arial" w:eastAsia="Times New Roman" w:hAnsi="Arial" w:cs="Arial"/>
          <w:bCs/>
          <w:lang w:eastAsia="sl-SI"/>
        </w:rPr>
      </w:pPr>
      <w:r w:rsidRPr="00E074B3">
        <w:rPr>
          <w:rFonts w:ascii="Arial" w:eastAsia="Times New Roman" w:hAnsi="Arial" w:cs="Arial"/>
          <w:b/>
          <w:bCs/>
          <w:lang w:eastAsia="sl-SI"/>
        </w:rPr>
        <w:t>DOKAZILO:</w:t>
      </w:r>
      <w:r w:rsidRPr="00E074B3">
        <w:rPr>
          <w:rFonts w:ascii="Arial" w:eastAsia="Times New Roman" w:hAnsi="Arial" w:cs="Arial"/>
          <w:bCs/>
          <w:lang w:eastAsia="sl-SI"/>
        </w:rPr>
        <w:t xml:space="preserve"> Izpolnjen ESDP obrazec ter seznam usposobljenih zaposlenih delavcev na lastnem obrazcu in dokazila o izpolnjevanju pogojev (dokazila, da so zaposleni navedeni v seznamu pri ponudniku v rednem delovnem razmerju ali v pogodbenem razmerju najmanj za čas trajanja tega javnega naročila, dokazila o izobraz</w:t>
      </w:r>
      <w:r w:rsidR="00977DAC" w:rsidRPr="00E074B3">
        <w:rPr>
          <w:rFonts w:ascii="Arial" w:eastAsia="Times New Roman" w:hAnsi="Arial" w:cs="Arial"/>
          <w:bCs/>
          <w:lang w:eastAsia="sl-SI"/>
        </w:rPr>
        <w:t xml:space="preserve">beni in strokovni kvalifikaciji, opravljenih tečajih, izobraževanjih ter delovnih izkušnjah </w:t>
      </w:r>
      <w:r w:rsidRPr="00E074B3">
        <w:rPr>
          <w:rFonts w:ascii="Arial" w:eastAsia="Times New Roman" w:hAnsi="Arial" w:cs="Arial"/>
          <w:bCs/>
          <w:lang w:eastAsia="sl-SI"/>
        </w:rPr>
        <w:t>za posameznega zaposlenega).</w:t>
      </w:r>
    </w:p>
    <w:p w14:paraId="7132C7A4" w14:textId="77777777" w:rsidR="000101A5" w:rsidRPr="00DA0766" w:rsidRDefault="000101A5" w:rsidP="005110E1">
      <w:pPr>
        <w:spacing w:after="0"/>
        <w:jc w:val="both"/>
        <w:rPr>
          <w:rFonts w:ascii="Arial Narrow" w:eastAsia="Times New Roman" w:hAnsi="Arial Narrow"/>
          <w:b/>
          <w:bCs/>
          <w:lang w:eastAsia="sl-SI"/>
        </w:rPr>
      </w:pPr>
    </w:p>
    <w:p w14:paraId="4421C395" w14:textId="04ED7EA9" w:rsidR="000E0481" w:rsidRPr="00E074B3" w:rsidRDefault="000E0481" w:rsidP="009566D7">
      <w:pPr>
        <w:numPr>
          <w:ilvl w:val="0"/>
          <w:numId w:val="11"/>
        </w:numPr>
        <w:spacing w:after="0"/>
        <w:ind w:left="426" w:hanging="426"/>
        <w:jc w:val="both"/>
        <w:rPr>
          <w:rFonts w:ascii="Arial" w:eastAsia="Times New Roman" w:hAnsi="Arial" w:cs="Arial"/>
          <w:bCs/>
          <w:lang w:eastAsia="sl-SI"/>
        </w:rPr>
      </w:pPr>
      <w:r w:rsidRPr="00E074B3">
        <w:rPr>
          <w:rFonts w:ascii="Arial" w:eastAsia="Times New Roman" w:hAnsi="Arial" w:cs="Arial"/>
          <w:bCs/>
          <w:lang w:eastAsia="sl-SI"/>
        </w:rPr>
        <w:t xml:space="preserve">Ponudnik zagotavlja, bo pri izvedbi predmetnega javnega naročila upošteval </w:t>
      </w:r>
      <w:proofErr w:type="spellStart"/>
      <w:r w:rsidRPr="00E074B3">
        <w:rPr>
          <w:rFonts w:ascii="Arial" w:eastAsia="Times New Roman" w:hAnsi="Arial" w:cs="Arial"/>
          <w:bCs/>
          <w:lang w:eastAsia="sl-SI"/>
        </w:rPr>
        <w:t>okoljske</w:t>
      </w:r>
      <w:proofErr w:type="spellEnd"/>
      <w:r w:rsidRPr="00E074B3">
        <w:rPr>
          <w:rFonts w:ascii="Arial" w:eastAsia="Times New Roman" w:hAnsi="Arial" w:cs="Arial"/>
          <w:bCs/>
          <w:lang w:eastAsia="sl-SI"/>
        </w:rPr>
        <w:t xml:space="preserve"> zahteve iz </w:t>
      </w:r>
      <w:r w:rsidR="00C9308E" w:rsidRPr="002F6EEC">
        <w:rPr>
          <w:rFonts w:ascii="Arial" w:eastAsia="Times New Roman" w:hAnsi="Arial" w:cs="Arial"/>
          <w:bCs/>
          <w:lang w:eastAsia="sl-SI"/>
        </w:rPr>
        <w:t>Uredb</w:t>
      </w:r>
      <w:r w:rsidR="00C9308E">
        <w:rPr>
          <w:rFonts w:ascii="Arial" w:eastAsia="Times New Roman" w:hAnsi="Arial" w:cs="Arial"/>
          <w:bCs/>
          <w:lang w:eastAsia="sl-SI"/>
        </w:rPr>
        <w:t>e</w:t>
      </w:r>
      <w:r w:rsidR="00C9308E" w:rsidRPr="002F6EEC">
        <w:rPr>
          <w:rFonts w:ascii="Arial" w:eastAsia="Times New Roman" w:hAnsi="Arial" w:cs="Arial"/>
          <w:bCs/>
          <w:lang w:eastAsia="sl-SI"/>
        </w:rPr>
        <w:t xml:space="preserve"> o zelenem javnem naročanju (Uradni list RS, št. </w:t>
      </w:r>
      <w:hyperlink r:id="rId18" w:tgtFrame="_blank" w:tooltip="Uredba o zelenem javnem naročanju" w:history="1">
        <w:r w:rsidR="00C9308E" w:rsidRPr="002F6EEC">
          <w:rPr>
            <w:rFonts w:ascii="Arial" w:eastAsia="Times New Roman" w:hAnsi="Arial" w:cs="Arial"/>
            <w:bCs/>
            <w:lang w:eastAsia="sl-SI"/>
          </w:rPr>
          <w:t>51/17</w:t>
        </w:r>
      </w:hyperlink>
      <w:r w:rsidR="00364218">
        <w:rPr>
          <w:rFonts w:ascii="Arial" w:eastAsia="Times New Roman" w:hAnsi="Arial" w:cs="Arial"/>
          <w:bCs/>
          <w:lang w:eastAsia="sl-SI"/>
        </w:rPr>
        <w:t xml:space="preserve"> </w:t>
      </w:r>
      <w:r w:rsidRPr="00E074B3">
        <w:rPr>
          <w:rFonts w:ascii="Arial" w:eastAsia="Times New Roman" w:hAnsi="Arial" w:cs="Arial"/>
          <w:bCs/>
          <w:lang w:eastAsia="sl-SI"/>
        </w:rPr>
        <w:t>s spremembami in dopolnitvami), ki se nanašajo na predmet javnega naročanja. Ponudnik zagotavlja, da bo gostinske storitve, izvajal na okolju prijazen način, pri katerih bo del dobave živil, pridelanih na ekološki način in sicer:</w:t>
      </w:r>
    </w:p>
    <w:p w14:paraId="5E58FF46" w14:textId="013FB315" w:rsidR="000E0481" w:rsidRPr="00E074B3" w:rsidRDefault="000E0481" w:rsidP="009566D7">
      <w:pPr>
        <w:numPr>
          <w:ilvl w:val="0"/>
          <w:numId w:val="19"/>
        </w:numPr>
        <w:spacing w:after="0"/>
        <w:ind w:left="993" w:hanging="426"/>
        <w:jc w:val="both"/>
        <w:rPr>
          <w:rFonts w:ascii="Arial" w:eastAsia="Times New Roman" w:hAnsi="Arial" w:cs="Arial"/>
          <w:bCs/>
          <w:lang w:eastAsia="sl-SI"/>
        </w:rPr>
      </w:pPr>
      <w:r w:rsidRPr="00E074B3">
        <w:rPr>
          <w:rFonts w:ascii="Arial" w:eastAsia="Times New Roman" w:hAnsi="Arial" w:cs="Arial"/>
          <w:bCs/>
          <w:lang w:eastAsia="sl-SI"/>
        </w:rPr>
        <w:t xml:space="preserve">najmanj </w:t>
      </w:r>
      <w:r w:rsidR="00C21399">
        <w:rPr>
          <w:rFonts w:ascii="Arial" w:eastAsia="Times New Roman" w:hAnsi="Arial" w:cs="Arial"/>
          <w:bCs/>
          <w:lang w:eastAsia="sl-SI"/>
        </w:rPr>
        <w:t>1</w:t>
      </w:r>
      <w:r w:rsidRPr="00E074B3">
        <w:rPr>
          <w:rFonts w:ascii="Arial" w:eastAsia="Times New Roman" w:hAnsi="Arial" w:cs="Arial"/>
          <w:bCs/>
          <w:lang w:eastAsia="sl-SI"/>
        </w:rPr>
        <w:t xml:space="preserve">5 % živil, ki jih ponudnik uporabi pri izvajanju gostinskih storitev, mora biti pridelanih na ekološki način, kot ga določajo Uredba (ES) št. 834/2007, Uredba Komisije (ES) št. 889/2008 ali predpis, ki ureja ekološko pridelavo in predelavo kmetijskih pridelkov oziroma živil. Za živila, ki so pridelana v </w:t>
      </w:r>
      <w:proofErr w:type="spellStart"/>
      <w:r w:rsidRPr="00E074B3">
        <w:rPr>
          <w:rFonts w:ascii="Arial" w:eastAsia="Times New Roman" w:hAnsi="Arial" w:cs="Arial"/>
          <w:bCs/>
          <w:lang w:eastAsia="sl-SI"/>
        </w:rPr>
        <w:t>preusmeritvenem</w:t>
      </w:r>
      <w:proofErr w:type="spellEnd"/>
      <w:r w:rsidRPr="00E074B3">
        <w:rPr>
          <w:rFonts w:ascii="Arial" w:eastAsia="Times New Roman" w:hAnsi="Arial" w:cs="Arial"/>
          <w:bCs/>
          <w:lang w:eastAsia="sl-SI"/>
        </w:rPr>
        <w:t xml:space="preserve"> obdobju, se šteje, da so pridelana na ekološki način.</w:t>
      </w:r>
      <w:r w:rsidR="00D41FFA">
        <w:rPr>
          <w:rFonts w:ascii="Arial" w:eastAsia="Times New Roman" w:hAnsi="Arial" w:cs="Arial"/>
          <w:bCs/>
          <w:lang w:eastAsia="sl-SI"/>
        </w:rPr>
        <w:t xml:space="preserve"> </w:t>
      </w:r>
    </w:p>
    <w:p w14:paraId="1745F999" w14:textId="023C6B2C" w:rsidR="000E0481" w:rsidRPr="00E074B3" w:rsidRDefault="000E0481" w:rsidP="009566D7">
      <w:pPr>
        <w:numPr>
          <w:ilvl w:val="0"/>
          <w:numId w:val="19"/>
        </w:numPr>
        <w:spacing w:after="0"/>
        <w:ind w:left="993" w:hanging="426"/>
        <w:jc w:val="both"/>
        <w:rPr>
          <w:rFonts w:ascii="Arial" w:eastAsia="Times New Roman" w:hAnsi="Arial" w:cs="Arial"/>
          <w:bCs/>
          <w:lang w:eastAsia="sl-SI"/>
        </w:rPr>
      </w:pPr>
      <w:r w:rsidRPr="00E074B3">
        <w:rPr>
          <w:rFonts w:ascii="Arial" w:eastAsia="Times New Roman" w:hAnsi="Arial" w:cs="Arial"/>
          <w:bCs/>
          <w:lang w:eastAsia="sl-SI"/>
        </w:rPr>
        <w:t>najmanj 35 % sadja, zelenjave in proizvodov iz lova ali ribolova, ki jih ponudnik uporabi pri izvajanju gostinskih storitev, mora biti izbranih glede na letni čas;</w:t>
      </w:r>
      <w:r w:rsidR="00610EB8">
        <w:rPr>
          <w:rFonts w:ascii="Arial" w:eastAsia="Times New Roman" w:hAnsi="Arial" w:cs="Arial"/>
          <w:bCs/>
          <w:lang w:eastAsia="sl-SI"/>
        </w:rPr>
        <w:t xml:space="preserve"> ponudnik mora zagotavljati sezonske proizvode ( upošteva sezonski koledar za sadje in zelenjavo ter sezonski koledar za jabolka: navedeno v Prilogi št. 2 Uredbe o zelenem javnem naročanju z naslovom Živila in gostinske storitve verzija 1.0., januar 2018).</w:t>
      </w:r>
    </w:p>
    <w:p w14:paraId="72851BE6" w14:textId="77777777" w:rsidR="000E0481" w:rsidRPr="00E074B3" w:rsidRDefault="000E0481" w:rsidP="009566D7">
      <w:pPr>
        <w:numPr>
          <w:ilvl w:val="0"/>
          <w:numId w:val="19"/>
        </w:numPr>
        <w:spacing w:after="0"/>
        <w:ind w:left="993" w:hanging="426"/>
        <w:jc w:val="both"/>
        <w:rPr>
          <w:rFonts w:ascii="Arial" w:eastAsia="Times New Roman" w:hAnsi="Arial" w:cs="Arial"/>
          <w:bCs/>
          <w:lang w:eastAsia="sl-SI"/>
        </w:rPr>
      </w:pPr>
      <w:r w:rsidRPr="00E074B3">
        <w:rPr>
          <w:rFonts w:ascii="Arial" w:eastAsia="Times New Roman" w:hAnsi="Arial" w:cs="Arial"/>
          <w:bCs/>
          <w:lang w:eastAsia="sl-SI"/>
        </w:rPr>
        <w:t xml:space="preserve">ponudnik mora biti tehnično in strokovno usposobljen za upoštevanje </w:t>
      </w:r>
      <w:proofErr w:type="spellStart"/>
      <w:r w:rsidRPr="00E074B3">
        <w:rPr>
          <w:rFonts w:ascii="Arial" w:eastAsia="Times New Roman" w:hAnsi="Arial" w:cs="Arial"/>
          <w:bCs/>
          <w:lang w:eastAsia="sl-SI"/>
        </w:rPr>
        <w:t>okoljskih</w:t>
      </w:r>
      <w:proofErr w:type="spellEnd"/>
      <w:r w:rsidRPr="00E074B3">
        <w:rPr>
          <w:rFonts w:ascii="Arial" w:eastAsia="Times New Roman" w:hAnsi="Arial" w:cs="Arial"/>
          <w:bCs/>
          <w:lang w:eastAsia="sl-SI"/>
        </w:rPr>
        <w:t xml:space="preserve"> vidikov pri izvajanju javnega naročila.</w:t>
      </w:r>
    </w:p>
    <w:p w14:paraId="778C4508" w14:textId="77777777" w:rsidR="000E0481" w:rsidRPr="00E074B3" w:rsidRDefault="000E0481" w:rsidP="005110E1">
      <w:pPr>
        <w:spacing w:after="0"/>
        <w:jc w:val="both"/>
        <w:rPr>
          <w:rFonts w:ascii="Arial" w:eastAsia="Times New Roman" w:hAnsi="Arial" w:cs="Arial"/>
          <w:bCs/>
          <w:lang w:eastAsia="sl-SI"/>
        </w:rPr>
      </w:pPr>
      <w:r w:rsidRPr="00E074B3">
        <w:rPr>
          <w:rFonts w:ascii="Arial" w:eastAsia="Times New Roman" w:hAnsi="Arial" w:cs="Arial"/>
          <w:b/>
          <w:bCs/>
          <w:lang w:eastAsia="sl-SI"/>
        </w:rPr>
        <w:t>DOKAZILO:</w:t>
      </w:r>
      <w:r w:rsidRPr="00E074B3">
        <w:rPr>
          <w:rFonts w:ascii="Arial" w:eastAsia="Times New Roman" w:hAnsi="Arial" w:cs="Arial"/>
          <w:bCs/>
          <w:lang w:eastAsia="sl-SI"/>
        </w:rPr>
        <w:t xml:space="preserve"> Izpolnjen ESDP obrazec ter:</w:t>
      </w:r>
    </w:p>
    <w:p w14:paraId="5B41351F" w14:textId="16310534" w:rsidR="000E0481" w:rsidRPr="00E074B3" w:rsidRDefault="000E0481" w:rsidP="009566D7">
      <w:pPr>
        <w:numPr>
          <w:ilvl w:val="0"/>
          <w:numId w:val="20"/>
        </w:numPr>
        <w:spacing w:after="0"/>
        <w:ind w:left="993" w:hanging="426"/>
        <w:jc w:val="both"/>
        <w:rPr>
          <w:rFonts w:ascii="Arial" w:eastAsia="Times New Roman" w:hAnsi="Arial" w:cs="Arial"/>
          <w:bCs/>
          <w:lang w:eastAsia="sl-SI"/>
        </w:rPr>
      </w:pPr>
      <w:r w:rsidRPr="00E074B3">
        <w:rPr>
          <w:rFonts w:ascii="Arial" w:eastAsia="Times New Roman" w:hAnsi="Arial" w:cs="Arial"/>
          <w:bCs/>
          <w:lang w:eastAsia="sl-SI"/>
        </w:rPr>
        <w:t>potrdilo, da blago ali storitev z</w:t>
      </w:r>
      <w:r w:rsidR="00E720F4">
        <w:rPr>
          <w:rFonts w:ascii="Arial" w:eastAsia="Times New Roman" w:hAnsi="Arial" w:cs="Arial"/>
          <w:bCs/>
          <w:lang w:eastAsia="sl-SI"/>
        </w:rPr>
        <w:t>agotavlja sheme kakovosti, ki so opredeljene v 69. členu Zakona o kmetijstvu</w:t>
      </w:r>
      <w:r w:rsidRPr="00E074B3">
        <w:rPr>
          <w:rFonts w:ascii="Arial" w:eastAsia="Times New Roman" w:hAnsi="Arial" w:cs="Arial"/>
          <w:bCs/>
          <w:lang w:eastAsia="sl-SI"/>
        </w:rPr>
        <w:t>;</w:t>
      </w:r>
    </w:p>
    <w:p w14:paraId="6F9FD1C8" w14:textId="77777777" w:rsidR="000E0481" w:rsidRPr="00E074B3" w:rsidRDefault="000E0481" w:rsidP="009566D7">
      <w:pPr>
        <w:numPr>
          <w:ilvl w:val="0"/>
          <w:numId w:val="20"/>
        </w:numPr>
        <w:spacing w:after="0"/>
        <w:ind w:left="993" w:hanging="426"/>
        <w:jc w:val="both"/>
        <w:rPr>
          <w:rFonts w:ascii="Arial" w:eastAsia="Times New Roman" w:hAnsi="Arial" w:cs="Arial"/>
          <w:bCs/>
          <w:lang w:eastAsia="sl-SI"/>
        </w:rPr>
      </w:pPr>
      <w:r w:rsidRPr="00E074B3">
        <w:rPr>
          <w:rFonts w:ascii="Arial" w:eastAsia="Times New Roman" w:hAnsi="Arial" w:cs="Arial"/>
          <w:bCs/>
          <w:lang w:eastAsia="sl-SI"/>
        </w:rPr>
        <w:t>lastna izjava da bo izpolnil zahteve. Naročnik bo med izvajanjem naročila preverjal, ali ponudnik izpolnjuje zahteve;</w:t>
      </w:r>
    </w:p>
    <w:p w14:paraId="613FD898" w14:textId="77777777" w:rsidR="000E0481" w:rsidRPr="00E074B3" w:rsidRDefault="000E0481" w:rsidP="009566D7">
      <w:pPr>
        <w:numPr>
          <w:ilvl w:val="0"/>
          <w:numId w:val="20"/>
        </w:numPr>
        <w:spacing w:after="0"/>
        <w:ind w:left="993" w:hanging="426"/>
        <w:jc w:val="both"/>
        <w:rPr>
          <w:rFonts w:ascii="Arial" w:eastAsia="Times New Roman" w:hAnsi="Arial" w:cs="Arial"/>
          <w:bCs/>
          <w:lang w:eastAsia="sl-SI"/>
        </w:rPr>
      </w:pPr>
      <w:r w:rsidRPr="00E074B3">
        <w:rPr>
          <w:rFonts w:ascii="Arial" w:eastAsia="Times New Roman" w:hAnsi="Arial" w:cs="Arial"/>
          <w:bCs/>
          <w:lang w:eastAsia="sl-SI"/>
        </w:rPr>
        <w:t xml:space="preserve">potrdilo, da izvaja gostinske storitve v skladu s sistemom </w:t>
      </w:r>
      <w:proofErr w:type="spellStart"/>
      <w:r w:rsidRPr="00E074B3">
        <w:rPr>
          <w:rFonts w:ascii="Arial" w:eastAsia="Times New Roman" w:hAnsi="Arial" w:cs="Arial"/>
          <w:bCs/>
          <w:lang w:eastAsia="sl-SI"/>
        </w:rPr>
        <w:t>okoljskega</w:t>
      </w:r>
      <w:proofErr w:type="spellEnd"/>
      <w:r w:rsidRPr="00E074B3">
        <w:rPr>
          <w:rFonts w:ascii="Arial" w:eastAsia="Times New Roman" w:hAnsi="Arial" w:cs="Arial"/>
          <w:bCs/>
          <w:lang w:eastAsia="sl-SI"/>
        </w:rPr>
        <w:t xml:space="preserve"> ravnanja, kot na </w:t>
      </w:r>
      <w:r w:rsidRPr="006E598B">
        <w:rPr>
          <w:rFonts w:ascii="Arial" w:eastAsia="Times New Roman" w:hAnsi="Arial" w:cs="Arial"/>
          <w:bCs/>
          <w:lang w:eastAsia="sl-SI"/>
        </w:rPr>
        <w:t xml:space="preserve">primer EMAS, SIST EN ISO 14001 ali enakovredni standard, ali lastno </w:t>
      </w:r>
      <w:proofErr w:type="spellStart"/>
      <w:r w:rsidRPr="006E598B">
        <w:rPr>
          <w:rFonts w:ascii="Arial" w:eastAsia="Times New Roman" w:hAnsi="Arial" w:cs="Arial"/>
          <w:bCs/>
          <w:lang w:eastAsia="sl-SI"/>
        </w:rPr>
        <w:t>okoljsko</w:t>
      </w:r>
      <w:proofErr w:type="spellEnd"/>
      <w:r w:rsidRPr="006E598B">
        <w:rPr>
          <w:rFonts w:ascii="Arial" w:eastAsia="Times New Roman" w:hAnsi="Arial" w:cs="Arial"/>
          <w:bCs/>
          <w:lang w:eastAsia="sl-SI"/>
        </w:rPr>
        <w:t xml:space="preserve"> politiko</w:t>
      </w:r>
      <w:r w:rsidRPr="00E074B3">
        <w:rPr>
          <w:rFonts w:ascii="Arial" w:eastAsia="Times New Roman" w:hAnsi="Arial" w:cs="Arial"/>
          <w:bCs/>
          <w:lang w:eastAsia="sl-SI"/>
        </w:rPr>
        <w:t xml:space="preserve"> pri izvajanju gostinskih storitev ter navodila za delo in opise postopkov za izvajanje storitev na okolju prijazen način ali reference o preteklih izkušnjah izvajanja ukrepov </w:t>
      </w:r>
      <w:proofErr w:type="spellStart"/>
      <w:r w:rsidRPr="00E074B3">
        <w:rPr>
          <w:rFonts w:ascii="Arial" w:eastAsia="Times New Roman" w:hAnsi="Arial" w:cs="Arial"/>
          <w:bCs/>
          <w:lang w:eastAsia="sl-SI"/>
        </w:rPr>
        <w:t>okoljskega</w:t>
      </w:r>
      <w:proofErr w:type="spellEnd"/>
      <w:r w:rsidRPr="00E074B3">
        <w:rPr>
          <w:rFonts w:ascii="Arial" w:eastAsia="Times New Roman" w:hAnsi="Arial" w:cs="Arial"/>
          <w:bCs/>
          <w:lang w:eastAsia="sl-SI"/>
        </w:rPr>
        <w:t xml:space="preserve"> ravnanja v gostinskih storitvah.</w:t>
      </w:r>
    </w:p>
    <w:p w14:paraId="696531A2" w14:textId="77777777" w:rsidR="00977DAC" w:rsidRPr="00DA0766" w:rsidRDefault="00977DAC" w:rsidP="005110E1">
      <w:pPr>
        <w:spacing w:after="0"/>
        <w:jc w:val="both"/>
        <w:rPr>
          <w:rFonts w:ascii="Arial Narrow" w:eastAsia="Times New Roman" w:hAnsi="Arial Narrow"/>
          <w:bCs/>
          <w:lang w:eastAsia="sl-SI"/>
        </w:rPr>
      </w:pPr>
    </w:p>
    <w:p w14:paraId="4892F0D1" w14:textId="77777777" w:rsidR="00977DAC" w:rsidRPr="00E074B3" w:rsidRDefault="00977DAC" w:rsidP="005110E1">
      <w:pPr>
        <w:spacing w:after="0"/>
        <w:rPr>
          <w:rFonts w:ascii="Arial" w:eastAsia="Times New Roman" w:hAnsi="Arial" w:cs="Arial"/>
          <w:u w:val="single"/>
          <w:lang w:eastAsia="sl-SI"/>
        </w:rPr>
      </w:pPr>
    </w:p>
    <w:p w14:paraId="482D6954" w14:textId="4F527E75" w:rsidR="0019354A" w:rsidRPr="00E074B3" w:rsidRDefault="006F52A0" w:rsidP="009566D7">
      <w:pPr>
        <w:numPr>
          <w:ilvl w:val="0"/>
          <w:numId w:val="2"/>
        </w:numPr>
        <w:shd w:val="clear" w:color="auto" w:fill="BFBFBF"/>
        <w:spacing w:after="0"/>
        <w:ind w:left="567" w:hanging="567"/>
        <w:rPr>
          <w:rFonts w:ascii="Arial" w:eastAsia="Times New Roman" w:hAnsi="Arial" w:cs="Arial"/>
          <w:b/>
          <w:lang w:eastAsia="sl-SI"/>
        </w:rPr>
      </w:pPr>
      <w:r w:rsidRPr="00E074B3">
        <w:rPr>
          <w:rFonts w:ascii="Arial" w:eastAsia="Times New Roman" w:hAnsi="Arial" w:cs="Arial"/>
          <w:b/>
          <w:lang w:eastAsia="sl-SI"/>
        </w:rPr>
        <w:t>Tuji ponudniki, s</w:t>
      </w:r>
      <w:r w:rsidR="0019354A" w:rsidRPr="00E074B3">
        <w:rPr>
          <w:rFonts w:ascii="Arial" w:eastAsia="Times New Roman" w:hAnsi="Arial" w:cs="Arial"/>
          <w:b/>
          <w:lang w:eastAsia="sl-SI"/>
        </w:rPr>
        <w:t>kupna ponudba</w:t>
      </w:r>
    </w:p>
    <w:p w14:paraId="112E8878" w14:textId="77777777" w:rsidR="006F52A0" w:rsidRPr="00E074B3" w:rsidRDefault="006F52A0" w:rsidP="005110E1">
      <w:pPr>
        <w:spacing w:after="0"/>
        <w:jc w:val="both"/>
        <w:rPr>
          <w:rFonts w:ascii="Arial" w:eastAsia="Times New Roman" w:hAnsi="Arial" w:cs="Arial"/>
          <w:u w:val="single"/>
          <w:lang w:eastAsia="sl-SI"/>
        </w:rPr>
      </w:pPr>
      <w:r w:rsidRPr="00E074B3">
        <w:rPr>
          <w:rFonts w:ascii="Arial" w:eastAsia="Times New Roman" w:hAnsi="Arial" w:cs="Arial"/>
          <w:u w:val="single"/>
          <w:lang w:eastAsia="sl-SI"/>
        </w:rPr>
        <w:t>Tuji ponudniki</w:t>
      </w:r>
    </w:p>
    <w:p w14:paraId="41362BFA" w14:textId="328CEC5B" w:rsidR="005A3E4C" w:rsidRPr="00E074B3" w:rsidRDefault="006F52A0" w:rsidP="005110E1">
      <w:pPr>
        <w:spacing w:after="0"/>
        <w:jc w:val="both"/>
        <w:rPr>
          <w:rFonts w:ascii="Arial" w:eastAsia="Times New Roman" w:hAnsi="Arial" w:cs="Arial"/>
          <w:lang w:eastAsia="sl-SI"/>
        </w:rPr>
      </w:pPr>
      <w:r w:rsidRPr="00E074B3">
        <w:rPr>
          <w:rFonts w:ascii="Arial" w:eastAsia="Times New Roman" w:hAnsi="Arial" w:cs="Arial"/>
          <w:lang w:eastAsia="sl-SI"/>
        </w:rPr>
        <w:t>Ponudniki s sedežem v tuji državi morajo izpolnjevati enake pogoje kot ponudniki s sedežem v Republiki Sloveniji. Ponudniki, ki nimajo sedeža v Republiki Sloveniji, morajo predložiti dokazila o izpolnjevanju pogojev iz</w:t>
      </w:r>
      <w:r w:rsidR="00137B4A" w:rsidRPr="00E074B3">
        <w:rPr>
          <w:rFonts w:ascii="Arial" w:eastAsia="Times New Roman" w:hAnsi="Arial" w:cs="Arial"/>
          <w:lang w:eastAsia="sl-SI"/>
        </w:rPr>
        <w:t>. X</w:t>
      </w:r>
      <w:r w:rsidR="0000703D" w:rsidRPr="00E074B3">
        <w:rPr>
          <w:rFonts w:ascii="Arial" w:eastAsia="Times New Roman" w:hAnsi="Arial" w:cs="Arial"/>
          <w:lang w:eastAsia="sl-SI"/>
        </w:rPr>
        <w:t>VIII</w:t>
      </w:r>
      <w:r w:rsidRPr="00E074B3">
        <w:rPr>
          <w:rFonts w:ascii="Arial" w:eastAsia="Times New Roman" w:hAnsi="Arial" w:cs="Arial"/>
          <w:lang w:eastAsia="sl-SI"/>
        </w:rPr>
        <w:t>. poglavja te dokumentacije v z</w:t>
      </w:r>
      <w:r w:rsidR="00EC4018" w:rsidRPr="00E074B3">
        <w:rPr>
          <w:rFonts w:ascii="Arial" w:eastAsia="Times New Roman" w:hAnsi="Arial" w:cs="Arial"/>
          <w:lang w:eastAsia="sl-SI"/>
        </w:rPr>
        <w:t xml:space="preserve">vezi z oddajo javnega naročila. </w:t>
      </w:r>
      <w:r w:rsidR="005A3E4C" w:rsidRPr="00E074B3">
        <w:rPr>
          <w:rFonts w:ascii="Arial" w:eastAsia="Times New Roman" w:hAnsi="Arial" w:cs="Arial"/>
          <w:lang w:eastAsia="sl-SI"/>
        </w:rPr>
        <w:t>Če država, v kateri ima ponudnik svoj sedež, ne izdaja</w:t>
      </w:r>
      <w:r w:rsidR="00BF5AC7" w:rsidRPr="00E074B3">
        <w:rPr>
          <w:rFonts w:ascii="Arial" w:eastAsia="Times New Roman" w:hAnsi="Arial" w:cs="Arial"/>
          <w:lang w:eastAsia="sl-SI"/>
        </w:rPr>
        <w:t xml:space="preserve"> zahtevanih dokazil iz točk 1.-6. X</w:t>
      </w:r>
      <w:r w:rsidR="0000703D" w:rsidRPr="00E074B3">
        <w:rPr>
          <w:rFonts w:ascii="Arial" w:eastAsia="Times New Roman" w:hAnsi="Arial" w:cs="Arial"/>
          <w:lang w:eastAsia="sl-SI"/>
        </w:rPr>
        <w:t>VIII</w:t>
      </w:r>
      <w:r w:rsidR="005A3E4C" w:rsidRPr="00E074B3">
        <w:rPr>
          <w:rFonts w:ascii="Arial" w:eastAsia="Times New Roman" w:hAnsi="Arial" w:cs="Arial"/>
          <w:lang w:eastAsia="sl-SI"/>
        </w:rPr>
        <w:t xml:space="preserve">. poglavja te dokumentacije v zvezi z oddajo javnega naročila ali če ti ne zajemajo vseh </w:t>
      </w:r>
      <w:r w:rsidR="00BF5AC7" w:rsidRPr="00E074B3">
        <w:rPr>
          <w:rFonts w:ascii="Arial" w:eastAsia="Times New Roman" w:hAnsi="Arial" w:cs="Arial"/>
          <w:lang w:eastAsia="sl-SI"/>
        </w:rPr>
        <w:t xml:space="preserve">primerov iz točk 1.-6. </w:t>
      </w:r>
      <w:r w:rsidR="00BF5AC7" w:rsidRPr="00E074B3">
        <w:rPr>
          <w:rFonts w:ascii="Arial" w:eastAsia="Times New Roman" w:hAnsi="Arial" w:cs="Arial"/>
          <w:lang w:eastAsia="sl-SI"/>
        </w:rPr>
        <w:lastRenderedPageBreak/>
        <w:t>X</w:t>
      </w:r>
      <w:r w:rsidR="0000703D" w:rsidRPr="00E074B3">
        <w:rPr>
          <w:rFonts w:ascii="Arial" w:eastAsia="Times New Roman" w:hAnsi="Arial" w:cs="Arial"/>
          <w:lang w:eastAsia="sl-SI"/>
        </w:rPr>
        <w:t>VIII</w:t>
      </w:r>
      <w:r w:rsidR="00BF5AC7" w:rsidRPr="00E074B3">
        <w:rPr>
          <w:rFonts w:ascii="Arial" w:eastAsia="Times New Roman" w:hAnsi="Arial" w:cs="Arial"/>
          <w:lang w:eastAsia="sl-SI"/>
        </w:rPr>
        <w:t xml:space="preserve">. </w:t>
      </w:r>
      <w:r w:rsidR="005A3E4C" w:rsidRPr="00E074B3">
        <w:rPr>
          <w:rFonts w:ascii="Arial" w:eastAsia="Times New Roman" w:hAnsi="Arial" w:cs="Arial"/>
          <w:lang w:eastAsia="sl-SI"/>
        </w:rPr>
        <w:t>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r w:rsidR="005A3E4C" w:rsidRPr="00E074B3">
        <w:rPr>
          <w:rFonts w:ascii="Arial" w:hAnsi="Arial" w:cs="Arial"/>
        </w:rPr>
        <w:t xml:space="preserve"> </w:t>
      </w:r>
      <w:r w:rsidR="005A3E4C" w:rsidRPr="00E074B3">
        <w:rPr>
          <w:rFonts w:ascii="Arial" w:eastAsia="Times New Roman" w:hAnsi="Arial" w:cs="Arial"/>
          <w:lang w:eastAsia="sl-SI"/>
        </w:rPr>
        <w:t>Ponudniki, ki nimajo sedeža v Republiki Sloveniji, morajo za vročanje v tem postopku javnega naročila v skladu z Zakonom o upravnem postopku imenovati pooblaščeno osebo za vročanje v Republiki Sloveniji.</w:t>
      </w:r>
      <w:r w:rsidR="00894772">
        <w:rPr>
          <w:rFonts w:ascii="Arial" w:eastAsia="Times New Roman" w:hAnsi="Arial" w:cs="Arial"/>
          <w:lang w:eastAsia="sl-SI"/>
        </w:rPr>
        <w:t xml:space="preserve"> </w:t>
      </w:r>
    </w:p>
    <w:p w14:paraId="5641DB21" w14:textId="77777777" w:rsidR="006F52A0" w:rsidRPr="00E074B3" w:rsidRDefault="006F52A0" w:rsidP="005110E1">
      <w:pPr>
        <w:spacing w:after="0"/>
        <w:jc w:val="both"/>
        <w:rPr>
          <w:rFonts w:ascii="Arial" w:eastAsia="Times New Roman" w:hAnsi="Arial" w:cs="Arial"/>
          <w:u w:val="single"/>
          <w:lang w:eastAsia="sl-SI"/>
        </w:rPr>
      </w:pPr>
    </w:p>
    <w:p w14:paraId="37805B81" w14:textId="77777777" w:rsidR="0019354A" w:rsidRPr="00E074B3" w:rsidRDefault="0019354A" w:rsidP="005110E1">
      <w:pPr>
        <w:spacing w:after="0"/>
        <w:jc w:val="both"/>
        <w:rPr>
          <w:rFonts w:ascii="Arial" w:eastAsia="Times New Roman" w:hAnsi="Arial" w:cs="Arial"/>
          <w:u w:val="single"/>
          <w:lang w:eastAsia="sl-SI"/>
        </w:rPr>
      </w:pPr>
      <w:r w:rsidRPr="00E074B3">
        <w:rPr>
          <w:rFonts w:ascii="Arial" w:eastAsia="Times New Roman" w:hAnsi="Arial" w:cs="Arial"/>
          <w:u w:val="single"/>
          <w:lang w:eastAsia="sl-SI"/>
        </w:rPr>
        <w:t>Skupna ponudba</w:t>
      </w:r>
    </w:p>
    <w:p w14:paraId="52432786" w14:textId="77777777" w:rsidR="0019354A" w:rsidRPr="00E074B3" w:rsidRDefault="00204888" w:rsidP="005110E1">
      <w:pPr>
        <w:spacing w:after="0"/>
        <w:jc w:val="both"/>
        <w:rPr>
          <w:rFonts w:ascii="Arial" w:eastAsia="Times New Roman" w:hAnsi="Arial" w:cs="Arial"/>
          <w:lang w:eastAsia="sl-SI"/>
        </w:rPr>
      </w:pPr>
      <w:r w:rsidRPr="00E074B3">
        <w:rPr>
          <w:rFonts w:ascii="Arial" w:eastAsia="Times New Roman" w:hAnsi="Arial" w:cs="Arial"/>
          <w:lang w:eastAsia="sl-SI"/>
        </w:rPr>
        <w:t xml:space="preserve">Skupine gospodarskih subjektov lahko predložijo skupno ponudbo. V primeru skupne ponudbe je potrebno </w:t>
      </w:r>
      <w:r w:rsidR="0019354A" w:rsidRPr="00E074B3">
        <w:rPr>
          <w:rFonts w:ascii="Arial" w:eastAsia="Times New Roman" w:hAnsi="Arial" w:cs="Arial"/>
          <w:lang w:eastAsia="sl-SI"/>
        </w:rPr>
        <w:t xml:space="preserve">predložiti </w:t>
      </w:r>
      <w:r w:rsidR="002E66B6" w:rsidRPr="00E074B3">
        <w:rPr>
          <w:rFonts w:ascii="Arial" w:eastAsia="Times New Roman" w:hAnsi="Arial" w:cs="Arial"/>
          <w:lang w:eastAsia="sl-SI"/>
        </w:rPr>
        <w:t>ustrezen akt o skupni izvedbi naročila, ki mora vsebovati vsaj</w:t>
      </w:r>
      <w:r w:rsidR="0019354A" w:rsidRPr="00E074B3">
        <w:rPr>
          <w:rFonts w:ascii="Arial" w:eastAsia="Times New Roman" w:hAnsi="Arial" w:cs="Arial"/>
          <w:lang w:eastAsia="sl-SI"/>
        </w:rPr>
        <w:t>:</w:t>
      </w:r>
    </w:p>
    <w:p w14:paraId="75501A57" w14:textId="77777777" w:rsidR="002E66B6" w:rsidRPr="00E074B3" w:rsidRDefault="002E66B6" w:rsidP="009566D7">
      <w:pPr>
        <w:numPr>
          <w:ilvl w:val="0"/>
          <w:numId w:val="12"/>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navedbo vseh partnerjev v skupini (naziv in naslov partnerja, zakonitega zastopnika, matična številka, davčna številka, številka transakcijskega računa),</w:t>
      </w:r>
    </w:p>
    <w:p w14:paraId="1D0F7391" w14:textId="77777777" w:rsidR="002E66B6" w:rsidRPr="00E074B3" w:rsidRDefault="002E66B6" w:rsidP="009566D7">
      <w:pPr>
        <w:numPr>
          <w:ilvl w:val="0"/>
          <w:numId w:val="12"/>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pooblastilo vodilnemu partnerju v skupini,</w:t>
      </w:r>
    </w:p>
    <w:p w14:paraId="74D1542B" w14:textId="77777777" w:rsidR="002E66B6" w:rsidRPr="00E074B3" w:rsidRDefault="002E66B6" w:rsidP="009566D7">
      <w:pPr>
        <w:numPr>
          <w:ilvl w:val="0"/>
          <w:numId w:val="12"/>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neomejeno solidarno odgovornost vseh partnerjev v skupini do naročnika glede vseh obveznosti,</w:t>
      </w:r>
    </w:p>
    <w:p w14:paraId="1D96F54D" w14:textId="77777777" w:rsidR="002E66B6" w:rsidRPr="00E074B3" w:rsidRDefault="002E66B6" w:rsidP="009566D7">
      <w:pPr>
        <w:numPr>
          <w:ilvl w:val="0"/>
          <w:numId w:val="12"/>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področje dela, ki ga bo prevzel in izvedel vsak partner v skupini in delež vsakega partnerja v skupini v % in vrednost del, ki jih prevzema posamezni partner v skupini,</w:t>
      </w:r>
    </w:p>
    <w:p w14:paraId="434D523B" w14:textId="77777777" w:rsidR="002E66B6" w:rsidRPr="00E074B3" w:rsidRDefault="002E66B6" w:rsidP="009566D7">
      <w:pPr>
        <w:numPr>
          <w:ilvl w:val="0"/>
          <w:numId w:val="12"/>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glavnega nosilca izvedbe obveznosti, s katerim bo naročnik komuniciral,</w:t>
      </w:r>
    </w:p>
    <w:p w14:paraId="08587150" w14:textId="77777777" w:rsidR="002E66B6" w:rsidRPr="00E074B3" w:rsidRDefault="002E66B6" w:rsidP="009566D7">
      <w:pPr>
        <w:numPr>
          <w:ilvl w:val="0"/>
          <w:numId w:val="12"/>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 xml:space="preserve">način plačila preko vodilnega partnerja v skupini ali vsakemu od partnerjev v skupini oz. </w:t>
      </w:r>
      <w:r w:rsidRPr="00E074B3">
        <w:rPr>
          <w:rFonts w:ascii="Arial" w:eastAsia="Times New Roman" w:hAnsi="Arial" w:cs="Arial"/>
          <w:lang w:eastAsia="sl-SI"/>
        </w:rPr>
        <w:t>nosilca finančnih obračunov in transakcij z navedbo transakcijskega računa, preko katerega se bo izvajalo plačevanje izvedenih obveznosti,</w:t>
      </w:r>
    </w:p>
    <w:p w14:paraId="43FFAF4D" w14:textId="77777777" w:rsidR="002E66B6" w:rsidRPr="00E074B3" w:rsidRDefault="002E66B6" w:rsidP="009566D7">
      <w:pPr>
        <w:numPr>
          <w:ilvl w:val="0"/>
          <w:numId w:val="12"/>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določbe v primeru izstopa kateregakoli od partnerjev v skupini,</w:t>
      </w:r>
    </w:p>
    <w:p w14:paraId="42F50160" w14:textId="77777777" w:rsidR="002E66B6" w:rsidRPr="00E074B3" w:rsidRDefault="002E66B6" w:rsidP="009566D7">
      <w:pPr>
        <w:numPr>
          <w:ilvl w:val="0"/>
          <w:numId w:val="12"/>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 xml:space="preserve">nosilca zavarovanja obveznost iz naslova dobre izvedbe del, </w:t>
      </w:r>
    </w:p>
    <w:p w14:paraId="4C42A900" w14:textId="77777777" w:rsidR="002E66B6" w:rsidRPr="00E074B3" w:rsidRDefault="002E66B6" w:rsidP="009566D7">
      <w:pPr>
        <w:numPr>
          <w:ilvl w:val="0"/>
          <w:numId w:val="12"/>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reševanje sporov med partnerji v skupini,</w:t>
      </w:r>
    </w:p>
    <w:p w14:paraId="345A38C5" w14:textId="77777777" w:rsidR="002E66B6" w:rsidRPr="00E074B3" w:rsidRDefault="002E66B6" w:rsidP="009566D7">
      <w:pPr>
        <w:numPr>
          <w:ilvl w:val="0"/>
          <w:numId w:val="12"/>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druge morebitne pravice in obveznosti med partnerji v skupini,</w:t>
      </w:r>
    </w:p>
    <w:p w14:paraId="0440BA42" w14:textId="77777777" w:rsidR="002E66B6" w:rsidRPr="00E074B3" w:rsidRDefault="002E66B6" w:rsidP="009566D7">
      <w:pPr>
        <w:numPr>
          <w:ilvl w:val="0"/>
          <w:numId w:val="12"/>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rok veljavnosti pravnega akta.</w:t>
      </w:r>
    </w:p>
    <w:p w14:paraId="42361D8A" w14:textId="77777777" w:rsidR="0019354A" w:rsidRPr="00E074B3" w:rsidRDefault="0019354A" w:rsidP="005110E1">
      <w:pPr>
        <w:spacing w:after="0"/>
        <w:jc w:val="both"/>
        <w:rPr>
          <w:rFonts w:ascii="Arial" w:eastAsia="Times New Roman" w:hAnsi="Arial" w:cs="Arial"/>
          <w:lang w:eastAsia="sl-SI"/>
        </w:rPr>
      </w:pPr>
    </w:p>
    <w:p w14:paraId="31180D60" w14:textId="77777777" w:rsidR="00BF5AC7" w:rsidRPr="00E074B3" w:rsidRDefault="0019354A" w:rsidP="005110E1">
      <w:pPr>
        <w:spacing w:after="0"/>
        <w:jc w:val="both"/>
        <w:rPr>
          <w:rFonts w:ascii="Arial" w:eastAsia="Times New Roman" w:hAnsi="Arial" w:cs="Arial"/>
          <w:lang w:eastAsia="sl-SI"/>
        </w:rPr>
      </w:pPr>
      <w:r w:rsidRPr="00E074B3">
        <w:rPr>
          <w:rFonts w:ascii="Arial" w:eastAsia="Times New Roman" w:hAnsi="Arial" w:cs="Arial"/>
          <w:lang w:eastAsia="sl-SI"/>
        </w:rPr>
        <w:t>V primeru skupne ponudbe, pogodbo podpišejo vsi partnerji v skupni ponudbi. Vsak član skupine ponudnikov v okviru skupne ponudbe odgovarja naročniku neomejeno solidarno.</w:t>
      </w:r>
      <w:r w:rsidR="0000703D" w:rsidRPr="00E074B3">
        <w:rPr>
          <w:rFonts w:ascii="Arial" w:eastAsia="Times New Roman" w:hAnsi="Arial" w:cs="Arial"/>
          <w:lang w:eastAsia="sl-SI"/>
        </w:rPr>
        <w:t xml:space="preserve"> </w:t>
      </w:r>
      <w:r w:rsidR="002E66B6" w:rsidRPr="00E074B3">
        <w:rPr>
          <w:rFonts w:ascii="Arial" w:eastAsia="Times New Roman" w:hAnsi="Arial" w:cs="Arial"/>
          <w:iCs/>
          <w:color w:val="000000"/>
          <w:lang w:eastAsia="sl-SI"/>
        </w:rPr>
        <w:t xml:space="preserve">V primeru, da skupina ponudnikov predloži skupno ponudbo, mora ponudnik v ponudbi navesti vse, ki bodo sodelovali v tej skupni ponudbi. Vsak ponudnik iz skupine ponudnikov mora posamično izpolnjevati pogoje </w:t>
      </w:r>
      <w:r w:rsidR="00721C40" w:rsidRPr="00E074B3">
        <w:rPr>
          <w:rFonts w:ascii="Arial" w:eastAsia="Times New Roman" w:hAnsi="Arial" w:cs="Arial"/>
          <w:iCs/>
          <w:color w:val="000000"/>
          <w:lang w:eastAsia="sl-SI"/>
        </w:rPr>
        <w:t>iz točk 1.-6</w:t>
      </w:r>
      <w:r w:rsidR="002E66B6" w:rsidRPr="00E074B3">
        <w:rPr>
          <w:rFonts w:ascii="Arial" w:eastAsia="Times New Roman" w:hAnsi="Arial" w:cs="Arial"/>
          <w:iCs/>
          <w:color w:val="000000"/>
          <w:lang w:eastAsia="sl-SI"/>
        </w:rPr>
        <w:t>. poglavja te do</w:t>
      </w:r>
      <w:r w:rsidR="002E66B6" w:rsidRPr="00E074B3">
        <w:rPr>
          <w:rFonts w:ascii="Arial" w:eastAsia="Times New Roman" w:hAnsi="Arial" w:cs="Arial"/>
          <w:iCs/>
          <w:lang w:eastAsia="sl-SI"/>
        </w:rPr>
        <w:t>kumentacije</w:t>
      </w:r>
      <w:r w:rsidR="00495CD6" w:rsidRPr="00E074B3">
        <w:rPr>
          <w:rFonts w:ascii="Arial" w:eastAsia="Times New Roman" w:hAnsi="Arial" w:cs="Arial"/>
          <w:iCs/>
          <w:lang w:eastAsia="sl-SI"/>
        </w:rPr>
        <w:t xml:space="preserve">. </w:t>
      </w:r>
      <w:r w:rsidR="00DA5D3D" w:rsidRPr="00E074B3">
        <w:rPr>
          <w:rFonts w:ascii="Arial" w:eastAsia="Times New Roman" w:hAnsi="Arial" w:cs="Arial"/>
          <w:iCs/>
          <w:color w:val="000000"/>
          <w:lang w:eastAsia="sl-SI"/>
        </w:rPr>
        <w:t xml:space="preserve">Skupina ponudnikov lahko pogoje za sodelovanje, ki se nanašajo </w:t>
      </w:r>
      <w:r w:rsidR="00721C40" w:rsidRPr="00E074B3">
        <w:rPr>
          <w:rFonts w:ascii="Arial" w:eastAsia="Times New Roman" w:hAnsi="Arial" w:cs="Arial"/>
          <w:iCs/>
          <w:color w:val="000000"/>
          <w:lang w:eastAsia="sl-SI"/>
        </w:rPr>
        <w:t xml:space="preserve">na </w:t>
      </w:r>
      <w:r w:rsidR="00DA5D3D" w:rsidRPr="00E074B3">
        <w:rPr>
          <w:rFonts w:ascii="Arial" w:eastAsia="Times New Roman" w:hAnsi="Arial" w:cs="Arial"/>
          <w:iCs/>
          <w:color w:val="000000"/>
          <w:lang w:eastAsia="sl-SI"/>
        </w:rPr>
        <w:t xml:space="preserve">tehnično in </w:t>
      </w:r>
      <w:r w:rsidR="00EC4018" w:rsidRPr="00E074B3">
        <w:rPr>
          <w:rFonts w:ascii="Arial" w:eastAsia="Times New Roman" w:hAnsi="Arial" w:cs="Arial"/>
          <w:iCs/>
          <w:color w:val="000000"/>
          <w:lang w:eastAsia="sl-SI"/>
        </w:rPr>
        <w:t>strokovno</w:t>
      </w:r>
      <w:r w:rsidR="00DA5D3D" w:rsidRPr="00E074B3">
        <w:rPr>
          <w:rFonts w:ascii="Arial" w:eastAsia="Times New Roman" w:hAnsi="Arial" w:cs="Arial"/>
          <w:iCs/>
          <w:color w:val="000000"/>
          <w:lang w:eastAsia="sl-SI"/>
        </w:rPr>
        <w:t xml:space="preserve"> sposobnost, izpolnjujejo kumulativno, kar omogoča, da jih vsi ponudniki skupaj izpolnijo, razen če v tej dokumentaciji oziroma ZJN-3 ni določeno drugače.</w:t>
      </w:r>
    </w:p>
    <w:p w14:paraId="02C5F857" w14:textId="77777777" w:rsidR="00BE6605" w:rsidRPr="00E074B3" w:rsidRDefault="00BE6605" w:rsidP="005110E1">
      <w:pPr>
        <w:shd w:val="clear" w:color="auto" w:fill="FFFFFF"/>
        <w:spacing w:after="0"/>
        <w:jc w:val="both"/>
        <w:rPr>
          <w:rFonts w:ascii="Arial" w:hAnsi="Arial" w:cs="Arial"/>
        </w:rPr>
      </w:pPr>
    </w:p>
    <w:p w14:paraId="7FD4DA9F" w14:textId="77777777" w:rsidR="002E66B6" w:rsidRPr="00E074B3" w:rsidRDefault="00EC4018" w:rsidP="005110E1">
      <w:pPr>
        <w:shd w:val="clear" w:color="auto" w:fill="FFFFFF"/>
        <w:spacing w:after="0"/>
        <w:jc w:val="both"/>
        <w:rPr>
          <w:rFonts w:ascii="Arial" w:hAnsi="Arial" w:cs="Arial"/>
        </w:rPr>
      </w:pPr>
      <w:r w:rsidRPr="00E074B3">
        <w:rPr>
          <w:rFonts w:ascii="Arial" w:hAnsi="Arial" w:cs="Arial"/>
        </w:rPr>
        <w:t>Ponudnik, ki nastopa v več kot eni ponudbi, ne glede na to, ali nastopa samostojno ali kot partner v skupni ponudbi, diskvalificira vse ponudbe, v katerih nastopa. Take ponudbe bodo izločene</w:t>
      </w:r>
      <w:r w:rsidR="0000703D" w:rsidRPr="00E074B3">
        <w:rPr>
          <w:rFonts w:ascii="Arial" w:hAnsi="Arial" w:cs="Arial"/>
        </w:rPr>
        <w:t xml:space="preserve">. </w:t>
      </w:r>
      <w:r w:rsidR="00DA5D3D" w:rsidRPr="00E074B3">
        <w:rPr>
          <w:rFonts w:ascii="Arial" w:eastAsia="Times New Roman" w:hAnsi="Arial" w:cs="Arial"/>
          <w:iCs/>
          <w:color w:val="000000"/>
          <w:lang w:eastAsia="sl-SI"/>
        </w:rPr>
        <w:t>V primeru, da so zahtevana finančna zavarovanja, slednja skupina ponudnikov predloži na način, da jih predloži eden izmed njih</w:t>
      </w:r>
      <w:r w:rsidR="005A3E4C" w:rsidRPr="00E074B3">
        <w:rPr>
          <w:rFonts w:ascii="Arial" w:eastAsia="Times New Roman" w:hAnsi="Arial" w:cs="Arial"/>
          <w:iCs/>
          <w:color w:val="000000"/>
          <w:lang w:eastAsia="sl-SI"/>
        </w:rPr>
        <w:t xml:space="preserve">. </w:t>
      </w:r>
      <w:r w:rsidR="002E66B6" w:rsidRPr="00E074B3">
        <w:rPr>
          <w:rFonts w:ascii="Arial" w:eastAsia="Times New Roman" w:hAnsi="Arial" w:cs="Arial"/>
          <w:iCs/>
          <w:color w:val="000000"/>
          <w:lang w:eastAsia="sl-SI"/>
        </w:rPr>
        <w:t>V kolikor bo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3D40EBC" w14:textId="77777777" w:rsidR="00DA2269" w:rsidRPr="00E074B3" w:rsidRDefault="00DA2269" w:rsidP="005110E1">
      <w:pPr>
        <w:shd w:val="clear" w:color="auto" w:fill="FFFFFF"/>
        <w:spacing w:after="0"/>
        <w:jc w:val="both"/>
        <w:rPr>
          <w:rFonts w:ascii="Arial" w:eastAsia="Times New Roman" w:hAnsi="Arial" w:cs="Arial"/>
          <w:iCs/>
          <w:color w:val="000000"/>
          <w:lang w:eastAsia="sl-SI"/>
        </w:rPr>
      </w:pPr>
    </w:p>
    <w:p w14:paraId="7AD4E249" w14:textId="77777777" w:rsidR="0019354A" w:rsidRPr="00E074B3" w:rsidRDefault="0019354A" w:rsidP="005110E1">
      <w:pPr>
        <w:spacing w:after="0"/>
        <w:jc w:val="both"/>
        <w:rPr>
          <w:rFonts w:ascii="Arial" w:eastAsia="Times New Roman" w:hAnsi="Arial" w:cs="Arial"/>
        </w:rPr>
      </w:pPr>
      <w:r w:rsidRPr="00E074B3">
        <w:rPr>
          <w:rFonts w:ascii="Arial" w:eastAsia="Times New Roman" w:hAnsi="Arial" w:cs="Arial"/>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w:t>
      </w:r>
      <w:r w:rsidR="00137B4A" w:rsidRPr="00E074B3">
        <w:rPr>
          <w:rFonts w:ascii="Arial" w:eastAsia="Times New Roman" w:hAnsi="Arial" w:cs="Arial"/>
        </w:rPr>
        <w:t>2. odstavka 94. člena ZJN-3</w:t>
      </w:r>
      <w:r w:rsidRPr="00E074B3">
        <w:rPr>
          <w:rFonts w:ascii="Arial" w:eastAsia="Times New Roman" w:hAnsi="Arial" w:cs="Arial"/>
        </w:rPr>
        <w:t>.</w:t>
      </w:r>
    </w:p>
    <w:p w14:paraId="53FA1536" w14:textId="77777777" w:rsidR="0019354A" w:rsidRPr="00E074B3" w:rsidRDefault="0019354A" w:rsidP="005110E1">
      <w:pPr>
        <w:spacing w:after="0"/>
        <w:jc w:val="both"/>
        <w:rPr>
          <w:rFonts w:ascii="Arial" w:eastAsia="Times New Roman" w:hAnsi="Arial" w:cs="Arial"/>
        </w:rPr>
      </w:pPr>
    </w:p>
    <w:p w14:paraId="3C0C9AD9" w14:textId="5C63095C" w:rsidR="0019354A" w:rsidRPr="00E074B3" w:rsidRDefault="0019354A" w:rsidP="005110E1">
      <w:pPr>
        <w:spacing w:after="0"/>
        <w:jc w:val="both"/>
        <w:rPr>
          <w:rFonts w:ascii="Arial" w:eastAsia="Times New Roman" w:hAnsi="Arial" w:cs="Arial"/>
        </w:rPr>
      </w:pPr>
      <w:r w:rsidRPr="00E074B3">
        <w:rPr>
          <w:rFonts w:ascii="Arial" w:eastAsia="Times New Roman" w:hAnsi="Arial" w:cs="Arial"/>
        </w:rPr>
        <w:t>Naročnik bo zavrnil vsakega podizvajalca, če zanj obstajajo razlogi za izključitev iz prvega, drugega ali četrtega odstavka 75. člena ZJN-3, lahko pa zavrne vsakega podizvajalca tudi, če zanj obstajajo razlogi za izključitev iz še</w:t>
      </w:r>
      <w:r w:rsidR="00B73B86" w:rsidRPr="00E074B3">
        <w:rPr>
          <w:rFonts w:ascii="Arial" w:eastAsia="Times New Roman" w:hAnsi="Arial" w:cs="Arial"/>
        </w:rPr>
        <w:t xml:space="preserve">stega odstavka 75. člena ZJN-3. </w:t>
      </w:r>
      <w:r w:rsidRPr="00E074B3">
        <w:rPr>
          <w:rFonts w:ascii="Arial" w:eastAsia="Times New Roman" w:hAnsi="Arial" w:cs="Arial"/>
        </w:rPr>
        <w:t xml:space="preserve">Naročnik lahko zavrne predlog za zamenjavo podizvajalca oziroma vključitev novega podizvajalca tudi, če bi to lahko vplivalo na nemoteno izvajanje </w:t>
      </w:r>
      <w:r w:rsidR="0025371A">
        <w:rPr>
          <w:rFonts w:ascii="Arial" w:eastAsia="Times New Roman" w:hAnsi="Arial" w:cs="Arial"/>
        </w:rPr>
        <w:t>razpisane storitve</w:t>
      </w:r>
      <w:r w:rsidRPr="00E074B3">
        <w:rPr>
          <w:rFonts w:ascii="Arial" w:eastAsia="Times New Roman" w:hAnsi="Arial" w:cs="Arial"/>
        </w:rPr>
        <w:t xml:space="preserve">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A9D55B1" w14:textId="77777777" w:rsidR="007C2879" w:rsidRPr="00E074B3" w:rsidRDefault="007C2879" w:rsidP="005110E1">
      <w:pPr>
        <w:spacing w:after="0"/>
        <w:jc w:val="both"/>
        <w:rPr>
          <w:rFonts w:ascii="Arial" w:eastAsia="Times New Roman" w:hAnsi="Arial" w:cs="Arial"/>
        </w:rPr>
      </w:pPr>
    </w:p>
    <w:p w14:paraId="10ED3F7F" w14:textId="77777777" w:rsidR="0019354A" w:rsidRPr="00E074B3" w:rsidRDefault="0019354A" w:rsidP="005110E1">
      <w:pPr>
        <w:spacing w:after="0"/>
        <w:jc w:val="both"/>
        <w:rPr>
          <w:rFonts w:ascii="Arial" w:eastAsia="Times New Roman" w:hAnsi="Arial" w:cs="Arial"/>
        </w:rPr>
      </w:pPr>
      <w:r w:rsidRPr="00E074B3">
        <w:rPr>
          <w:rFonts w:ascii="Arial" w:eastAsia="Times New Roman" w:hAnsi="Arial" w:cs="Arial"/>
        </w:rPr>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78A99698" w14:textId="77777777" w:rsidR="0019354A" w:rsidRPr="00E074B3" w:rsidRDefault="0019354A" w:rsidP="009566D7">
      <w:pPr>
        <w:numPr>
          <w:ilvl w:val="0"/>
          <w:numId w:val="10"/>
        </w:numPr>
        <w:spacing w:after="0"/>
        <w:jc w:val="both"/>
        <w:rPr>
          <w:rFonts w:ascii="Arial" w:eastAsia="Times New Roman" w:hAnsi="Arial" w:cs="Arial"/>
        </w:rPr>
      </w:pPr>
      <w:r w:rsidRPr="00E074B3">
        <w:rPr>
          <w:rFonts w:ascii="Arial" w:eastAsia="Times New Roman" w:hAnsi="Arial" w:cs="Arial"/>
        </w:rPr>
        <w:t>glavni izvajalec v pogodbi pooblastiti naročnika, da na podlagi potrjenega računa oziroma situacije s strani glavnega izvajalca neposredno plačuje podizvajalcu,</w:t>
      </w:r>
    </w:p>
    <w:p w14:paraId="1D032C8C" w14:textId="77777777" w:rsidR="0019354A" w:rsidRPr="00E074B3" w:rsidRDefault="0019354A" w:rsidP="009566D7">
      <w:pPr>
        <w:numPr>
          <w:ilvl w:val="0"/>
          <w:numId w:val="10"/>
        </w:numPr>
        <w:spacing w:after="0"/>
        <w:jc w:val="both"/>
        <w:rPr>
          <w:rFonts w:ascii="Arial" w:eastAsia="Times New Roman" w:hAnsi="Arial" w:cs="Arial"/>
        </w:rPr>
      </w:pPr>
      <w:r w:rsidRPr="00E074B3">
        <w:rPr>
          <w:rFonts w:ascii="Arial" w:eastAsia="Times New Roman" w:hAnsi="Arial" w:cs="Arial"/>
        </w:rPr>
        <w:t>podizvajalec predložiti soglasje, na podlagi katerega naročnik namesto ponudnika poravna podizvajalčevo terjatev do ponudnika,</w:t>
      </w:r>
    </w:p>
    <w:p w14:paraId="1DD0BCEB" w14:textId="77777777" w:rsidR="0019354A" w:rsidRPr="00E074B3" w:rsidRDefault="0019354A" w:rsidP="009566D7">
      <w:pPr>
        <w:numPr>
          <w:ilvl w:val="0"/>
          <w:numId w:val="10"/>
        </w:numPr>
        <w:spacing w:after="0"/>
        <w:jc w:val="both"/>
        <w:rPr>
          <w:rFonts w:ascii="Arial" w:eastAsia="Times New Roman" w:hAnsi="Arial" w:cs="Arial"/>
        </w:rPr>
      </w:pPr>
      <w:r w:rsidRPr="00E074B3">
        <w:rPr>
          <w:rFonts w:ascii="Arial" w:eastAsia="Times New Roman" w:hAnsi="Arial" w:cs="Arial"/>
        </w:rPr>
        <w:t>glavni izvajalec svojemu računu ali situaciji priložiti račun ali situacijo podizvajalca, ki ga je predhodno potrdil.</w:t>
      </w:r>
    </w:p>
    <w:p w14:paraId="6BEC56D7" w14:textId="77777777" w:rsidR="002138A4" w:rsidRPr="00E074B3" w:rsidRDefault="002138A4" w:rsidP="005110E1">
      <w:pPr>
        <w:spacing w:after="0"/>
        <w:jc w:val="both"/>
        <w:rPr>
          <w:rFonts w:ascii="Arial" w:eastAsia="Times New Roman" w:hAnsi="Arial" w:cs="Arial"/>
        </w:rPr>
      </w:pPr>
    </w:p>
    <w:p w14:paraId="64CC5D48" w14:textId="77777777" w:rsidR="0019354A" w:rsidRPr="00E074B3" w:rsidRDefault="0019354A" w:rsidP="005110E1">
      <w:pPr>
        <w:spacing w:after="0"/>
        <w:jc w:val="both"/>
        <w:rPr>
          <w:rFonts w:ascii="Arial" w:eastAsia="Times New Roman" w:hAnsi="Arial" w:cs="Arial"/>
        </w:rPr>
      </w:pPr>
      <w:r w:rsidRPr="00E074B3">
        <w:rPr>
          <w:rFonts w:ascii="Arial" w:eastAsia="Times New Roman" w:hAnsi="Arial" w:cs="Arial"/>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00DA2269" w:rsidRPr="00E074B3">
        <w:rPr>
          <w:rFonts w:ascii="Arial" w:eastAsia="Times New Roman" w:hAnsi="Arial" w:cs="Arial"/>
        </w:rPr>
        <w:t xml:space="preserve"> Če glavni izvajalec oz. ponudnik ne ravna v skladu s 94. člena ZJN-3, bo naročnik Državni revizijski komisiji podal predlog za uvedbo postopka o prekršku iz 2. točke prvega odstavka 112. člena ZJN-3.</w:t>
      </w:r>
    </w:p>
    <w:p w14:paraId="0F2371A5" w14:textId="77777777" w:rsidR="0019354A" w:rsidRPr="00E074B3" w:rsidRDefault="0019354A" w:rsidP="005110E1">
      <w:pPr>
        <w:spacing w:after="0"/>
        <w:jc w:val="both"/>
        <w:rPr>
          <w:rFonts w:ascii="Arial" w:eastAsia="Times New Roman" w:hAnsi="Arial" w:cs="Arial"/>
        </w:rPr>
      </w:pPr>
    </w:p>
    <w:p w14:paraId="5DCB7C4A" w14:textId="77777777" w:rsidR="0019354A" w:rsidRPr="00E074B3" w:rsidRDefault="00DA2269" w:rsidP="005110E1">
      <w:pPr>
        <w:spacing w:after="0"/>
        <w:jc w:val="both"/>
        <w:rPr>
          <w:rFonts w:ascii="Arial" w:eastAsia="Times New Roman" w:hAnsi="Arial" w:cs="Arial"/>
        </w:rPr>
      </w:pPr>
      <w:r w:rsidRPr="00E074B3">
        <w:rPr>
          <w:rFonts w:ascii="Arial" w:eastAsia="Times New Roman" w:hAnsi="Arial" w:cs="Arial"/>
        </w:rPr>
        <w:t xml:space="preserve">Ponudnik (glavni izvajalec), ki v izvedbo javnega naročila vključi enega ali več podizvajalcev, mora imeti sklenjene pogodbe s podizvajalci. </w:t>
      </w:r>
      <w:r w:rsidR="0019354A" w:rsidRPr="00E074B3">
        <w:rPr>
          <w:rFonts w:ascii="Arial" w:eastAsia="Times New Roman" w:hAnsi="Arial" w:cs="Arial"/>
        </w:rPr>
        <w:t>Ponudnik, kateremu bo javno naročilo oddano, bo v razmerju do naročnika v celoti odgovarjal za izvedbo prejetega naročila, ne glede na število podizvajalcev.</w:t>
      </w:r>
    </w:p>
    <w:p w14:paraId="626C094F" w14:textId="77777777" w:rsidR="001B578A" w:rsidRPr="00E074B3" w:rsidRDefault="001B578A" w:rsidP="005110E1">
      <w:pPr>
        <w:spacing w:after="0"/>
        <w:jc w:val="both"/>
        <w:rPr>
          <w:rFonts w:ascii="Arial" w:eastAsia="Times New Roman" w:hAnsi="Arial" w:cs="Arial"/>
        </w:rPr>
      </w:pPr>
    </w:p>
    <w:p w14:paraId="65AE0126" w14:textId="677F5315" w:rsidR="00DA5D3D" w:rsidRPr="00E074B3" w:rsidRDefault="00204888" w:rsidP="005110E1">
      <w:pPr>
        <w:shd w:val="clear" w:color="auto" w:fill="FFFFFF"/>
        <w:spacing w:after="0"/>
        <w:jc w:val="both"/>
        <w:rPr>
          <w:rFonts w:ascii="Arial" w:eastAsia="Times New Roman" w:hAnsi="Arial" w:cs="Arial"/>
          <w:iCs/>
          <w:color w:val="000000"/>
          <w:lang w:eastAsia="sl-SI"/>
        </w:rPr>
      </w:pPr>
      <w:r w:rsidRPr="00E074B3">
        <w:rPr>
          <w:rFonts w:ascii="Arial" w:eastAsia="Times New Roman" w:hAnsi="Arial" w:cs="Arial"/>
          <w:iCs/>
          <w:color w:val="000000"/>
          <w:lang w:eastAsia="sl-SI"/>
        </w:rPr>
        <w:t>Kadar namerava ponudnik izvesti javno naročilo s podizvajalcem, mora pogoje</w:t>
      </w:r>
      <w:r w:rsidR="002E66B6" w:rsidRPr="00E074B3">
        <w:rPr>
          <w:rFonts w:ascii="Arial" w:eastAsia="Times New Roman" w:hAnsi="Arial" w:cs="Arial"/>
          <w:iCs/>
          <w:color w:val="000000"/>
          <w:lang w:eastAsia="sl-SI"/>
        </w:rPr>
        <w:t xml:space="preserve"> </w:t>
      </w:r>
      <w:r w:rsidR="00EC4018" w:rsidRPr="00E074B3">
        <w:rPr>
          <w:rFonts w:ascii="Arial" w:eastAsia="Times New Roman" w:hAnsi="Arial" w:cs="Arial"/>
          <w:iCs/>
          <w:color w:val="000000"/>
          <w:lang w:eastAsia="sl-SI"/>
        </w:rPr>
        <w:t xml:space="preserve">iz </w:t>
      </w:r>
      <w:r w:rsidR="00721C40" w:rsidRPr="00E074B3">
        <w:rPr>
          <w:rFonts w:ascii="Arial" w:eastAsia="Times New Roman" w:hAnsi="Arial" w:cs="Arial"/>
          <w:iCs/>
          <w:color w:val="000000"/>
          <w:lang w:eastAsia="sl-SI"/>
        </w:rPr>
        <w:t>točk 1.-6</w:t>
      </w:r>
      <w:r w:rsidR="00DA2269" w:rsidRPr="00E074B3">
        <w:rPr>
          <w:rFonts w:ascii="Arial" w:eastAsia="Times New Roman" w:hAnsi="Arial" w:cs="Arial"/>
          <w:iCs/>
          <w:color w:val="000000"/>
          <w:lang w:eastAsia="sl-SI"/>
        </w:rPr>
        <w:t>. X</w:t>
      </w:r>
      <w:r w:rsidR="006D6152">
        <w:rPr>
          <w:rFonts w:ascii="Arial" w:eastAsia="Times New Roman" w:hAnsi="Arial" w:cs="Arial"/>
          <w:iCs/>
          <w:color w:val="000000"/>
          <w:lang w:eastAsia="sl-SI"/>
        </w:rPr>
        <w:t>VIII</w:t>
      </w:r>
      <w:r w:rsidRPr="00E074B3">
        <w:rPr>
          <w:rFonts w:ascii="Arial" w:eastAsia="Times New Roman" w:hAnsi="Arial" w:cs="Arial"/>
          <w:iCs/>
          <w:color w:val="000000"/>
          <w:lang w:eastAsia="sl-SI"/>
        </w:rPr>
        <w:t>. poglavja te dokumentacije izpolnjevati tudi vsak podizvajalec, ki sodeluje pri izvedbi javnega naročila</w:t>
      </w:r>
      <w:r w:rsidR="00DA2269" w:rsidRPr="00E074B3">
        <w:rPr>
          <w:rFonts w:ascii="Arial" w:eastAsia="Times New Roman" w:hAnsi="Arial" w:cs="Arial"/>
          <w:iCs/>
          <w:color w:val="000000"/>
          <w:lang w:eastAsia="sl-SI"/>
        </w:rPr>
        <w:t>.</w:t>
      </w:r>
      <w:r w:rsidR="00495CD6" w:rsidRPr="00E074B3">
        <w:rPr>
          <w:rFonts w:ascii="Arial" w:eastAsia="Times New Roman" w:hAnsi="Arial" w:cs="Arial"/>
          <w:iCs/>
          <w:color w:val="000000"/>
          <w:lang w:eastAsia="sl-SI"/>
        </w:rPr>
        <w:t xml:space="preserve"> </w:t>
      </w:r>
      <w:r w:rsidR="00DA5D3D" w:rsidRPr="00E074B3">
        <w:rPr>
          <w:rFonts w:ascii="Arial" w:eastAsia="Times New Roman" w:hAnsi="Arial" w:cs="Arial"/>
          <w:iCs/>
          <w:color w:val="000000"/>
          <w:lang w:eastAsia="sl-SI"/>
        </w:rPr>
        <w:t xml:space="preserve">Ponudnik in vsi imenovani podizvajalci pogoje za sodelovanje, </w:t>
      </w:r>
      <w:r w:rsidR="00EC4018" w:rsidRPr="00E074B3">
        <w:rPr>
          <w:rFonts w:ascii="Arial" w:eastAsia="Times New Roman" w:hAnsi="Arial" w:cs="Arial"/>
          <w:iCs/>
          <w:color w:val="000000"/>
          <w:lang w:eastAsia="sl-SI"/>
        </w:rPr>
        <w:t xml:space="preserve">ki se nanašajo </w:t>
      </w:r>
      <w:r w:rsidR="00721C40" w:rsidRPr="00E074B3">
        <w:rPr>
          <w:rFonts w:ascii="Arial" w:eastAsia="Times New Roman" w:hAnsi="Arial" w:cs="Arial"/>
          <w:iCs/>
          <w:color w:val="000000"/>
          <w:lang w:eastAsia="sl-SI"/>
        </w:rPr>
        <w:t xml:space="preserve">na </w:t>
      </w:r>
      <w:r w:rsidR="00EC4018" w:rsidRPr="00E074B3">
        <w:rPr>
          <w:rFonts w:ascii="Arial" w:eastAsia="Times New Roman" w:hAnsi="Arial" w:cs="Arial"/>
          <w:iCs/>
          <w:color w:val="000000"/>
          <w:lang w:eastAsia="sl-SI"/>
        </w:rPr>
        <w:t>tehnično in strokovno sposobnost</w:t>
      </w:r>
      <w:r w:rsidR="00DA5D3D" w:rsidRPr="00E074B3">
        <w:rPr>
          <w:rFonts w:ascii="Arial" w:eastAsia="Times New Roman" w:hAnsi="Arial" w:cs="Arial"/>
          <w:iCs/>
          <w:color w:val="000000"/>
          <w:lang w:eastAsia="sl-SI"/>
        </w:rPr>
        <w:t xml:space="preserve">, izpolnjujejo kumulativno, kar omogoča, da jih vsi ponudniki in podizvajalci skupaj izpolnijo, razen če v tej dokumentaciji oziroma ZJN-3 ni določeno drugače. </w:t>
      </w:r>
    </w:p>
    <w:p w14:paraId="5F6F0CC2" w14:textId="77777777" w:rsidR="008B7ECA" w:rsidRPr="00E074B3" w:rsidRDefault="008B7ECA" w:rsidP="005110E1">
      <w:pPr>
        <w:shd w:val="clear" w:color="auto" w:fill="FFFFFF"/>
        <w:spacing w:after="0"/>
        <w:jc w:val="both"/>
        <w:rPr>
          <w:rFonts w:ascii="Arial" w:eastAsia="Times New Roman" w:hAnsi="Arial" w:cs="Arial"/>
          <w:iCs/>
          <w:color w:val="000000"/>
          <w:lang w:eastAsia="sl-SI"/>
        </w:rPr>
      </w:pPr>
    </w:p>
    <w:p w14:paraId="42495547" w14:textId="77777777" w:rsidR="00DA5D3D" w:rsidRPr="00E074B3" w:rsidRDefault="00DA5D3D" w:rsidP="005110E1">
      <w:pPr>
        <w:shd w:val="clear" w:color="auto" w:fill="FFFFFF"/>
        <w:spacing w:after="0"/>
        <w:jc w:val="both"/>
        <w:rPr>
          <w:rFonts w:ascii="Arial" w:eastAsia="Times New Roman" w:hAnsi="Arial" w:cs="Arial"/>
          <w:iCs/>
          <w:color w:val="000000"/>
          <w:lang w:eastAsia="sl-SI"/>
        </w:rPr>
      </w:pPr>
      <w:r w:rsidRPr="00E074B3">
        <w:rPr>
          <w:rFonts w:ascii="Arial" w:eastAsia="Times New Roman" w:hAnsi="Arial" w:cs="Arial"/>
          <w:iCs/>
          <w:color w:val="000000"/>
          <w:lang w:eastAsia="sl-SI"/>
        </w:rPr>
        <w:t>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r w:rsidR="00495CD6" w:rsidRPr="00E074B3">
        <w:rPr>
          <w:rFonts w:ascii="Arial" w:eastAsia="Times New Roman" w:hAnsi="Arial" w:cs="Arial"/>
          <w:iCs/>
          <w:color w:val="000000"/>
          <w:lang w:eastAsia="sl-SI"/>
        </w:rPr>
        <w:t xml:space="preserve"> </w:t>
      </w:r>
      <w:r w:rsidRPr="00E074B3">
        <w:rPr>
          <w:rFonts w:ascii="Arial" w:eastAsia="Times New Roman" w:hAnsi="Arial" w:cs="Arial"/>
          <w:iCs/>
          <w:color w:val="000000"/>
          <w:lang w:eastAsia="sl-SI"/>
        </w:rPr>
        <w:t xml:space="preserve">V primeru, da so zahtevana finančna zavarovanja, </w:t>
      </w:r>
      <w:r w:rsidR="005A43C2" w:rsidRPr="00E074B3">
        <w:rPr>
          <w:rFonts w:ascii="Arial" w:eastAsia="Times New Roman" w:hAnsi="Arial" w:cs="Arial"/>
          <w:iCs/>
          <w:color w:val="000000"/>
          <w:lang w:eastAsia="sl-SI"/>
        </w:rPr>
        <w:t>le ta predloži ponudnik (glavni izvajalec).</w:t>
      </w:r>
    </w:p>
    <w:p w14:paraId="125966BA" w14:textId="77777777" w:rsidR="0019354A" w:rsidRPr="00E074B3" w:rsidRDefault="0019354A" w:rsidP="005110E1">
      <w:pPr>
        <w:spacing w:after="0"/>
        <w:jc w:val="both"/>
        <w:rPr>
          <w:rFonts w:ascii="Arial" w:eastAsia="Times New Roman" w:hAnsi="Arial" w:cs="Arial"/>
          <w:u w:val="single"/>
          <w:lang w:eastAsia="sl-SI"/>
        </w:rPr>
      </w:pPr>
    </w:p>
    <w:p w14:paraId="03702044" w14:textId="77777777" w:rsidR="008B7ECA" w:rsidRPr="00E074B3" w:rsidRDefault="008B7ECA" w:rsidP="005110E1">
      <w:pPr>
        <w:spacing w:after="0"/>
        <w:jc w:val="both"/>
        <w:rPr>
          <w:rFonts w:ascii="Arial" w:eastAsia="Times New Roman" w:hAnsi="Arial" w:cs="Arial"/>
          <w:lang w:eastAsia="sl-SI"/>
        </w:rPr>
      </w:pPr>
    </w:p>
    <w:p w14:paraId="7F927AA9" w14:textId="5D7914E0" w:rsidR="00682DE6" w:rsidRPr="00E074B3" w:rsidRDefault="00682DE6" w:rsidP="009566D7">
      <w:pPr>
        <w:numPr>
          <w:ilvl w:val="0"/>
          <w:numId w:val="2"/>
        </w:numPr>
        <w:shd w:val="clear" w:color="auto" w:fill="BFBFBF"/>
        <w:spacing w:after="0"/>
        <w:ind w:left="567" w:hanging="567"/>
        <w:rPr>
          <w:rFonts w:ascii="Arial" w:eastAsia="Times New Roman" w:hAnsi="Arial" w:cs="Arial"/>
          <w:b/>
          <w:lang w:eastAsia="sl-SI"/>
        </w:rPr>
      </w:pPr>
      <w:r w:rsidRPr="00E074B3">
        <w:rPr>
          <w:rFonts w:ascii="Arial" w:eastAsia="Times New Roman" w:hAnsi="Arial" w:cs="Arial"/>
          <w:b/>
          <w:lang w:eastAsia="sl-SI"/>
        </w:rPr>
        <w:t>Sklenitev pogodb</w:t>
      </w:r>
      <w:r w:rsidR="000E027A">
        <w:rPr>
          <w:rFonts w:ascii="Arial" w:eastAsia="Times New Roman" w:hAnsi="Arial" w:cs="Arial"/>
          <w:b/>
          <w:lang w:eastAsia="sl-SI"/>
        </w:rPr>
        <w:t>e</w:t>
      </w:r>
    </w:p>
    <w:p w14:paraId="31789ACF" w14:textId="121343EA" w:rsidR="00682DE6" w:rsidRPr="00E074B3" w:rsidRDefault="00682DE6" w:rsidP="005110E1">
      <w:pPr>
        <w:spacing w:after="0"/>
        <w:jc w:val="both"/>
        <w:rPr>
          <w:rFonts w:ascii="Arial" w:eastAsia="Times New Roman" w:hAnsi="Arial" w:cs="Arial"/>
          <w:lang w:eastAsia="sl-SI"/>
        </w:rPr>
      </w:pPr>
      <w:r w:rsidRPr="00E074B3">
        <w:rPr>
          <w:rFonts w:ascii="Arial" w:eastAsia="Times New Roman" w:hAnsi="Arial" w:cs="Arial"/>
          <w:lang w:eastAsia="sl-SI"/>
        </w:rPr>
        <w:t>Naročnik bo z izb</w:t>
      </w:r>
      <w:r w:rsidR="00446D69" w:rsidRPr="00E074B3">
        <w:rPr>
          <w:rFonts w:ascii="Arial" w:eastAsia="Times New Roman" w:hAnsi="Arial" w:cs="Arial"/>
          <w:lang w:eastAsia="sl-SI"/>
        </w:rPr>
        <w:t>ranim</w:t>
      </w:r>
      <w:r w:rsidR="00F510DB" w:rsidRPr="00E074B3">
        <w:rPr>
          <w:rFonts w:ascii="Arial" w:eastAsia="Times New Roman" w:hAnsi="Arial" w:cs="Arial"/>
          <w:lang w:eastAsia="sl-SI"/>
        </w:rPr>
        <w:t xml:space="preserve"> ponudnikom</w:t>
      </w:r>
      <w:r w:rsidR="00AC775E" w:rsidRPr="00E074B3">
        <w:rPr>
          <w:rFonts w:ascii="Arial" w:eastAsia="Times New Roman" w:hAnsi="Arial" w:cs="Arial"/>
          <w:lang w:eastAsia="sl-SI"/>
        </w:rPr>
        <w:t xml:space="preserve"> skl</w:t>
      </w:r>
      <w:r w:rsidR="00F510DB" w:rsidRPr="00E074B3">
        <w:rPr>
          <w:rFonts w:ascii="Arial" w:eastAsia="Times New Roman" w:hAnsi="Arial" w:cs="Arial"/>
          <w:lang w:eastAsia="sl-SI"/>
        </w:rPr>
        <w:t>enil pogodb</w:t>
      </w:r>
      <w:r w:rsidR="000E027A">
        <w:rPr>
          <w:rFonts w:ascii="Arial" w:eastAsia="Times New Roman" w:hAnsi="Arial" w:cs="Arial"/>
          <w:lang w:eastAsia="sl-SI"/>
        </w:rPr>
        <w:t>o</w:t>
      </w:r>
      <w:r w:rsidR="00F510DB" w:rsidRPr="00E074B3">
        <w:rPr>
          <w:rFonts w:ascii="Arial" w:eastAsia="Times New Roman" w:hAnsi="Arial" w:cs="Arial"/>
          <w:lang w:eastAsia="sl-SI"/>
        </w:rPr>
        <w:t xml:space="preserve"> po določilih vzorc</w:t>
      </w:r>
      <w:r w:rsidR="000E027A">
        <w:rPr>
          <w:rFonts w:ascii="Arial" w:eastAsia="Times New Roman" w:hAnsi="Arial" w:cs="Arial"/>
          <w:lang w:eastAsia="sl-SI"/>
        </w:rPr>
        <w:t>a</w:t>
      </w:r>
      <w:r w:rsidR="00446D69" w:rsidRPr="00E074B3">
        <w:rPr>
          <w:rFonts w:ascii="Arial" w:eastAsia="Times New Roman" w:hAnsi="Arial" w:cs="Arial"/>
          <w:lang w:eastAsia="sl-SI"/>
        </w:rPr>
        <w:t xml:space="preserve"> pogodb</w:t>
      </w:r>
      <w:r w:rsidR="000E027A">
        <w:rPr>
          <w:rFonts w:ascii="Arial" w:eastAsia="Times New Roman" w:hAnsi="Arial" w:cs="Arial"/>
          <w:lang w:eastAsia="sl-SI"/>
        </w:rPr>
        <w:t>e</w:t>
      </w:r>
      <w:r w:rsidR="00CC4D19" w:rsidRPr="00E074B3">
        <w:rPr>
          <w:rFonts w:ascii="Arial" w:eastAsia="Times New Roman" w:hAnsi="Arial" w:cs="Arial"/>
          <w:lang w:eastAsia="sl-SI"/>
        </w:rPr>
        <w:t xml:space="preserve"> (OBR-</w:t>
      </w:r>
      <w:r w:rsidR="00783CC1">
        <w:rPr>
          <w:rFonts w:ascii="Arial" w:eastAsia="Times New Roman" w:hAnsi="Arial" w:cs="Arial"/>
          <w:lang w:eastAsia="sl-SI"/>
        </w:rPr>
        <w:t>3</w:t>
      </w:r>
      <w:r w:rsidR="00AC775E" w:rsidRPr="00E074B3">
        <w:rPr>
          <w:rFonts w:ascii="Arial" w:eastAsia="Times New Roman" w:hAnsi="Arial" w:cs="Arial"/>
          <w:lang w:eastAsia="sl-SI"/>
        </w:rPr>
        <w:t>) te dokum</w:t>
      </w:r>
      <w:r w:rsidR="00BE3656" w:rsidRPr="00E074B3">
        <w:rPr>
          <w:rFonts w:ascii="Arial" w:eastAsia="Times New Roman" w:hAnsi="Arial" w:cs="Arial"/>
          <w:lang w:eastAsia="sl-SI"/>
        </w:rPr>
        <w:t>entacije. Pogodb</w:t>
      </w:r>
      <w:r w:rsidR="000E027A">
        <w:rPr>
          <w:rFonts w:ascii="Arial" w:eastAsia="Times New Roman" w:hAnsi="Arial" w:cs="Arial"/>
          <w:lang w:eastAsia="sl-SI"/>
        </w:rPr>
        <w:t>o</w:t>
      </w:r>
      <w:r w:rsidRPr="00E074B3">
        <w:rPr>
          <w:rFonts w:ascii="Arial" w:eastAsia="Times New Roman" w:hAnsi="Arial" w:cs="Arial"/>
          <w:lang w:eastAsia="sl-SI"/>
        </w:rPr>
        <w:t xml:space="preserve"> bo moral izbrani ponudnik podpisati najkasneje v osmih (8) koledarskih dneh po pozivu naročnika k podpisu pogodbe, v nasprotnem primeru bo naročnik smatral, da posla </w:t>
      </w:r>
      <w:r w:rsidRPr="00E074B3">
        <w:rPr>
          <w:rFonts w:ascii="Arial" w:eastAsia="Times New Roman" w:hAnsi="Arial" w:cs="Arial"/>
          <w:lang w:eastAsia="sl-SI"/>
        </w:rPr>
        <w:lastRenderedPageBreak/>
        <w:t>ne želi skleniti. V primeru, kadar zaradi objektivnih razlogov to ne</w:t>
      </w:r>
      <w:r w:rsidR="007A260D">
        <w:rPr>
          <w:rFonts w:ascii="Arial" w:eastAsia="Times New Roman" w:hAnsi="Arial" w:cs="Arial"/>
          <w:lang w:eastAsia="sl-SI"/>
        </w:rPr>
        <w:t xml:space="preserve"> </w:t>
      </w:r>
      <w:r w:rsidRPr="00E074B3">
        <w:rPr>
          <w:rFonts w:ascii="Arial" w:eastAsia="Times New Roman" w:hAnsi="Arial" w:cs="Arial"/>
          <w:lang w:eastAsia="sl-SI"/>
        </w:rPr>
        <w:t>bi bilo mogoče, lahko naročnik na podlagi prošnje izbranega ponudnika privoli na daljši rok.</w:t>
      </w:r>
    </w:p>
    <w:p w14:paraId="7AD7C2F3" w14:textId="77777777" w:rsidR="004675D1" w:rsidRPr="00E074B3" w:rsidRDefault="004675D1" w:rsidP="005110E1">
      <w:pPr>
        <w:spacing w:after="0"/>
        <w:jc w:val="both"/>
        <w:rPr>
          <w:rFonts w:ascii="Arial" w:eastAsia="Times New Roman" w:hAnsi="Arial" w:cs="Arial"/>
          <w:strike/>
          <w:lang w:eastAsia="sl-SI"/>
        </w:rPr>
      </w:pPr>
    </w:p>
    <w:p w14:paraId="425ED69E" w14:textId="77777777" w:rsidR="0019354A" w:rsidRPr="00F5094F" w:rsidRDefault="002138A4" w:rsidP="009566D7">
      <w:pPr>
        <w:numPr>
          <w:ilvl w:val="0"/>
          <w:numId w:val="2"/>
        </w:numPr>
        <w:shd w:val="clear" w:color="auto" w:fill="BFBFBF"/>
        <w:spacing w:after="0"/>
        <w:ind w:left="567" w:hanging="567"/>
        <w:jc w:val="both"/>
        <w:rPr>
          <w:rFonts w:ascii="Arial" w:eastAsia="Times New Roman" w:hAnsi="Arial" w:cs="Arial"/>
          <w:b/>
          <w:lang w:eastAsia="sl-SI"/>
        </w:rPr>
      </w:pPr>
      <w:r w:rsidRPr="00F5094F">
        <w:rPr>
          <w:rFonts w:ascii="Arial" w:eastAsia="Times New Roman" w:hAnsi="Arial" w:cs="Arial"/>
          <w:b/>
          <w:lang w:eastAsia="sl-SI"/>
        </w:rPr>
        <w:t>Finančno zavarovanje</w:t>
      </w:r>
    </w:p>
    <w:p w14:paraId="4B5C4C6E" w14:textId="7A50FA47" w:rsidR="00CC4D19" w:rsidRPr="00E074B3" w:rsidRDefault="00CC4D19" w:rsidP="005110E1">
      <w:pPr>
        <w:spacing w:after="0"/>
        <w:jc w:val="both"/>
        <w:rPr>
          <w:rFonts w:ascii="Arial" w:eastAsia="Arial Unicode MS" w:hAnsi="Arial" w:cs="Arial"/>
          <w:lang w:eastAsia="sl-SI"/>
        </w:rPr>
      </w:pPr>
      <w:r w:rsidRPr="00E074B3">
        <w:rPr>
          <w:rFonts w:ascii="Arial" w:eastAsia="Arial Unicode MS" w:hAnsi="Arial" w:cs="Arial"/>
          <w:lang w:eastAsia="sl-SI"/>
        </w:rPr>
        <w:t xml:space="preserve">Ob oddaji ponudbe je potrebno predložiti garancijo banke / zavarovalnice za resnost ponudbe, v valuti EUR, v višini </w:t>
      </w:r>
      <w:r w:rsidR="004C1669">
        <w:rPr>
          <w:rFonts w:ascii="Arial" w:eastAsia="Arial Unicode MS" w:hAnsi="Arial" w:cs="Arial"/>
          <w:lang w:eastAsia="sl-SI"/>
        </w:rPr>
        <w:t>5</w:t>
      </w:r>
      <w:r w:rsidRPr="00E074B3">
        <w:rPr>
          <w:rFonts w:ascii="Arial" w:eastAsia="Arial Unicode MS" w:hAnsi="Arial" w:cs="Arial"/>
          <w:lang w:eastAsia="sl-SI"/>
        </w:rPr>
        <w:t>.000,00 EUR , z veljavnostjo najmanj en (1) mesec po izteku roka veljavnosti ponudbe in mora biti v primeru podaljšanja veljavnosti ponudbe ustrezno podaljšano.</w:t>
      </w:r>
    </w:p>
    <w:p w14:paraId="2EECFA6B" w14:textId="77777777" w:rsidR="00CC4D19" w:rsidRPr="00E074B3" w:rsidRDefault="00CC4D19" w:rsidP="005110E1">
      <w:pPr>
        <w:spacing w:after="0"/>
        <w:jc w:val="both"/>
        <w:rPr>
          <w:rFonts w:ascii="Arial" w:eastAsia="Arial Unicode MS" w:hAnsi="Arial" w:cs="Arial"/>
          <w:lang w:eastAsia="sl-SI"/>
        </w:rPr>
      </w:pPr>
    </w:p>
    <w:p w14:paraId="544FA845" w14:textId="77777777" w:rsidR="00CC4D19" w:rsidRPr="00E074B3" w:rsidRDefault="00CC4D19" w:rsidP="005110E1">
      <w:pPr>
        <w:spacing w:after="0"/>
        <w:jc w:val="both"/>
        <w:rPr>
          <w:rFonts w:ascii="Arial" w:eastAsia="Arial Unicode MS" w:hAnsi="Arial" w:cs="Arial"/>
          <w:lang w:eastAsia="sl-SI"/>
        </w:rPr>
      </w:pPr>
      <w:r w:rsidRPr="00E074B3">
        <w:rPr>
          <w:rFonts w:ascii="Arial" w:eastAsia="Arial Unicode MS" w:hAnsi="Arial" w:cs="Arial"/>
          <w:lang w:eastAsia="sl-SI"/>
        </w:rPr>
        <w:t>Na pisno zahtevo ponudnika, s katerim se ne bo sklenila pogodba, bo naročnik vrnil predloženo finančno zavarovanje za resnost ponudbe, vendar šele po sklenitvi pogodbe z izbranim ponudnikom.</w:t>
      </w:r>
    </w:p>
    <w:p w14:paraId="0EF75143" w14:textId="77777777" w:rsidR="00CC4D19" w:rsidRPr="00E074B3" w:rsidRDefault="00CC4D19" w:rsidP="005110E1">
      <w:pPr>
        <w:spacing w:after="0"/>
        <w:jc w:val="both"/>
        <w:rPr>
          <w:rFonts w:ascii="Arial" w:eastAsia="Arial Unicode MS" w:hAnsi="Arial" w:cs="Arial"/>
          <w:lang w:eastAsia="sl-SI"/>
        </w:rPr>
      </w:pPr>
    </w:p>
    <w:p w14:paraId="40F523EC" w14:textId="77777777" w:rsidR="007C2879" w:rsidRPr="00E074B3" w:rsidRDefault="007C2879" w:rsidP="005110E1">
      <w:pPr>
        <w:spacing w:after="0"/>
        <w:jc w:val="both"/>
        <w:rPr>
          <w:rFonts w:ascii="Arial" w:eastAsia="Arial Unicode MS" w:hAnsi="Arial" w:cs="Arial"/>
          <w:lang w:eastAsia="sl-SI"/>
        </w:rPr>
      </w:pPr>
    </w:p>
    <w:p w14:paraId="176FF180" w14:textId="77777777" w:rsidR="00CC4D19" w:rsidRPr="00E074B3" w:rsidRDefault="00CC4D19" w:rsidP="005110E1">
      <w:pPr>
        <w:spacing w:after="0"/>
        <w:jc w:val="both"/>
        <w:rPr>
          <w:rFonts w:ascii="Arial" w:eastAsia="Arial Unicode MS" w:hAnsi="Arial" w:cs="Arial"/>
          <w:lang w:eastAsia="sl-SI"/>
        </w:rPr>
      </w:pPr>
      <w:r w:rsidRPr="00E074B3">
        <w:rPr>
          <w:rFonts w:ascii="Arial" w:eastAsia="Times New Roman" w:hAnsi="Arial" w:cs="Arial"/>
          <w:iCs/>
          <w:color w:val="000000"/>
          <w:lang w:eastAsia="sl-SI"/>
        </w:rPr>
        <w:t>Naročnik bo unovčil finančno zavarovanje za resnost ponudbe v primeru, da ponudnik:</w:t>
      </w:r>
    </w:p>
    <w:p w14:paraId="3C906A08" w14:textId="77777777" w:rsidR="00CC4D19" w:rsidRPr="00F5094F" w:rsidRDefault="00CC4D19" w:rsidP="009566D7">
      <w:pPr>
        <w:numPr>
          <w:ilvl w:val="0"/>
          <w:numId w:val="13"/>
        </w:numPr>
        <w:shd w:val="clear" w:color="auto" w:fill="FFFFFF"/>
        <w:spacing w:after="0"/>
        <w:jc w:val="both"/>
        <w:rPr>
          <w:rFonts w:ascii="Arial" w:eastAsia="Times New Roman" w:hAnsi="Arial" w:cs="Arial"/>
          <w:color w:val="000000"/>
          <w:lang w:eastAsia="sl-SI"/>
        </w:rPr>
      </w:pPr>
      <w:r w:rsidRPr="00F5094F">
        <w:rPr>
          <w:rFonts w:ascii="Arial" w:eastAsia="Times New Roman" w:hAnsi="Arial" w:cs="Arial"/>
          <w:color w:val="000000"/>
          <w:lang w:eastAsia="sl-SI"/>
        </w:rPr>
        <w:t xml:space="preserve">ponudbo umakne </w:t>
      </w:r>
      <w:r w:rsidR="00F5094F">
        <w:rPr>
          <w:rFonts w:ascii="Arial" w:eastAsia="Times New Roman" w:hAnsi="Arial" w:cs="Arial"/>
          <w:color w:val="000000"/>
          <w:lang w:eastAsia="sl-SI"/>
        </w:rPr>
        <w:t xml:space="preserve">ali spremeni </w:t>
      </w:r>
      <w:r w:rsidRPr="00F5094F">
        <w:rPr>
          <w:rFonts w:ascii="Arial" w:eastAsia="Times New Roman" w:hAnsi="Arial" w:cs="Arial"/>
          <w:color w:val="000000"/>
          <w:lang w:eastAsia="sl-SI"/>
        </w:rPr>
        <w:t>po roku za oddajo ponudb oziroma odstopi od ponudbe ali</w:t>
      </w:r>
    </w:p>
    <w:p w14:paraId="0B408708" w14:textId="77777777" w:rsidR="00CC4D19" w:rsidRPr="00F5094F" w:rsidRDefault="00CC4D19" w:rsidP="009566D7">
      <w:pPr>
        <w:numPr>
          <w:ilvl w:val="0"/>
          <w:numId w:val="13"/>
        </w:numPr>
        <w:shd w:val="clear" w:color="auto" w:fill="FFFFFF"/>
        <w:spacing w:after="0"/>
        <w:jc w:val="both"/>
        <w:rPr>
          <w:rFonts w:ascii="Arial" w:eastAsia="Times New Roman" w:hAnsi="Arial" w:cs="Arial"/>
          <w:color w:val="000000"/>
          <w:lang w:eastAsia="sl-SI"/>
        </w:rPr>
      </w:pPr>
      <w:r w:rsidRPr="00F5094F">
        <w:rPr>
          <w:rFonts w:ascii="Arial" w:eastAsia="Times New Roman" w:hAnsi="Arial" w:cs="Arial"/>
          <w:color w:val="000000"/>
          <w:lang w:eastAsia="sl-SI"/>
        </w:rPr>
        <w:t>ne predloži zahtevanih dokazil za navedbe v ponudbi v določenem roku ali</w:t>
      </w:r>
    </w:p>
    <w:p w14:paraId="3214091A" w14:textId="1AD0D1FF" w:rsidR="00CC4D19" w:rsidRPr="00F5094F" w:rsidRDefault="00F5094F" w:rsidP="009566D7">
      <w:pPr>
        <w:numPr>
          <w:ilvl w:val="0"/>
          <w:numId w:val="13"/>
        </w:numPr>
        <w:shd w:val="clear" w:color="auto" w:fill="FFFFFF"/>
        <w:spacing w:after="0"/>
        <w:jc w:val="both"/>
        <w:rPr>
          <w:rFonts w:ascii="Arial" w:eastAsia="Times New Roman" w:hAnsi="Arial" w:cs="Arial"/>
          <w:color w:val="000000"/>
          <w:lang w:eastAsia="sl-SI"/>
        </w:rPr>
      </w:pPr>
      <w:r w:rsidRPr="007D344D">
        <w:rPr>
          <w:rFonts w:ascii="Arial" w:eastAsia="Times New Roman" w:hAnsi="Arial" w:cs="Arial"/>
          <w:color w:val="000000"/>
          <w:lang w:eastAsia="sl-SI"/>
        </w:rPr>
        <w:t>zavrne sklenitev pogodbe ali ne sklene pogodbe v skladu z določbami obrazca Povabilo k oddaji ponudbe</w:t>
      </w:r>
      <w:r w:rsidRPr="00F5094F" w:rsidDel="00F5094F">
        <w:rPr>
          <w:rFonts w:ascii="Arial" w:eastAsia="Times New Roman" w:hAnsi="Arial" w:cs="Arial"/>
          <w:color w:val="000000"/>
          <w:lang w:eastAsia="sl-SI"/>
        </w:rPr>
        <w:t xml:space="preserve"> </w:t>
      </w:r>
      <w:r w:rsidR="00CC4D19" w:rsidRPr="00F5094F">
        <w:rPr>
          <w:rFonts w:ascii="Arial" w:eastAsia="Times New Roman" w:hAnsi="Arial" w:cs="Arial"/>
          <w:color w:val="000000"/>
          <w:lang w:eastAsia="sl-SI"/>
        </w:rPr>
        <w:t>ali</w:t>
      </w:r>
    </w:p>
    <w:p w14:paraId="45ADF872" w14:textId="77777777" w:rsidR="007A260D" w:rsidRPr="00F5094F" w:rsidRDefault="00CC4D19" w:rsidP="009566D7">
      <w:pPr>
        <w:numPr>
          <w:ilvl w:val="0"/>
          <w:numId w:val="13"/>
        </w:numPr>
        <w:shd w:val="clear" w:color="auto" w:fill="FFFFFF"/>
        <w:spacing w:after="0"/>
        <w:jc w:val="both"/>
        <w:rPr>
          <w:rFonts w:ascii="Arial" w:eastAsia="Times New Roman" w:hAnsi="Arial" w:cs="Arial"/>
          <w:color w:val="000000"/>
          <w:lang w:eastAsia="sl-SI"/>
        </w:rPr>
      </w:pPr>
      <w:r w:rsidRPr="00F5094F">
        <w:rPr>
          <w:rFonts w:ascii="Arial" w:eastAsia="Times New Roman" w:hAnsi="Arial" w:cs="Arial"/>
          <w:color w:val="000000"/>
          <w:lang w:eastAsia="sl-SI"/>
        </w:rPr>
        <w:t>po sklenitvi pogodb v določenem roku ne predloži finančnih zavarovanj za dobro izvedbo pogodbenih obveznosti.</w:t>
      </w:r>
    </w:p>
    <w:p w14:paraId="3E210AA0" w14:textId="77777777" w:rsidR="00CC4D19" w:rsidRPr="00E074B3" w:rsidRDefault="00CC4D19" w:rsidP="005110E1">
      <w:pPr>
        <w:shd w:val="clear" w:color="auto" w:fill="FFFFFF"/>
        <w:spacing w:after="0"/>
        <w:ind w:left="720"/>
        <w:rPr>
          <w:rFonts w:ascii="Arial" w:eastAsia="Times New Roman" w:hAnsi="Arial" w:cs="Arial"/>
          <w:color w:val="000000"/>
          <w:lang w:eastAsia="sl-SI"/>
        </w:rPr>
      </w:pPr>
    </w:p>
    <w:p w14:paraId="14A17478" w14:textId="6A20D520" w:rsidR="00CC4D19" w:rsidRPr="00E074B3" w:rsidRDefault="00CC4D19" w:rsidP="005110E1">
      <w:pPr>
        <w:spacing w:after="0"/>
        <w:jc w:val="both"/>
        <w:rPr>
          <w:rFonts w:ascii="Arial" w:eastAsia="Arial Unicode MS" w:hAnsi="Arial" w:cs="Arial"/>
          <w:lang w:eastAsia="sl-SI"/>
        </w:rPr>
      </w:pPr>
      <w:r w:rsidRPr="00E074B3">
        <w:rPr>
          <w:rFonts w:ascii="Arial" w:eastAsia="Arial Unicode MS" w:hAnsi="Arial" w:cs="Arial"/>
          <w:lang w:eastAsia="sl-SI"/>
        </w:rPr>
        <w:t xml:space="preserve">Izbrani ponudnik bo moral v roku osmih (8) koledarskih dni po podpisu pogodbe predložiti naročniku finančno zavarovanje - garancijo banke / zavarovalnice za dobro izvedbo pogodbenih obveznosti, v valuti EUR, v višini </w:t>
      </w:r>
      <w:r w:rsidR="00752001">
        <w:rPr>
          <w:rFonts w:ascii="Arial" w:eastAsia="Arial Unicode MS" w:hAnsi="Arial" w:cs="Arial"/>
          <w:lang w:eastAsia="sl-SI"/>
        </w:rPr>
        <w:t>5</w:t>
      </w:r>
      <w:r w:rsidRPr="00E074B3">
        <w:rPr>
          <w:rFonts w:ascii="Arial" w:eastAsia="Arial Unicode MS" w:hAnsi="Arial" w:cs="Arial"/>
          <w:lang w:eastAsia="sl-SI"/>
        </w:rPr>
        <w:t xml:space="preserve">% pogodbene vrednosti z DDV, z veljavnostjo najmanj z en (1) mesec dlje od </w:t>
      </w:r>
      <w:r w:rsidR="000352C1">
        <w:rPr>
          <w:rFonts w:ascii="Arial" w:eastAsia="Arial Unicode MS" w:hAnsi="Arial" w:cs="Arial"/>
          <w:lang w:eastAsia="sl-SI"/>
        </w:rPr>
        <w:t>veljavnosti pogodbe</w:t>
      </w:r>
      <w:r w:rsidR="00DE4FFA">
        <w:rPr>
          <w:rFonts w:ascii="Arial" w:eastAsia="Arial Unicode MS" w:hAnsi="Arial" w:cs="Arial"/>
          <w:lang w:eastAsia="sl-SI"/>
        </w:rPr>
        <w:t xml:space="preserve"> (</w:t>
      </w:r>
      <w:r w:rsidR="00783CC1">
        <w:rPr>
          <w:rFonts w:ascii="Arial" w:eastAsia="Arial Unicode MS" w:hAnsi="Arial" w:cs="Arial"/>
          <w:lang w:eastAsia="sl-SI"/>
        </w:rPr>
        <w:t>49</w:t>
      </w:r>
      <w:r w:rsidR="00DE4FFA">
        <w:rPr>
          <w:rFonts w:ascii="Arial" w:eastAsia="Arial Unicode MS" w:hAnsi="Arial" w:cs="Arial"/>
          <w:lang w:eastAsia="sl-SI"/>
        </w:rPr>
        <w:t xml:space="preserve"> mesecev)</w:t>
      </w:r>
      <w:r w:rsidR="000352C1">
        <w:rPr>
          <w:rFonts w:ascii="Arial" w:eastAsia="Arial Unicode MS" w:hAnsi="Arial" w:cs="Arial"/>
          <w:lang w:eastAsia="sl-SI"/>
        </w:rPr>
        <w:t>.</w:t>
      </w:r>
      <w:r w:rsidRPr="00E074B3">
        <w:rPr>
          <w:rFonts w:ascii="Arial" w:eastAsia="Arial Unicode MS" w:hAnsi="Arial" w:cs="Arial"/>
          <w:lang w:eastAsia="sl-SI"/>
        </w:rPr>
        <w:t xml:space="preserve"> Pogodba postane veljavna šele s predložitvijo finančnega zavarovanja za dobro</w:t>
      </w:r>
      <w:r w:rsidR="007C2879" w:rsidRPr="00E074B3">
        <w:rPr>
          <w:rFonts w:ascii="Arial" w:eastAsia="Arial Unicode MS" w:hAnsi="Arial" w:cs="Arial"/>
          <w:lang w:eastAsia="sl-SI"/>
        </w:rPr>
        <w:t xml:space="preserve"> izvedbo pogodbenih obveznosti.</w:t>
      </w:r>
    </w:p>
    <w:p w14:paraId="10FDD8FE" w14:textId="77777777" w:rsidR="007C2879" w:rsidRPr="00E074B3" w:rsidRDefault="007C2879" w:rsidP="005110E1">
      <w:pPr>
        <w:spacing w:after="0"/>
        <w:jc w:val="both"/>
        <w:rPr>
          <w:rFonts w:ascii="Arial" w:eastAsia="Arial Unicode MS" w:hAnsi="Arial" w:cs="Arial"/>
          <w:lang w:eastAsia="sl-SI"/>
        </w:rPr>
      </w:pPr>
    </w:p>
    <w:p w14:paraId="757A40FE" w14:textId="77777777" w:rsidR="00CC4D19" w:rsidRPr="00E074B3" w:rsidRDefault="00CC4D19" w:rsidP="005110E1">
      <w:pPr>
        <w:spacing w:after="0"/>
        <w:jc w:val="both"/>
        <w:rPr>
          <w:rFonts w:ascii="Arial" w:eastAsia="Arial Unicode MS" w:hAnsi="Arial" w:cs="Arial"/>
          <w:lang w:eastAsia="sl-SI"/>
        </w:rPr>
      </w:pPr>
      <w:r w:rsidRPr="00E074B3">
        <w:rPr>
          <w:rFonts w:ascii="Arial" w:eastAsia="Times New Roman" w:hAnsi="Arial" w:cs="Arial"/>
          <w:iCs/>
          <w:color w:val="000000"/>
          <w:lang w:eastAsia="sl-SI"/>
        </w:rPr>
        <w:t>Naročnik bo unovčil finančno zavarovanje za dobro izvedbo pogodbenih obveznosti v primeru:</w:t>
      </w:r>
    </w:p>
    <w:p w14:paraId="6E1C3D5E" w14:textId="77777777" w:rsidR="00CC4D19" w:rsidRPr="00E074B3" w:rsidRDefault="00CC4D19" w:rsidP="009566D7">
      <w:pPr>
        <w:numPr>
          <w:ilvl w:val="0"/>
          <w:numId w:val="13"/>
        </w:numPr>
        <w:shd w:val="clear" w:color="auto" w:fill="FFFFFF"/>
        <w:spacing w:after="0"/>
        <w:jc w:val="both"/>
        <w:rPr>
          <w:rFonts w:ascii="Arial" w:eastAsia="Times New Roman" w:hAnsi="Arial" w:cs="Arial"/>
          <w:color w:val="000000"/>
          <w:lang w:eastAsia="sl-SI"/>
        </w:rPr>
      </w:pPr>
      <w:r w:rsidRPr="00E074B3">
        <w:rPr>
          <w:rFonts w:ascii="Arial" w:eastAsia="Times New Roman" w:hAnsi="Arial" w:cs="Arial"/>
          <w:color w:val="000000"/>
          <w:lang w:eastAsia="sl-SI"/>
        </w:rPr>
        <w:t>da obveznosti po pogodbi ne bodo pravočasno in pravilno izvajane oziroma jih bo izbrani ponudnik enostransko prenehal izvajati in</w:t>
      </w:r>
    </w:p>
    <w:p w14:paraId="4C6B2AF8" w14:textId="77777777" w:rsidR="00CC4D19" w:rsidRPr="00E074B3" w:rsidRDefault="00CC4D19" w:rsidP="009566D7">
      <w:pPr>
        <w:numPr>
          <w:ilvl w:val="0"/>
          <w:numId w:val="13"/>
        </w:numPr>
        <w:shd w:val="clear" w:color="auto" w:fill="FFFFFF"/>
        <w:spacing w:after="0"/>
        <w:rPr>
          <w:rFonts w:ascii="Arial" w:eastAsia="Times New Roman" w:hAnsi="Arial" w:cs="Arial"/>
          <w:color w:val="000000"/>
          <w:lang w:eastAsia="sl-SI"/>
        </w:rPr>
      </w:pPr>
      <w:r w:rsidRPr="00E074B3">
        <w:rPr>
          <w:rFonts w:ascii="Arial" w:eastAsia="Times New Roman" w:hAnsi="Arial" w:cs="Arial"/>
          <w:color w:val="000000"/>
          <w:lang w:eastAsia="sl-SI"/>
        </w:rPr>
        <w:t>prekinitve pogodbe po krivdi izbranega ponudnika.</w:t>
      </w:r>
    </w:p>
    <w:p w14:paraId="465C549E" w14:textId="77777777" w:rsidR="00CC4D19" w:rsidRPr="00E074B3" w:rsidRDefault="00CC4D19" w:rsidP="005110E1">
      <w:pPr>
        <w:spacing w:after="0"/>
        <w:ind w:left="20"/>
        <w:jc w:val="both"/>
        <w:rPr>
          <w:rFonts w:ascii="Arial" w:eastAsia="Arial Unicode MS" w:hAnsi="Arial" w:cs="Arial"/>
          <w:lang w:eastAsia="sl-SI"/>
        </w:rPr>
      </w:pPr>
    </w:p>
    <w:p w14:paraId="5F271A26" w14:textId="77777777" w:rsidR="00CC4D19" w:rsidRPr="00E074B3" w:rsidRDefault="00CC4D19" w:rsidP="005110E1">
      <w:pPr>
        <w:spacing w:after="0"/>
        <w:ind w:left="20"/>
        <w:jc w:val="both"/>
        <w:rPr>
          <w:rFonts w:ascii="Arial" w:eastAsia="Arial Unicode MS" w:hAnsi="Arial" w:cs="Arial"/>
          <w:b/>
          <w:lang w:eastAsia="sl-SI"/>
        </w:rPr>
      </w:pPr>
      <w:r w:rsidRPr="00E074B3">
        <w:rPr>
          <w:rFonts w:ascii="Arial" w:eastAsia="Arial Unicode MS" w:hAnsi="Arial" w:cs="Arial"/>
          <w:b/>
          <w:lang w:eastAsia="sl-SI"/>
        </w:rPr>
        <w:t>Predložene originalne garancije banke / zavarovalnice za resnost ponudbe in dobro izvedbo pogodbenih obveznosti, morajo biti izdelane po Enotnih pravilih za garancije na poziv (EPGP), revizija iz leta 2010, izdana pri MTZ pod št. 758. Predložene bančne garancije morajo vsebovati določilo iz katerega jasno izhaja, da za njih veljajo Enotna pravila za garancije na poziv (EPGP), revizija iz leta 2010, izdane pri MTZ pod št. 758!</w:t>
      </w:r>
    </w:p>
    <w:p w14:paraId="7A22FB18" w14:textId="77777777" w:rsidR="00CC4D19" w:rsidRPr="00E074B3" w:rsidRDefault="00CC4D19" w:rsidP="005110E1">
      <w:pPr>
        <w:spacing w:after="0"/>
        <w:ind w:left="20"/>
        <w:jc w:val="both"/>
        <w:rPr>
          <w:rFonts w:ascii="Arial" w:eastAsia="Arial Unicode MS" w:hAnsi="Arial" w:cs="Arial"/>
          <w:lang w:eastAsia="sl-SI"/>
        </w:rPr>
      </w:pPr>
    </w:p>
    <w:p w14:paraId="2B07B903" w14:textId="77777777" w:rsidR="00CC4D19" w:rsidRPr="001F6C23" w:rsidRDefault="00CC4D19" w:rsidP="005110E1">
      <w:pPr>
        <w:spacing w:after="0"/>
        <w:ind w:left="20"/>
        <w:jc w:val="both"/>
        <w:rPr>
          <w:rFonts w:ascii="Arial" w:eastAsia="Arial Unicode MS" w:hAnsi="Arial" w:cs="Arial"/>
          <w:lang w:eastAsia="sl-SI"/>
        </w:rPr>
      </w:pPr>
      <w:r w:rsidRPr="001F6C23">
        <w:rPr>
          <w:rFonts w:ascii="Arial" w:eastAsia="Arial Unicode MS" w:hAnsi="Arial" w:cs="Arial"/>
          <w:lang w:eastAsia="sl-SI"/>
        </w:rPr>
        <w:t>Naročnik bo v skladu z določili Uredbe o finančnih zavarovanjih pri javnem naročanju (Uradni list RS, št. 27/2016) omogočil izbranemu ponudniku, da namesto enega instrumenta finančnega zavarovanja zaporedno predloži več instrumentov s krajšimi roki veljavnosti, pri čemer bo moral novi instrument nadomestiti prejšnjega.</w:t>
      </w:r>
    </w:p>
    <w:p w14:paraId="62517424" w14:textId="77777777" w:rsidR="00D83B48" w:rsidRPr="001F6C23" w:rsidRDefault="00D83B48" w:rsidP="005110E1">
      <w:pPr>
        <w:spacing w:after="0"/>
        <w:jc w:val="both"/>
        <w:rPr>
          <w:rFonts w:ascii="Arial" w:eastAsia="Times New Roman" w:hAnsi="Arial" w:cs="Arial"/>
          <w:lang w:eastAsia="sl-SI"/>
        </w:rPr>
      </w:pPr>
    </w:p>
    <w:p w14:paraId="69E170ED" w14:textId="77777777" w:rsidR="00A252FD" w:rsidRPr="001F6C23" w:rsidRDefault="00A252FD" w:rsidP="009566D7">
      <w:pPr>
        <w:widowControl w:val="0"/>
        <w:numPr>
          <w:ilvl w:val="0"/>
          <w:numId w:val="2"/>
        </w:numPr>
        <w:shd w:val="clear" w:color="auto" w:fill="BFBFBF"/>
        <w:spacing w:after="0"/>
        <w:ind w:left="567" w:hanging="567"/>
        <w:jc w:val="both"/>
        <w:rPr>
          <w:rFonts w:ascii="Arial" w:eastAsia="Times New Roman" w:hAnsi="Arial" w:cs="Arial"/>
          <w:b/>
          <w:bCs/>
          <w:iCs/>
          <w:color w:val="000000"/>
          <w:lang w:eastAsia="sl-SI"/>
        </w:rPr>
      </w:pPr>
      <w:r w:rsidRPr="001F6C23">
        <w:rPr>
          <w:rFonts w:ascii="Arial" w:eastAsia="Times New Roman" w:hAnsi="Arial" w:cs="Arial"/>
          <w:b/>
          <w:bCs/>
          <w:iCs/>
          <w:color w:val="000000"/>
          <w:lang w:eastAsia="sl-SI"/>
        </w:rPr>
        <w:t>Podatki o lastniški strukturi</w:t>
      </w:r>
    </w:p>
    <w:p w14:paraId="08B62ADD" w14:textId="77777777" w:rsidR="00A252FD" w:rsidRPr="001F6C23" w:rsidRDefault="00A252FD" w:rsidP="005110E1">
      <w:pPr>
        <w:shd w:val="clear" w:color="auto" w:fill="FFFFFF"/>
        <w:spacing w:after="0"/>
        <w:jc w:val="both"/>
        <w:rPr>
          <w:rFonts w:ascii="Arial" w:eastAsia="Times New Roman" w:hAnsi="Arial" w:cs="Arial"/>
          <w:iCs/>
          <w:color w:val="000000"/>
          <w:lang w:eastAsia="sl-SI"/>
        </w:rPr>
      </w:pPr>
      <w:r w:rsidRPr="001F6C23">
        <w:rPr>
          <w:rFonts w:ascii="Arial" w:eastAsia="Times New Roman" w:hAnsi="Arial" w:cs="Arial"/>
          <w:iCs/>
          <w:color w:val="000000"/>
          <w:lang w:eastAsia="sl-SI"/>
        </w:rPr>
        <w:t xml:space="preserve">Izbrani ponudnik </w:t>
      </w:r>
      <w:r w:rsidR="002966BA" w:rsidRPr="001F6C23">
        <w:rPr>
          <w:rFonts w:ascii="Arial" w:eastAsia="Times New Roman" w:hAnsi="Arial" w:cs="Arial"/>
          <w:iCs/>
          <w:color w:val="000000"/>
          <w:lang w:eastAsia="sl-SI"/>
        </w:rPr>
        <w:t xml:space="preserve">bo </w:t>
      </w:r>
      <w:r w:rsidRPr="001F6C23">
        <w:rPr>
          <w:rFonts w:ascii="Arial" w:eastAsia="Times New Roman" w:hAnsi="Arial" w:cs="Arial"/>
          <w:iCs/>
          <w:color w:val="000000"/>
          <w:lang w:eastAsia="sl-SI"/>
        </w:rPr>
        <w:t>mora</w:t>
      </w:r>
      <w:r w:rsidR="002966BA" w:rsidRPr="001F6C23">
        <w:rPr>
          <w:rFonts w:ascii="Arial" w:eastAsia="Times New Roman" w:hAnsi="Arial" w:cs="Arial"/>
          <w:iCs/>
          <w:color w:val="000000"/>
          <w:lang w:eastAsia="sl-SI"/>
        </w:rPr>
        <w:t>l</w:t>
      </w:r>
      <w:r w:rsidRPr="001F6C23">
        <w:rPr>
          <w:rFonts w:ascii="Arial" w:eastAsia="Times New Roman" w:hAnsi="Arial" w:cs="Arial"/>
          <w:iCs/>
          <w:color w:val="000000"/>
          <w:lang w:eastAsia="sl-SI"/>
        </w:rPr>
        <w:t xml:space="preserve"> v roku osmih dni od prejema </w:t>
      </w:r>
      <w:r w:rsidR="002966BA" w:rsidRPr="001F6C23">
        <w:rPr>
          <w:rFonts w:ascii="Arial" w:eastAsia="Times New Roman" w:hAnsi="Arial" w:cs="Arial"/>
          <w:iCs/>
          <w:color w:val="000000"/>
          <w:lang w:eastAsia="sl-SI"/>
        </w:rPr>
        <w:t>n</w:t>
      </w:r>
      <w:r w:rsidRPr="001F6C23">
        <w:rPr>
          <w:rFonts w:ascii="Arial" w:eastAsia="Times New Roman" w:hAnsi="Arial" w:cs="Arial"/>
          <w:iCs/>
          <w:color w:val="000000"/>
          <w:lang w:eastAsia="sl-SI"/>
        </w:rPr>
        <w:t xml:space="preserve">aročnikovega poziva </w:t>
      </w:r>
      <w:r w:rsidR="004A4FA5" w:rsidRPr="001F6C23">
        <w:rPr>
          <w:rFonts w:ascii="Arial" w:eastAsia="Times New Roman" w:hAnsi="Arial" w:cs="Arial"/>
          <w:iCs/>
          <w:color w:val="000000"/>
          <w:lang w:eastAsia="sl-SI"/>
        </w:rPr>
        <w:t xml:space="preserve">kadarkoli v času izvajanja javnega naročila </w:t>
      </w:r>
      <w:r w:rsidRPr="001F6C23">
        <w:rPr>
          <w:rFonts w:ascii="Arial" w:eastAsia="Times New Roman" w:hAnsi="Arial" w:cs="Arial"/>
          <w:iCs/>
          <w:color w:val="000000"/>
          <w:lang w:eastAsia="sl-SI"/>
        </w:rPr>
        <w:t>posredovati podatke o:</w:t>
      </w:r>
    </w:p>
    <w:p w14:paraId="4F970FF0" w14:textId="77777777" w:rsidR="00A252FD" w:rsidRPr="001F6C23" w:rsidRDefault="00A252FD" w:rsidP="009566D7">
      <w:pPr>
        <w:numPr>
          <w:ilvl w:val="0"/>
          <w:numId w:val="14"/>
        </w:numPr>
        <w:shd w:val="clear" w:color="auto" w:fill="FFFFFF"/>
        <w:spacing w:after="0"/>
        <w:jc w:val="both"/>
        <w:rPr>
          <w:rFonts w:ascii="Arial" w:eastAsia="Times New Roman" w:hAnsi="Arial" w:cs="Arial"/>
          <w:color w:val="000000"/>
          <w:lang w:eastAsia="sl-SI"/>
        </w:rPr>
      </w:pPr>
      <w:r w:rsidRPr="001F6C23">
        <w:rPr>
          <w:rFonts w:ascii="Arial" w:eastAsia="Times New Roman" w:hAnsi="Arial" w:cs="Arial"/>
          <w:color w:val="000000"/>
          <w:lang w:eastAsia="sl-SI"/>
        </w:rPr>
        <w:t xml:space="preserve">svojih ustanoviteljih, družbenikih, delničarjih, </w:t>
      </w:r>
      <w:proofErr w:type="spellStart"/>
      <w:r w:rsidRPr="001F6C23">
        <w:rPr>
          <w:rFonts w:ascii="Arial" w:eastAsia="Times New Roman" w:hAnsi="Arial" w:cs="Arial"/>
          <w:color w:val="000000"/>
          <w:lang w:eastAsia="sl-SI"/>
        </w:rPr>
        <w:t>komanditistih</w:t>
      </w:r>
      <w:proofErr w:type="spellEnd"/>
      <w:r w:rsidRPr="001F6C23">
        <w:rPr>
          <w:rFonts w:ascii="Arial" w:eastAsia="Times New Roman" w:hAnsi="Arial" w:cs="Arial"/>
          <w:color w:val="000000"/>
          <w:lang w:eastAsia="sl-SI"/>
        </w:rPr>
        <w:t xml:space="preserve"> ali drugih lastnikih in podatke o lastniških deležih navedenih oseb;</w:t>
      </w:r>
    </w:p>
    <w:p w14:paraId="714B581B" w14:textId="77777777" w:rsidR="00A252FD" w:rsidRPr="001F6C23" w:rsidRDefault="00A252FD" w:rsidP="009566D7">
      <w:pPr>
        <w:numPr>
          <w:ilvl w:val="0"/>
          <w:numId w:val="14"/>
        </w:numPr>
        <w:shd w:val="clear" w:color="auto" w:fill="FFFFFF"/>
        <w:spacing w:after="0"/>
        <w:jc w:val="both"/>
        <w:rPr>
          <w:rFonts w:ascii="Arial" w:eastAsia="Times New Roman" w:hAnsi="Arial" w:cs="Arial"/>
          <w:color w:val="000000"/>
          <w:lang w:eastAsia="sl-SI"/>
        </w:rPr>
      </w:pPr>
      <w:r w:rsidRPr="001F6C23">
        <w:rPr>
          <w:rFonts w:ascii="Arial" w:eastAsia="Times New Roman" w:hAnsi="Arial" w:cs="Arial"/>
          <w:color w:val="000000"/>
          <w:lang w:eastAsia="sl-SI"/>
        </w:rPr>
        <w:t>gospodarskih subjektih, za katere se glede na določbe zakona, ki ureja gospodarske družbe, šteje, da so z njim povezane družbe.</w:t>
      </w:r>
    </w:p>
    <w:p w14:paraId="727FEF8E" w14:textId="77777777" w:rsidR="0000703D" w:rsidRPr="001F6C23" w:rsidRDefault="0000703D" w:rsidP="005110E1">
      <w:pPr>
        <w:spacing w:after="0"/>
        <w:jc w:val="both"/>
        <w:rPr>
          <w:rFonts w:ascii="Arial" w:eastAsia="Arial Unicode MS" w:hAnsi="Arial" w:cs="Arial"/>
          <w:lang w:eastAsia="sl-SI"/>
        </w:rPr>
      </w:pPr>
    </w:p>
    <w:p w14:paraId="3115FC38" w14:textId="77777777" w:rsidR="00A252FD" w:rsidRPr="001F6C23" w:rsidRDefault="004A4FA5" w:rsidP="005110E1">
      <w:pPr>
        <w:spacing w:after="0"/>
        <w:jc w:val="both"/>
        <w:rPr>
          <w:rFonts w:ascii="Arial" w:eastAsia="Arial Unicode MS" w:hAnsi="Arial" w:cs="Arial"/>
          <w:lang w:eastAsia="sl-SI"/>
        </w:rPr>
      </w:pPr>
      <w:r w:rsidRPr="00FE1BDD">
        <w:rPr>
          <w:rFonts w:ascii="Arial" w:eastAsia="Arial Unicode MS" w:hAnsi="Arial" w:cs="Arial"/>
          <w:lang w:eastAsia="sl-SI"/>
        </w:rPr>
        <w:lastRenderedPageBreak/>
        <w:t>Če izbrani ponudnik prijavi sodelovanje drugega</w:t>
      </w:r>
      <w:r w:rsidR="004B70B2" w:rsidRPr="00FE1BDD">
        <w:rPr>
          <w:rFonts w:ascii="Arial" w:eastAsia="Arial Unicode MS" w:hAnsi="Arial" w:cs="Arial"/>
          <w:lang w:eastAsia="sl-SI"/>
        </w:rPr>
        <w:t xml:space="preserve"> gospodarskega subjekta (partnerja </w:t>
      </w:r>
      <w:r w:rsidRPr="00FE1BDD">
        <w:rPr>
          <w:rFonts w:ascii="Arial" w:eastAsia="Arial Unicode MS" w:hAnsi="Arial" w:cs="Arial"/>
          <w:lang w:eastAsia="sl-SI"/>
        </w:rPr>
        <w:t>ali podizvajalca</w:t>
      </w:r>
      <w:r w:rsidR="004B70B2" w:rsidRPr="00FE1BDD">
        <w:rPr>
          <w:rFonts w:ascii="Arial" w:eastAsia="Arial Unicode MS" w:hAnsi="Arial" w:cs="Arial"/>
          <w:lang w:eastAsia="sl-SI"/>
        </w:rPr>
        <w:t>)</w:t>
      </w:r>
      <w:r w:rsidRPr="00FE1BDD">
        <w:rPr>
          <w:rFonts w:ascii="Arial" w:eastAsia="Arial Unicode MS" w:hAnsi="Arial" w:cs="Arial"/>
          <w:lang w:eastAsia="sl-SI"/>
        </w:rPr>
        <w:t xml:space="preserve"> in vrednost </w:t>
      </w:r>
      <w:r w:rsidR="004B70B2" w:rsidRPr="00FE1BDD">
        <w:rPr>
          <w:rFonts w:ascii="Arial" w:eastAsia="Arial Unicode MS" w:hAnsi="Arial" w:cs="Arial"/>
          <w:lang w:eastAsia="sl-SI"/>
        </w:rPr>
        <w:t>p</w:t>
      </w:r>
      <w:r w:rsidR="008420B2" w:rsidRPr="00FE1BDD">
        <w:rPr>
          <w:rFonts w:ascii="Arial" w:eastAsia="Arial Unicode MS" w:hAnsi="Arial" w:cs="Arial"/>
          <w:lang w:eastAsia="sl-SI"/>
        </w:rPr>
        <w:t xml:space="preserve">revzetih </w:t>
      </w:r>
      <w:r w:rsidRPr="00FE1BDD">
        <w:rPr>
          <w:rFonts w:ascii="Arial" w:eastAsia="Arial Unicode MS" w:hAnsi="Arial" w:cs="Arial"/>
          <w:lang w:eastAsia="sl-SI"/>
        </w:rPr>
        <w:t xml:space="preserve">pogodbenih del, ki jih bo izvedel posamezni gospodarski subjekt, znaša več kot 10.000,00 EUR brez DDV, </w:t>
      </w:r>
      <w:r w:rsidR="008420B2" w:rsidRPr="00FE1BDD">
        <w:rPr>
          <w:rFonts w:ascii="Arial" w:eastAsia="Arial Unicode MS" w:hAnsi="Arial" w:cs="Arial"/>
          <w:lang w:eastAsia="sl-SI"/>
        </w:rPr>
        <w:t xml:space="preserve">bo </w:t>
      </w:r>
      <w:r w:rsidRPr="00FE1BDD">
        <w:rPr>
          <w:rFonts w:ascii="Arial" w:eastAsia="Arial Unicode MS" w:hAnsi="Arial" w:cs="Arial"/>
          <w:lang w:eastAsia="sl-SI"/>
        </w:rPr>
        <w:t>mora</w:t>
      </w:r>
      <w:r w:rsidR="008420B2" w:rsidRPr="00FE1BDD">
        <w:rPr>
          <w:rFonts w:ascii="Arial" w:eastAsia="Arial Unicode MS" w:hAnsi="Arial" w:cs="Arial"/>
          <w:lang w:eastAsia="sl-SI"/>
        </w:rPr>
        <w:t>l</w:t>
      </w:r>
      <w:r w:rsidRPr="00FE1BDD">
        <w:rPr>
          <w:rFonts w:ascii="Arial" w:eastAsia="Arial Unicode MS" w:hAnsi="Arial" w:cs="Arial"/>
          <w:lang w:eastAsia="sl-SI"/>
        </w:rPr>
        <w:t xml:space="preserve"> izbrani ponudnik posredovati podatke tudi za te gospodarske subjekte.</w:t>
      </w:r>
    </w:p>
    <w:p w14:paraId="3379BDE5" w14:textId="77777777" w:rsidR="008420B2" w:rsidRPr="00DA0766" w:rsidRDefault="008420B2" w:rsidP="005110E1">
      <w:pPr>
        <w:spacing w:after="0"/>
        <w:jc w:val="both"/>
        <w:rPr>
          <w:rFonts w:ascii="Arial Narrow" w:eastAsia="Arial Unicode MS" w:hAnsi="Arial Narrow"/>
          <w:lang w:eastAsia="sl-SI"/>
        </w:rPr>
      </w:pPr>
    </w:p>
    <w:p w14:paraId="65AA25DE" w14:textId="77777777" w:rsidR="009934FD" w:rsidRDefault="008A7488" w:rsidP="005110E1">
      <w:pPr>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br w:type="page"/>
      </w:r>
    </w:p>
    <w:p w14:paraId="4B7BB21B" w14:textId="77777777" w:rsidR="009F2714" w:rsidRPr="00F06F11" w:rsidRDefault="00F06F11" w:rsidP="00F06F11">
      <w:pPr>
        <w:autoSpaceDE w:val="0"/>
        <w:autoSpaceDN w:val="0"/>
        <w:adjustRightInd w:val="0"/>
        <w:spacing w:after="0"/>
        <w:rPr>
          <w:rFonts w:ascii="Arial" w:eastAsia="Times New Roman" w:hAnsi="Arial" w:cs="Arial"/>
          <w:lang w:eastAsia="sl-SI"/>
        </w:rPr>
      </w:pPr>
      <w:r>
        <w:rPr>
          <w:rFonts w:ascii="Arial" w:eastAsia="Times New Roman" w:hAnsi="Arial" w:cs="Arial"/>
          <w:lang w:eastAsia="sl-SI"/>
        </w:rPr>
        <w:lastRenderedPageBreak/>
        <w:t xml:space="preserve">                                                                                                                                                  </w:t>
      </w:r>
      <w:r w:rsidR="007F23F8" w:rsidRPr="00F06F11">
        <w:rPr>
          <w:rFonts w:ascii="Arial" w:eastAsia="Times New Roman" w:hAnsi="Arial" w:cs="Arial"/>
          <w:lang w:eastAsia="sl-SI"/>
        </w:rPr>
        <w:t>OBR-1</w:t>
      </w:r>
    </w:p>
    <w:p w14:paraId="636C8455" w14:textId="77777777" w:rsidR="00850D85" w:rsidRPr="00DA0766" w:rsidRDefault="00850D85" w:rsidP="005110E1">
      <w:pPr>
        <w:spacing w:after="0"/>
        <w:rPr>
          <w:rFonts w:ascii="Arial Narrow" w:eastAsia="Times New Roman" w:hAnsi="Arial Narrow"/>
          <w:lang w:eastAsia="sl-SI"/>
        </w:rPr>
      </w:pPr>
    </w:p>
    <w:p w14:paraId="551D9881" w14:textId="77777777" w:rsidR="009F2714" w:rsidRPr="00DA7B40" w:rsidRDefault="009F2714" w:rsidP="005110E1">
      <w:pPr>
        <w:spacing w:after="0"/>
        <w:jc w:val="center"/>
        <w:rPr>
          <w:rFonts w:ascii="Arial" w:eastAsia="Times New Roman" w:hAnsi="Arial" w:cs="Arial"/>
          <w:b/>
          <w:u w:val="single"/>
          <w:lang w:eastAsia="sl-SI"/>
        </w:rPr>
      </w:pPr>
      <w:r w:rsidRPr="00DA7B40">
        <w:rPr>
          <w:rFonts w:ascii="Arial" w:eastAsia="Times New Roman" w:hAnsi="Arial" w:cs="Arial"/>
          <w:b/>
          <w:lang w:eastAsia="sl-SI"/>
        </w:rPr>
        <w:t>PONUDBA</w:t>
      </w:r>
      <w:r w:rsidR="00A61D6B" w:rsidRPr="00DA7B40">
        <w:rPr>
          <w:rFonts w:ascii="Arial" w:eastAsia="Times New Roman" w:hAnsi="Arial" w:cs="Arial"/>
          <w:b/>
          <w:lang w:eastAsia="sl-SI"/>
        </w:rPr>
        <w:t xml:space="preserve"> ŠT. </w:t>
      </w:r>
      <w:r w:rsidR="00A61D6B" w:rsidRPr="00DA7B40">
        <w:rPr>
          <w:rFonts w:ascii="Arial" w:eastAsia="Times New Roman" w:hAnsi="Arial" w:cs="Arial"/>
          <w:b/>
          <w:u w:val="single"/>
          <w:lang w:eastAsia="sl-SI"/>
        </w:rPr>
        <w:tab/>
      </w:r>
      <w:r w:rsidR="00A61D6B" w:rsidRPr="00DA7B40">
        <w:rPr>
          <w:rFonts w:ascii="Arial" w:eastAsia="Times New Roman" w:hAnsi="Arial" w:cs="Arial"/>
          <w:b/>
          <w:u w:val="single"/>
          <w:lang w:eastAsia="sl-SI"/>
        </w:rPr>
        <w:tab/>
      </w:r>
      <w:r w:rsidR="00A61D6B" w:rsidRPr="00DA7B40">
        <w:rPr>
          <w:rFonts w:ascii="Arial" w:eastAsia="Times New Roman" w:hAnsi="Arial" w:cs="Arial"/>
          <w:b/>
          <w:u w:val="single"/>
          <w:lang w:eastAsia="sl-SI"/>
        </w:rPr>
        <w:tab/>
      </w:r>
    </w:p>
    <w:p w14:paraId="6B706EB8" w14:textId="77777777" w:rsidR="00850D85" w:rsidRPr="00DA7B40" w:rsidRDefault="00850D85" w:rsidP="005110E1">
      <w:pPr>
        <w:spacing w:after="0"/>
        <w:jc w:val="both"/>
        <w:rPr>
          <w:rFonts w:ascii="Arial" w:eastAsia="Times New Roman" w:hAnsi="Arial" w:cs="Arial"/>
          <w:lang w:eastAsia="sl-SI"/>
        </w:rPr>
      </w:pPr>
    </w:p>
    <w:p w14:paraId="53546B39" w14:textId="77777777" w:rsidR="00850D85" w:rsidRPr="00DA7B40" w:rsidRDefault="00850D85" w:rsidP="005110E1">
      <w:pPr>
        <w:spacing w:after="0"/>
        <w:jc w:val="both"/>
        <w:rPr>
          <w:rFonts w:ascii="Arial" w:eastAsia="Times New Roman" w:hAnsi="Arial" w:cs="Arial"/>
          <w:lang w:eastAsia="sl-SI"/>
        </w:rPr>
      </w:pPr>
    </w:p>
    <w:p w14:paraId="68A25693" w14:textId="77777777" w:rsidR="009F2714" w:rsidRPr="00DA7B40" w:rsidRDefault="009F2714" w:rsidP="005110E1">
      <w:pPr>
        <w:spacing w:after="0"/>
        <w:jc w:val="both"/>
        <w:rPr>
          <w:rFonts w:ascii="Arial" w:eastAsia="Times New Roman" w:hAnsi="Arial" w:cs="Arial"/>
          <w:lang w:eastAsia="sl-SI"/>
        </w:rPr>
      </w:pPr>
      <w:r w:rsidRPr="00DA7B40">
        <w:rPr>
          <w:rFonts w:ascii="Arial" w:eastAsia="Times New Roman" w:hAnsi="Arial" w:cs="Arial"/>
          <w:lang w:eastAsia="sl-SI"/>
        </w:rPr>
        <w:t>Na podlagi javnega naročila, objavljenega na Portalu javn</w:t>
      </w:r>
      <w:r w:rsidR="009243E0" w:rsidRPr="00DA7B40">
        <w:rPr>
          <w:rFonts w:ascii="Arial" w:eastAsia="Times New Roman" w:hAnsi="Arial" w:cs="Arial"/>
          <w:lang w:eastAsia="sl-SI"/>
        </w:rPr>
        <w:t>ih naročil</w:t>
      </w:r>
      <w:r w:rsidRPr="00DA7B40">
        <w:rPr>
          <w:rFonts w:ascii="Arial" w:eastAsia="Times New Roman" w:hAnsi="Arial" w:cs="Arial"/>
          <w:lang w:eastAsia="sl-SI"/>
        </w:rPr>
        <w:t xml:space="preserve"> dne </w:t>
      </w:r>
      <w:r w:rsidR="00DA7B40" w:rsidRPr="00DA7B40">
        <w:rPr>
          <w:rFonts w:ascii="Arial" w:eastAsia="Times New Roman" w:hAnsi="Arial" w:cs="Arial"/>
          <w:lang w:eastAsia="sl-SI"/>
        </w:rPr>
        <w:t>______</w:t>
      </w:r>
      <w:r w:rsidRPr="00DA7B40">
        <w:rPr>
          <w:rFonts w:ascii="Arial" w:eastAsia="Times New Roman" w:hAnsi="Arial" w:cs="Arial"/>
          <w:lang w:eastAsia="sl-SI"/>
        </w:rPr>
        <w:t xml:space="preserve">, pod številko objave </w:t>
      </w:r>
      <w:r w:rsidR="00DA7B40" w:rsidRPr="00DA7B40">
        <w:rPr>
          <w:rFonts w:ascii="Arial" w:eastAsia="Times New Roman" w:hAnsi="Arial" w:cs="Arial"/>
          <w:lang w:eastAsia="sl-SI"/>
        </w:rPr>
        <w:t>___________________________</w:t>
      </w:r>
      <w:r w:rsidR="00AD24A2" w:rsidRPr="00DA7B40">
        <w:rPr>
          <w:rFonts w:ascii="Arial" w:eastAsia="Times New Roman" w:hAnsi="Arial" w:cs="Arial"/>
          <w:lang w:eastAsia="sl-SI"/>
        </w:rPr>
        <w:t xml:space="preserve"> </w:t>
      </w:r>
      <w:r w:rsidR="00B4570B" w:rsidRPr="00DA7B40">
        <w:rPr>
          <w:rFonts w:ascii="Arial" w:eastAsia="Times New Roman" w:hAnsi="Arial" w:cs="Arial"/>
          <w:b/>
          <w:lang w:eastAsia="sl-SI"/>
        </w:rPr>
        <w:t xml:space="preserve"> </w:t>
      </w:r>
      <w:r w:rsidR="00332D94" w:rsidRPr="00DA7B40">
        <w:rPr>
          <w:rFonts w:ascii="Arial" w:eastAsia="Times New Roman" w:hAnsi="Arial" w:cs="Arial"/>
          <w:lang w:eastAsia="sl-SI"/>
        </w:rPr>
        <w:t>ter na Portalu</w:t>
      </w:r>
      <w:r w:rsidR="00A11930" w:rsidRPr="00DA7B40">
        <w:rPr>
          <w:rFonts w:ascii="Arial" w:eastAsia="Times New Roman" w:hAnsi="Arial" w:cs="Arial"/>
          <w:lang w:eastAsia="sl-SI"/>
        </w:rPr>
        <w:t xml:space="preserve"> TED</w:t>
      </w:r>
      <w:r w:rsidR="00B87E75" w:rsidRPr="00DA7B40">
        <w:rPr>
          <w:rFonts w:ascii="Arial" w:eastAsia="Times New Roman" w:hAnsi="Arial" w:cs="Arial"/>
          <w:lang w:eastAsia="sl-SI"/>
        </w:rPr>
        <w:t xml:space="preserve"> </w:t>
      </w:r>
      <w:r w:rsidR="00A11930" w:rsidRPr="00DA7B40">
        <w:rPr>
          <w:rFonts w:ascii="Arial" w:eastAsia="Times New Roman" w:hAnsi="Arial" w:cs="Arial"/>
          <w:lang w:eastAsia="sl-SI"/>
        </w:rPr>
        <w:t xml:space="preserve">pod številko objave </w:t>
      </w:r>
      <w:r w:rsidR="00DA7B40" w:rsidRPr="00DA7B40">
        <w:rPr>
          <w:rFonts w:ascii="Arial" w:eastAsia="Times New Roman" w:hAnsi="Arial" w:cs="Arial"/>
          <w:lang w:eastAsia="sl-SI"/>
        </w:rPr>
        <w:t>__________</w:t>
      </w:r>
      <w:r w:rsidR="006D49DA" w:rsidRPr="00DA7B40">
        <w:rPr>
          <w:rFonts w:ascii="Arial" w:eastAsia="Times New Roman" w:hAnsi="Arial" w:cs="Arial"/>
          <w:lang w:eastAsia="sl-SI"/>
        </w:rPr>
        <w:t xml:space="preserve"> </w:t>
      </w:r>
      <w:r w:rsidR="0036037F" w:rsidRPr="00DA7B40">
        <w:rPr>
          <w:rFonts w:ascii="Arial" w:eastAsia="Times New Roman" w:hAnsi="Arial" w:cs="Arial"/>
          <w:lang w:eastAsia="sl-SI"/>
        </w:rPr>
        <w:t xml:space="preserve">dne </w:t>
      </w:r>
      <w:r w:rsidR="00DA7B40" w:rsidRPr="00DA7B40">
        <w:rPr>
          <w:rFonts w:ascii="Arial" w:eastAsia="Times New Roman" w:hAnsi="Arial" w:cs="Arial"/>
          <w:lang w:eastAsia="sl-SI"/>
        </w:rPr>
        <w:t>__________</w:t>
      </w:r>
      <w:r w:rsidR="00A11930" w:rsidRPr="00DA7B40">
        <w:rPr>
          <w:rFonts w:ascii="Arial" w:eastAsia="Times New Roman" w:hAnsi="Arial" w:cs="Arial"/>
          <w:lang w:eastAsia="sl-SI"/>
        </w:rPr>
        <w:t xml:space="preserve"> </w:t>
      </w:r>
      <w:r w:rsidRPr="00DA7B40">
        <w:rPr>
          <w:rFonts w:ascii="Arial" w:eastAsia="Times New Roman" w:hAnsi="Arial" w:cs="Arial"/>
          <w:lang w:eastAsia="sl-SI"/>
        </w:rPr>
        <w:t xml:space="preserve">prilagamo našo ponudbeno dokumentacijo v skladu z navodili za </w:t>
      </w:r>
      <w:r w:rsidR="002966BA" w:rsidRPr="00DA7B40">
        <w:rPr>
          <w:rFonts w:ascii="Arial" w:eastAsia="Times New Roman" w:hAnsi="Arial" w:cs="Arial"/>
          <w:lang w:eastAsia="sl-SI"/>
        </w:rPr>
        <w:t>pripravo ponudb</w:t>
      </w:r>
      <w:r w:rsidRPr="00DA7B40">
        <w:rPr>
          <w:rFonts w:ascii="Arial" w:eastAsia="Times New Roman" w:hAnsi="Arial" w:cs="Arial"/>
          <w:lang w:eastAsia="sl-SI"/>
        </w:rPr>
        <w:t>.</w:t>
      </w:r>
    </w:p>
    <w:p w14:paraId="36E042AF" w14:textId="77777777" w:rsidR="009243E0" w:rsidRPr="00DA7B40" w:rsidRDefault="009243E0" w:rsidP="005110E1">
      <w:pPr>
        <w:spacing w:after="0"/>
        <w:rPr>
          <w:rFonts w:ascii="Arial" w:eastAsia="Times New Roman" w:hAnsi="Arial" w:cs="Arial"/>
          <w:lang w:eastAsia="sl-SI"/>
        </w:rPr>
      </w:pPr>
    </w:p>
    <w:p w14:paraId="546B0206" w14:textId="77777777" w:rsidR="00577BC0" w:rsidRPr="00DA7B40" w:rsidRDefault="00577BC0" w:rsidP="005110E1">
      <w:pPr>
        <w:spacing w:after="0"/>
        <w:jc w:val="both"/>
        <w:rPr>
          <w:rFonts w:ascii="Arial" w:eastAsia="Times New Roman" w:hAnsi="Arial" w:cs="Arial"/>
          <w:lang w:eastAsia="sl-SI"/>
        </w:rPr>
      </w:pPr>
      <w:r w:rsidRPr="00DA7B40">
        <w:rPr>
          <w:rFonts w:ascii="Arial" w:eastAsia="Times New Roman" w:hAnsi="Arial" w:cs="Arial"/>
          <w:lang w:eastAsia="sl-SI"/>
        </w:rPr>
        <w:t>Ponudbo oddajamo (ustrezno označi):</w:t>
      </w:r>
    </w:p>
    <w:p w14:paraId="283980D7" w14:textId="77777777" w:rsidR="00B03BD5" w:rsidRPr="00DA7B40" w:rsidRDefault="00577BC0" w:rsidP="009566D7">
      <w:pPr>
        <w:numPr>
          <w:ilvl w:val="0"/>
          <w:numId w:val="4"/>
        </w:numPr>
        <w:spacing w:after="0"/>
        <w:jc w:val="both"/>
        <w:rPr>
          <w:rFonts w:ascii="Arial" w:eastAsia="Times New Roman" w:hAnsi="Arial" w:cs="Arial"/>
          <w:lang w:eastAsia="sl-SI"/>
        </w:rPr>
      </w:pPr>
      <w:r w:rsidRPr="00DA7B40">
        <w:rPr>
          <w:rFonts w:ascii="Arial" w:eastAsia="Times New Roman" w:hAnsi="Arial" w:cs="Arial"/>
          <w:lang w:eastAsia="sl-SI"/>
        </w:rPr>
        <w:t>SAMOSTOJNO</w:t>
      </w:r>
      <w:r w:rsidR="008029FA" w:rsidRPr="00DA7B40">
        <w:rPr>
          <w:rFonts w:ascii="Arial" w:eastAsia="Times New Roman" w:hAnsi="Arial" w:cs="Arial"/>
          <w:lang w:eastAsia="sl-SI"/>
        </w:rPr>
        <w:t xml:space="preserve"> – kot samostojen ponudnik</w:t>
      </w:r>
    </w:p>
    <w:p w14:paraId="411077B8" w14:textId="77777777" w:rsidR="00C03275" w:rsidRPr="00DA7B40" w:rsidRDefault="00C03275" w:rsidP="009566D7">
      <w:pPr>
        <w:numPr>
          <w:ilvl w:val="0"/>
          <w:numId w:val="4"/>
        </w:numPr>
        <w:spacing w:after="0"/>
        <w:jc w:val="both"/>
        <w:rPr>
          <w:rFonts w:ascii="Arial" w:eastAsia="Times New Roman" w:hAnsi="Arial" w:cs="Arial"/>
          <w:lang w:eastAsia="sl-SI"/>
        </w:rPr>
      </w:pPr>
      <w:r w:rsidRPr="00DA7B40">
        <w:rPr>
          <w:rFonts w:ascii="Arial" w:eastAsia="Times New Roman" w:hAnsi="Arial" w:cs="Arial"/>
          <w:lang w:eastAsia="sl-SI"/>
        </w:rPr>
        <w:t>S PODIZVAJALCI – kot samostojen ponudnik s podizvajalci</w:t>
      </w:r>
    </w:p>
    <w:p w14:paraId="2FCDAFDA" w14:textId="77777777" w:rsidR="009451B6" w:rsidRPr="00DA7B40" w:rsidRDefault="009451B6" w:rsidP="009566D7">
      <w:pPr>
        <w:numPr>
          <w:ilvl w:val="0"/>
          <w:numId w:val="4"/>
        </w:numPr>
        <w:spacing w:after="0"/>
        <w:jc w:val="both"/>
        <w:rPr>
          <w:rFonts w:ascii="Arial" w:eastAsia="Times New Roman" w:hAnsi="Arial" w:cs="Arial"/>
          <w:lang w:eastAsia="sl-SI"/>
        </w:rPr>
      </w:pPr>
      <w:r w:rsidRPr="00DA7B40">
        <w:rPr>
          <w:rFonts w:ascii="Arial" w:eastAsia="Times New Roman" w:hAnsi="Arial" w:cs="Arial"/>
          <w:lang w:eastAsia="sl-SI"/>
        </w:rPr>
        <w:t xml:space="preserve">SKUPNA PONUDBA – kot </w:t>
      </w:r>
      <w:r w:rsidR="00B73B86" w:rsidRPr="00DA7B40">
        <w:rPr>
          <w:rFonts w:ascii="Arial" w:eastAsia="Times New Roman" w:hAnsi="Arial" w:cs="Arial"/>
          <w:lang w:eastAsia="sl-SI"/>
        </w:rPr>
        <w:t xml:space="preserve">vodilni </w:t>
      </w:r>
      <w:r w:rsidRPr="00DA7B40">
        <w:rPr>
          <w:rFonts w:ascii="Arial" w:eastAsia="Times New Roman" w:hAnsi="Arial" w:cs="Arial"/>
          <w:lang w:eastAsia="sl-SI"/>
        </w:rPr>
        <w:t xml:space="preserve">partner v skupini ponudnikov </w:t>
      </w:r>
    </w:p>
    <w:p w14:paraId="00E00827" w14:textId="77777777" w:rsidR="00B73B86" w:rsidRPr="00DA7B40" w:rsidRDefault="00B73B86" w:rsidP="009566D7">
      <w:pPr>
        <w:numPr>
          <w:ilvl w:val="0"/>
          <w:numId w:val="4"/>
        </w:numPr>
        <w:spacing w:after="0"/>
        <w:jc w:val="both"/>
        <w:rPr>
          <w:rFonts w:ascii="Arial" w:eastAsia="Times New Roman" w:hAnsi="Arial" w:cs="Arial"/>
          <w:lang w:eastAsia="sl-SI"/>
        </w:rPr>
      </w:pPr>
      <w:r w:rsidRPr="00DA7B40">
        <w:rPr>
          <w:rFonts w:ascii="Arial" w:eastAsia="Times New Roman" w:hAnsi="Arial" w:cs="Arial"/>
          <w:lang w:eastAsia="sl-SI"/>
        </w:rPr>
        <w:t xml:space="preserve">SKUPNA PONUDBA – kot partner v skupini ponudnikov </w:t>
      </w:r>
    </w:p>
    <w:p w14:paraId="2DA57E5C" w14:textId="77777777" w:rsidR="00577BC0" w:rsidRPr="00DA7B40" w:rsidRDefault="00577BC0" w:rsidP="005110E1">
      <w:pPr>
        <w:spacing w:after="0"/>
        <w:jc w:val="both"/>
        <w:rPr>
          <w:rFonts w:ascii="Arial" w:eastAsia="Times New Roman" w:hAnsi="Arial" w:cs="Arial"/>
          <w:lang w:eastAsia="sl-SI"/>
        </w:rPr>
      </w:pPr>
    </w:p>
    <w:p w14:paraId="40ED601F" w14:textId="77777777" w:rsidR="006B36B0" w:rsidRPr="00DA7B40" w:rsidRDefault="006B36B0" w:rsidP="005110E1">
      <w:pPr>
        <w:spacing w:after="0"/>
        <w:jc w:val="both"/>
        <w:rPr>
          <w:rFonts w:ascii="Arial" w:eastAsia="Times New Roman" w:hAnsi="Arial" w:cs="Arial"/>
          <w:lang w:eastAsia="sl-SI"/>
        </w:rPr>
      </w:pPr>
    </w:p>
    <w:p w14:paraId="6D8D5C4A" w14:textId="77777777" w:rsidR="00850D85" w:rsidRPr="00DA7B40" w:rsidRDefault="00850D85" w:rsidP="005110E1">
      <w:pPr>
        <w:spacing w:after="0"/>
        <w:rPr>
          <w:rFonts w:ascii="Arial" w:eastAsia="Times New Roman" w:hAnsi="Arial" w:cs="Arial"/>
          <w:lang w:eastAsia="sl-SI"/>
        </w:rPr>
      </w:pPr>
      <w:r w:rsidRPr="00DA7B40">
        <w:rPr>
          <w:rFonts w:ascii="Arial" w:eastAsia="Times New Roman" w:hAnsi="Arial" w:cs="Arial"/>
          <w:b/>
          <w:lang w:eastAsia="sl-SI"/>
        </w:rPr>
        <w:t xml:space="preserve">Podatki o </w:t>
      </w:r>
      <w:r w:rsidR="006B36B0" w:rsidRPr="00DA7B40">
        <w:rPr>
          <w:rFonts w:ascii="Arial" w:eastAsia="Times New Roman" w:hAnsi="Arial" w:cs="Arial"/>
          <w:b/>
          <w:lang w:eastAsia="sl-SI"/>
        </w:rPr>
        <w:t>gospodarskem subjektu</w:t>
      </w:r>
      <w:r w:rsidRPr="00DA7B40">
        <w:rPr>
          <w:rFonts w:ascii="Arial" w:eastAsia="Times New Roman" w:hAnsi="Arial" w:cs="Arial"/>
          <w:b/>
          <w:lang w:eastAsia="sl-SI"/>
        </w:rPr>
        <w:t>:</w:t>
      </w:r>
    </w:p>
    <w:p w14:paraId="631A6EED"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Naziv: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081E779B"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Naslov: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13DF324E"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Davčna številka: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74998844"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Finančni urad: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410D7FCE"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Matična številka: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3DECD947"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Številka transakcijskega računa / odprt pri banki: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425851A8"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Številka telefona: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51418434"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Številka </w:t>
      </w:r>
      <w:proofErr w:type="spellStart"/>
      <w:r w:rsidRPr="00DA7B40">
        <w:rPr>
          <w:rFonts w:ascii="Arial" w:eastAsia="Times New Roman" w:hAnsi="Arial" w:cs="Arial"/>
          <w:lang w:eastAsia="sl-SI"/>
        </w:rPr>
        <w:t>telefaxa</w:t>
      </w:r>
      <w:proofErr w:type="spellEnd"/>
      <w:r w:rsidRPr="00DA7B40">
        <w:rPr>
          <w:rFonts w:ascii="Arial" w:eastAsia="Times New Roman" w:hAnsi="Arial" w:cs="Arial"/>
          <w:lang w:eastAsia="sl-SI"/>
        </w:rPr>
        <w:t xml:space="preserve">: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5979A77D" w14:textId="77777777" w:rsidR="00577BC0" w:rsidRPr="00DA7B40" w:rsidRDefault="006B36B0" w:rsidP="005110E1">
      <w:pPr>
        <w:spacing w:after="0"/>
        <w:jc w:val="both"/>
        <w:rPr>
          <w:rFonts w:ascii="Arial" w:eastAsia="Times New Roman" w:hAnsi="Arial" w:cs="Arial"/>
          <w:lang w:eastAsia="sl-SI"/>
        </w:rPr>
      </w:pPr>
      <w:r w:rsidRPr="00DA7B40">
        <w:rPr>
          <w:rFonts w:ascii="Arial" w:eastAsia="Times New Roman" w:hAnsi="Arial" w:cs="Arial"/>
          <w:lang w:eastAsia="sl-SI"/>
        </w:rPr>
        <w:t>Gospodarski subjekt</w:t>
      </w:r>
      <w:r w:rsidR="00577BC0" w:rsidRPr="00DA7B40">
        <w:rPr>
          <w:rFonts w:ascii="Arial" w:eastAsia="Times New Roman" w:hAnsi="Arial" w:cs="Arial"/>
          <w:lang w:eastAsia="sl-SI"/>
        </w:rPr>
        <w:t xml:space="preserve"> je MSP (ustrezno označi):</w:t>
      </w:r>
      <w:r w:rsidR="00577BC0" w:rsidRPr="00DA7B40">
        <w:rPr>
          <w:rFonts w:ascii="Arial" w:eastAsia="Times New Roman" w:hAnsi="Arial" w:cs="Arial"/>
          <w:lang w:eastAsia="sl-SI"/>
        </w:rPr>
        <w:tab/>
        <w:t xml:space="preserve">DA </w:t>
      </w:r>
      <w:r w:rsidR="00577BC0" w:rsidRPr="00DA7B40">
        <w:rPr>
          <w:rFonts w:ascii="Arial" w:eastAsia="Times New Roman" w:hAnsi="Arial" w:cs="Arial"/>
          <w:lang w:eastAsia="sl-SI"/>
        </w:rPr>
        <w:tab/>
      </w:r>
      <w:r w:rsidR="00577BC0" w:rsidRPr="00DA7B40">
        <w:rPr>
          <w:rFonts w:ascii="Arial" w:eastAsia="Times New Roman" w:hAnsi="Arial" w:cs="Arial"/>
          <w:lang w:eastAsia="sl-SI"/>
        </w:rPr>
        <w:tab/>
        <w:t>NE</w:t>
      </w:r>
    </w:p>
    <w:p w14:paraId="2B1B5621" w14:textId="77777777" w:rsidR="00577BC0" w:rsidRPr="00DA7B40" w:rsidRDefault="00577BC0" w:rsidP="005110E1">
      <w:pPr>
        <w:spacing w:after="0"/>
        <w:jc w:val="both"/>
        <w:rPr>
          <w:rFonts w:ascii="Arial" w:eastAsia="Times New Roman" w:hAnsi="Arial" w:cs="Arial"/>
          <w:lang w:eastAsia="sl-SI"/>
        </w:rPr>
      </w:pPr>
    </w:p>
    <w:p w14:paraId="52C40328"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Odgovorna oseba za podpis </w:t>
      </w:r>
      <w:r w:rsidR="004C6B12" w:rsidRPr="00DA7B40">
        <w:rPr>
          <w:rFonts w:ascii="Arial" w:eastAsia="Times New Roman" w:hAnsi="Arial" w:cs="Arial"/>
          <w:lang w:eastAsia="sl-SI"/>
        </w:rPr>
        <w:t xml:space="preserve">ponudbe in </w:t>
      </w:r>
      <w:r w:rsidRPr="00DA7B40">
        <w:rPr>
          <w:rFonts w:ascii="Arial" w:eastAsia="Times New Roman" w:hAnsi="Arial" w:cs="Arial"/>
          <w:lang w:eastAsia="sl-SI"/>
        </w:rPr>
        <w:t xml:space="preserve">pogodbe: </w:t>
      </w:r>
      <w:r w:rsidR="004C6B12" w:rsidRPr="00DA7B40">
        <w:rPr>
          <w:rFonts w:ascii="Arial" w:eastAsia="Times New Roman" w:hAnsi="Arial" w:cs="Arial"/>
          <w:u w:val="single"/>
          <w:lang w:eastAsia="sl-SI"/>
        </w:rPr>
        <w:tab/>
      </w:r>
      <w:r w:rsidR="004C6B12" w:rsidRPr="00DA7B40">
        <w:rPr>
          <w:rFonts w:ascii="Arial" w:eastAsia="Times New Roman" w:hAnsi="Arial" w:cs="Arial"/>
          <w:u w:val="single"/>
          <w:lang w:eastAsia="sl-SI"/>
        </w:rPr>
        <w:tab/>
      </w:r>
      <w:r w:rsidR="004C6B12" w:rsidRPr="00DA7B40">
        <w:rPr>
          <w:rFonts w:ascii="Arial" w:eastAsia="Times New Roman" w:hAnsi="Arial" w:cs="Arial"/>
          <w:u w:val="single"/>
          <w:lang w:eastAsia="sl-SI"/>
        </w:rPr>
        <w:tab/>
      </w:r>
      <w:r w:rsidR="004C6B12" w:rsidRPr="00DA7B40">
        <w:rPr>
          <w:rFonts w:ascii="Arial" w:eastAsia="Times New Roman" w:hAnsi="Arial" w:cs="Arial"/>
          <w:u w:val="single"/>
          <w:lang w:eastAsia="sl-SI"/>
        </w:rPr>
        <w:tab/>
      </w:r>
      <w:r w:rsidR="004C6B12" w:rsidRPr="00DA7B40">
        <w:rPr>
          <w:rFonts w:ascii="Arial" w:eastAsia="Times New Roman" w:hAnsi="Arial" w:cs="Arial"/>
          <w:u w:val="single"/>
          <w:lang w:eastAsia="sl-SI"/>
        </w:rPr>
        <w:tab/>
      </w:r>
      <w:r w:rsidR="004C6B12" w:rsidRPr="00DA7B40">
        <w:rPr>
          <w:rFonts w:ascii="Arial" w:eastAsia="Times New Roman" w:hAnsi="Arial" w:cs="Arial"/>
          <w:u w:val="single"/>
          <w:lang w:eastAsia="sl-SI"/>
        </w:rPr>
        <w:tab/>
      </w:r>
      <w:r w:rsidR="004C6B12" w:rsidRPr="00DA7B40">
        <w:rPr>
          <w:rFonts w:ascii="Arial" w:eastAsia="Times New Roman" w:hAnsi="Arial" w:cs="Arial"/>
          <w:u w:val="single"/>
          <w:lang w:eastAsia="sl-SI"/>
        </w:rPr>
        <w:tab/>
      </w:r>
    </w:p>
    <w:p w14:paraId="44BA0733" w14:textId="77777777" w:rsidR="009243E0" w:rsidRPr="00DA7B40" w:rsidRDefault="009243E0" w:rsidP="009566D7">
      <w:pPr>
        <w:numPr>
          <w:ilvl w:val="0"/>
          <w:numId w:val="3"/>
        </w:numPr>
        <w:spacing w:after="0"/>
        <w:jc w:val="both"/>
        <w:rPr>
          <w:rFonts w:ascii="Arial" w:eastAsia="Times New Roman" w:hAnsi="Arial" w:cs="Arial"/>
          <w:lang w:eastAsia="sl-SI"/>
        </w:rPr>
      </w:pPr>
      <w:r w:rsidRPr="00DA7B40">
        <w:rPr>
          <w:rFonts w:ascii="Arial" w:eastAsia="Times New Roman" w:hAnsi="Arial" w:cs="Arial"/>
          <w:lang w:eastAsia="sl-SI"/>
        </w:rPr>
        <w:t xml:space="preserve">funkcija: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2FB2F80F" w14:textId="77777777" w:rsidR="009243E0" w:rsidRPr="00DA7B40" w:rsidRDefault="009243E0" w:rsidP="009566D7">
      <w:pPr>
        <w:numPr>
          <w:ilvl w:val="0"/>
          <w:numId w:val="3"/>
        </w:numPr>
        <w:spacing w:after="0"/>
        <w:jc w:val="both"/>
        <w:rPr>
          <w:rFonts w:ascii="Arial" w:eastAsia="Times New Roman" w:hAnsi="Arial" w:cs="Arial"/>
          <w:lang w:eastAsia="sl-SI"/>
        </w:rPr>
      </w:pPr>
      <w:r w:rsidRPr="00DA7B40">
        <w:rPr>
          <w:rFonts w:ascii="Arial" w:eastAsia="Times New Roman" w:hAnsi="Arial" w:cs="Arial"/>
          <w:lang w:eastAsia="sl-SI"/>
        </w:rPr>
        <w:t xml:space="preserve">telefon: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7FE32AB1" w14:textId="77777777" w:rsidR="009243E0" w:rsidRPr="00DA7B40" w:rsidRDefault="009243E0" w:rsidP="009566D7">
      <w:pPr>
        <w:numPr>
          <w:ilvl w:val="0"/>
          <w:numId w:val="3"/>
        </w:numPr>
        <w:spacing w:after="0"/>
        <w:jc w:val="both"/>
        <w:rPr>
          <w:rFonts w:ascii="Arial" w:eastAsia="Times New Roman" w:hAnsi="Arial" w:cs="Arial"/>
          <w:lang w:eastAsia="sl-SI"/>
        </w:rPr>
      </w:pPr>
      <w:proofErr w:type="spellStart"/>
      <w:r w:rsidRPr="00DA7B40">
        <w:rPr>
          <w:rFonts w:ascii="Arial" w:eastAsia="Times New Roman" w:hAnsi="Arial" w:cs="Arial"/>
          <w:lang w:eastAsia="sl-SI"/>
        </w:rPr>
        <w:t>telefax</w:t>
      </w:r>
      <w:proofErr w:type="spellEnd"/>
      <w:r w:rsidRPr="00DA7B40">
        <w:rPr>
          <w:rFonts w:ascii="Arial" w:eastAsia="Times New Roman" w:hAnsi="Arial" w:cs="Arial"/>
          <w:lang w:eastAsia="sl-SI"/>
        </w:rPr>
        <w:t xml:space="preserve">: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48E9C0EF" w14:textId="77777777" w:rsidR="009243E0" w:rsidRPr="00DA7B40" w:rsidRDefault="009243E0" w:rsidP="009566D7">
      <w:pPr>
        <w:numPr>
          <w:ilvl w:val="0"/>
          <w:numId w:val="3"/>
        </w:numPr>
        <w:spacing w:after="0"/>
        <w:jc w:val="both"/>
        <w:rPr>
          <w:rFonts w:ascii="Arial" w:eastAsia="Times New Roman" w:hAnsi="Arial" w:cs="Arial"/>
          <w:lang w:eastAsia="sl-SI"/>
        </w:rPr>
      </w:pPr>
      <w:r w:rsidRPr="00DA7B40">
        <w:rPr>
          <w:rFonts w:ascii="Arial" w:eastAsia="Times New Roman" w:hAnsi="Arial" w:cs="Arial"/>
          <w:lang w:eastAsia="sl-SI"/>
        </w:rPr>
        <w:t xml:space="preserve">e-mail: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4A9B7BBF" w14:textId="77777777" w:rsidR="00577BC0" w:rsidRPr="00DA7B40" w:rsidRDefault="00577BC0" w:rsidP="005110E1">
      <w:pPr>
        <w:spacing w:after="0"/>
        <w:jc w:val="both"/>
        <w:rPr>
          <w:rFonts w:ascii="Arial" w:eastAsia="Times New Roman" w:hAnsi="Arial" w:cs="Arial"/>
          <w:lang w:eastAsia="sl-SI"/>
        </w:rPr>
      </w:pPr>
    </w:p>
    <w:p w14:paraId="49E72FF1"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Kontaktna oseba za obveščanje: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006B36B0"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006D720E" w:rsidRPr="00DA7B40">
        <w:rPr>
          <w:rFonts w:ascii="Arial" w:eastAsia="Times New Roman" w:hAnsi="Arial" w:cs="Arial"/>
          <w:u w:val="single"/>
          <w:lang w:eastAsia="sl-SI"/>
        </w:rPr>
        <w:tab/>
      </w:r>
    </w:p>
    <w:p w14:paraId="45271D6C" w14:textId="77777777" w:rsidR="009243E0" w:rsidRPr="00DA7B40" w:rsidRDefault="009243E0" w:rsidP="009566D7">
      <w:pPr>
        <w:numPr>
          <w:ilvl w:val="0"/>
          <w:numId w:val="3"/>
        </w:numPr>
        <w:spacing w:after="0"/>
        <w:jc w:val="both"/>
        <w:rPr>
          <w:rFonts w:ascii="Arial" w:eastAsia="Times New Roman" w:hAnsi="Arial" w:cs="Arial"/>
          <w:lang w:eastAsia="sl-SI"/>
        </w:rPr>
      </w:pPr>
      <w:r w:rsidRPr="00DA7B40">
        <w:rPr>
          <w:rFonts w:ascii="Arial" w:eastAsia="Times New Roman" w:hAnsi="Arial" w:cs="Arial"/>
          <w:lang w:eastAsia="sl-SI"/>
        </w:rPr>
        <w:t xml:space="preserve">funkcija: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08A08F28" w14:textId="77777777" w:rsidR="009243E0" w:rsidRPr="00DA7B40" w:rsidRDefault="009243E0" w:rsidP="009566D7">
      <w:pPr>
        <w:numPr>
          <w:ilvl w:val="0"/>
          <w:numId w:val="3"/>
        </w:numPr>
        <w:spacing w:after="0"/>
        <w:jc w:val="both"/>
        <w:rPr>
          <w:rFonts w:ascii="Arial" w:eastAsia="Times New Roman" w:hAnsi="Arial" w:cs="Arial"/>
          <w:lang w:eastAsia="sl-SI"/>
        </w:rPr>
      </w:pPr>
      <w:r w:rsidRPr="00DA7B40">
        <w:rPr>
          <w:rFonts w:ascii="Arial" w:eastAsia="Times New Roman" w:hAnsi="Arial" w:cs="Arial"/>
          <w:lang w:eastAsia="sl-SI"/>
        </w:rPr>
        <w:t xml:space="preserve">telefon: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12A0999F" w14:textId="77777777" w:rsidR="009243E0" w:rsidRPr="00DA7B40" w:rsidRDefault="009243E0" w:rsidP="009566D7">
      <w:pPr>
        <w:numPr>
          <w:ilvl w:val="0"/>
          <w:numId w:val="3"/>
        </w:numPr>
        <w:spacing w:after="0"/>
        <w:jc w:val="both"/>
        <w:rPr>
          <w:rFonts w:ascii="Arial" w:eastAsia="Times New Roman" w:hAnsi="Arial" w:cs="Arial"/>
          <w:lang w:eastAsia="sl-SI"/>
        </w:rPr>
      </w:pPr>
      <w:proofErr w:type="spellStart"/>
      <w:r w:rsidRPr="00DA7B40">
        <w:rPr>
          <w:rFonts w:ascii="Arial" w:eastAsia="Times New Roman" w:hAnsi="Arial" w:cs="Arial"/>
          <w:lang w:eastAsia="sl-SI"/>
        </w:rPr>
        <w:t>telefax</w:t>
      </w:r>
      <w:proofErr w:type="spellEnd"/>
      <w:r w:rsidRPr="00DA7B40">
        <w:rPr>
          <w:rFonts w:ascii="Arial" w:eastAsia="Times New Roman" w:hAnsi="Arial" w:cs="Arial"/>
          <w:lang w:eastAsia="sl-SI"/>
        </w:rPr>
        <w:t xml:space="preserve">: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3632230F" w14:textId="77777777" w:rsidR="009243E0" w:rsidRPr="00DA7B40" w:rsidRDefault="009243E0" w:rsidP="009566D7">
      <w:pPr>
        <w:numPr>
          <w:ilvl w:val="0"/>
          <w:numId w:val="3"/>
        </w:numPr>
        <w:spacing w:after="0"/>
        <w:jc w:val="both"/>
        <w:rPr>
          <w:rFonts w:ascii="Arial" w:eastAsia="Times New Roman" w:hAnsi="Arial" w:cs="Arial"/>
          <w:lang w:eastAsia="sl-SI"/>
        </w:rPr>
      </w:pPr>
      <w:r w:rsidRPr="00DA7B40">
        <w:rPr>
          <w:rFonts w:ascii="Arial" w:eastAsia="Times New Roman" w:hAnsi="Arial" w:cs="Arial"/>
          <w:lang w:eastAsia="sl-SI"/>
        </w:rPr>
        <w:t xml:space="preserve">e-mail: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3C77B610" w14:textId="77777777" w:rsidR="009243E0" w:rsidRPr="00DA7B40" w:rsidRDefault="009243E0" w:rsidP="005110E1">
      <w:pPr>
        <w:spacing w:after="0"/>
        <w:jc w:val="both"/>
        <w:rPr>
          <w:rFonts w:ascii="Arial" w:eastAsia="Times New Roman" w:hAnsi="Arial" w:cs="Arial"/>
          <w:lang w:eastAsia="sl-SI"/>
        </w:rPr>
      </w:pPr>
    </w:p>
    <w:p w14:paraId="579065D1" w14:textId="0069B671" w:rsidR="00577BC0" w:rsidRPr="00DA7B40" w:rsidRDefault="00577BC0" w:rsidP="005110E1">
      <w:pPr>
        <w:spacing w:after="0"/>
        <w:rPr>
          <w:rFonts w:ascii="Arial" w:eastAsia="Times New Roman" w:hAnsi="Arial" w:cs="Arial"/>
          <w:lang w:eastAsia="sl-SI"/>
        </w:rPr>
      </w:pPr>
      <w:r w:rsidRPr="00DA7B40">
        <w:rPr>
          <w:rFonts w:ascii="Arial" w:eastAsia="Times New Roman" w:hAnsi="Arial" w:cs="Arial"/>
          <w:lang w:eastAsia="sl-SI"/>
        </w:rPr>
        <w:t xml:space="preserve">Veljavnost </w:t>
      </w:r>
      <w:r w:rsidRPr="00A23408">
        <w:rPr>
          <w:rFonts w:ascii="Arial" w:eastAsia="Times New Roman" w:hAnsi="Arial" w:cs="Arial"/>
          <w:lang w:eastAsia="sl-SI"/>
        </w:rPr>
        <w:t xml:space="preserve">ponudbe  </w:t>
      </w:r>
      <w:r w:rsidR="000352C1" w:rsidRPr="00A23408">
        <w:rPr>
          <w:rFonts w:ascii="Arial" w:eastAsia="Times New Roman" w:hAnsi="Arial" w:cs="Arial"/>
          <w:lang w:eastAsia="sl-SI"/>
        </w:rPr>
        <w:t>je</w:t>
      </w:r>
      <w:r w:rsidR="000352C1">
        <w:rPr>
          <w:rFonts w:ascii="Arial" w:eastAsia="Times New Roman" w:hAnsi="Arial" w:cs="Arial"/>
          <w:b/>
          <w:lang w:eastAsia="sl-SI"/>
        </w:rPr>
        <w:t xml:space="preserve"> </w:t>
      </w:r>
      <w:r w:rsidR="00601E17" w:rsidRPr="00DA7B40">
        <w:rPr>
          <w:rFonts w:ascii="Arial" w:eastAsia="Times New Roman" w:hAnsi="Arial" w:cs="Arial"/>
          <w:lang w:eastAsia="sl-SI"/>
        </w:rPr>
        <w:t>120</w:t>
      </w:r>
      <w:r w:rsidRPr="00DA7B40">
        <w:rPr>
          <w:rFonts w:ascii="Arial" w:eastAsia="Times New Roman" w:hAnsi="Arial" w:cs="Arial"/>
          <w:lang w:eastAsia="sl-SI"/>
        </w:rPr>
        <w:t xml:space="preserve"> koledarskih dni po datumu določenem za prejem ponudb.</w:t>
      </w:r>
    </w:p>
    <w:p w14:paraId="599EF33E" w14:textId="77777777" w:rsidR="00577BC0" w:rsidRPr="00DA7B40" w:rsidRDefault="00577BC0" w:rsidP="005110E1">
      <w:pPr>
        <w:spacing w:after="0"/>
        <w:jc w:val="both"/>
        <w:rPr>
          <w:rFonts w:ascii="Arial" w:eastAsia="Times New Roman" w:hAnsi="Arial" w:cs="Arial"/>
          <w:lang w:eastAsia="sl-SI"/>
        </w:rPr>
      </w:pPr>
    </w:p>
    <w:p w14:paraId="41E67614" w14:textId="77777777" w:rsidR="00C03275" w:rsidRPr="00DA7B40" w:rsidRDefault="00C03275" w:rsidP="005110E1">
      <w:pPr>
        <w:spacing w:after="0"/>
        <w:jc w:val="both"/>
        <w:rPr>
          <w:rFonts w:ascii="Arial" w:eastAsia="Times New Roman" w:hAnsi="Arial" w:cs="Arial"/>
          <w:lang w:eastAsia="sl-SI"/>
        </w:rPr>
      </w:pPr>
    </w:p>
    <w:p w14:paraId="414CADF7" w14:textId="77777777" w:rsidR="004E70FB" w:rsidRPr="00DA7B40" w:rsidRDefault="004E70FB" w:rsidP="005110E1">
      <w:pPr>
        <w:shd w:val="clear" w:color="auto" w:fill="F2F2F2"/>
        <w:spacing w:after="0"/>
        <w:jc w:val="both"/>
        <w:rPr>
          <w:rFonts w:ascii="Arial" w:eastAsia="Times New Roman" w:hAnsi="Arial" w:cs="Arial"/>
          <w:lang w:eastAsia="sl-SI"/>
        </w:rPr>
      </w:pPr>
      <w:r w:rsidRPr="00DA7B40">
        <w:rPr>
          <w:rFonts w:ascii="Arial" w:eastAsia="Times New Roman" w:hAnsi="Arial" w:cs="Arial"/>
          <w:lang w:eastAsia="sl-SI"/>
        </w:rPr>
        <w:t xml:space="preserve">Kraj in datum: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35BAA842" w14:textId="77777777" w:rsidR="004E70FB" w:rsidRPr="00DA7B40" w:rsidRDefault="004E70FB" w:rsidP="005110E1">
      <w:pPr>
        <w:shd w:val="clear" w:color="auto" w:fill="F2F2F2"/>
        <w:spacing w:after="0"/>
        <w:jc w:val="both"/>
        <w:rPr>
          <w:rFonts w:ascii="Arial" w:eastAsia="Times New Roman" w:hAnsi="Arial" w:cs="Arial"/>
          <w:lang w:eastAsia="sl-SI"/>
        </w:rPr>
      </w:pPr>
    </w:p>
    <w:p w14:paraId="54D5C969" w14:textId="77777777" w:rsidR="004E70FB" w:rsidRPr="00DA7B40" w:rsidRDefault="004E70FB" w:rsidP="005110E1">
      <w:pPr>
        <w:shd w:val="clear" w:color="auto" w:fill="F2F2F2"/>
        <w:spacing w:after="0"/>
        <w:jc w:val="both"/>
        <w:rPr>
          <w:rFonts w:ascii="Arial" w:eastAsia="Times New Roman" w:hAnsi="Arial" w:cs="Arial"/>
          <w:lang w:eastAsia="sl-SI"/>
        </w:rPr>
      </w:pPr>
      <w:r w:rsidRPr="00DA7B40">
        <w:rPr>
          <w:rFonts w:ascii="Arial" w:eastAsia="Times New Roman" w:hAnsi="Arial" w:cs="Arial"/>
          <w:lang w:eastAsia="sl-SI"/>
        </w:rPr>
        <w:tab/>
      </w:r>
      <w:r w:rsidRPr="00DA7B40">
        <w:rPr>
          <w:rFonts w:ascii="Arial" w:eastAsia="Times New Roman" w:hAnsi="Arial" w:cs="Arial"/>
          <w:lang w:eastAsia="sl-SI"/>
        </w:rPr>
        <w:tab/>
      </w:r>
      <w:r w:rsidRPr="00DA7B40">
        <w:rPr>
          <w:rFonts w:ascii="Arial" w:eastAsia="Times New Roman" w:hAnsi="Arial" w:cs="Arial"/>
          <w:lang w:eastAsia="sl-SI"/>
        </w:rPr>
        <w:tab/>
      </w:r>
      <w:r w:rsidRPr="00DA7B40">
        <w:rPr>
          <w:rFonts w:ascii="Arial" w:eastAsia="Times New Roman" w:hAnsi="Arial" w:cs="Arial"/>
          <w:lang w:eastAsia="sl-SI"/>
        </w:rPr>
        <w:tab/>
      </w:r>
      <w:r w:rsidRPr="00DA7B40">
        <w:rPr>
          <w:rFonts w:ascii="Arial" w:eastAsia="Times New Roman" w:hAnsi="Arial" w:cs="Arial"/>
          <w:lang w:eastAsia="sl-SI"/>
        </w:rPr>
        <w:tab/>
      </w:r>
      <w:r w:rsidRPr="00DA7B40">
        <w:rPr>
          <w:rFonts w:ascii="Arial" w:eastAsia="Times New Roman" w:hAnsi="Arial" w:cs="Arial"/>
          <w:lang w:eastAsia="sl-SI"/>
        </w:rPr>
        <w:tab/>
      </w:r>
      <w:r w:rsidRPr="00DA7B40">
        <w:rPr>
          <w:rFonts w:ascii="Arial" w:eastAsia="Times New Roman" w:hAnsi="Arial" w:cs="Arial"/>
          <w:lang w:eastAsia="sl-SI"/>
        </w:rPr>
        <w:tab/>
      </w:r>
      <w:r w:rsidRPr="00DA7B40">
        <w:rPr>
          <w:rFonts w:ascii="Arial" w:eastAsia="Times New Roman" w:hAnsi="Arial" w:cs="Arial"/>
          <w:lang w:eastAsia="sl-SI"/>
        </w:rPr>
        <w:tab/>
      </w:r>
      <w:r w:rsidRPr="00DA7B40">
        <w:rPr>
          <w:rFonts w:ascii="Arial" w:eastAsia="Times New Roman" w:hAnsi="Arial" w:cs="Arial"/>
          <w:lang w:eastAsia="sl-SI"/>
        </w:rPr>
        <w:tab/>
      </w:r>
      <w:r w:rsidRPr="00DA7B40">
        <w:rPr>
          <w:rFonts w:ascii="Arial" w:eastAsia="Times New Roman" w:hAnsi="Arial" w:cs="Arial"/>
          <w:lang w:eastAsia="sl-SI"/>
        </w:rPr>
        <w:tab/>
      </w:r>
      <w:r w:rsidRPr="00DA7B40">
        <w:rPr>
          <w:rFonts w:ascii="Arial" w:eastAsia="Times New Roman" w:hAnsi="Arial" w:cs="Arial"/>
          <w:lang w:eastAsia="sl-SI"/>
        </w:rPr>
        <w:tab/>
        <w:t>Žig</w:t>
      </w:r>
    </w:p>
    <w:p w14:paraId="289CAE64" w14:textId="77777777" w:rsidR="004E70FB" w:rsidRPr="00DA7B40" w:rsidRDefault="004E70FB" w:rsidP="005110E1">
      <w:pPr>
        <w:shd w:val="clear" w:color="auto" w:fill="F2F2F2"/>
        <w:spacing w:after="0"/>
        <w:jc w:val="both"/>
        <w:rPr>
          <w:rFonts w:ascii="Arial" w:eastAsia="Times New Roman" w:hAnsi="Arial" w:cs="Arial"/>
          <w:lang w:eastAsia="sl-SI"/>
        </w:rPr>
      </w:pPr>
    </w:p>
    <w:p w14:paraId="1DDB05BA" w14:textId="77777777" w:rsidR="004E70FB" w:rsidRPr="00DA7B40" w:rsidRDefault="004E70FB" w:rsidP="005110E1">
      <w:pPr>
        <w:shd w:val="clear" w:color="auto" w:fill="F2F2F2"/>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Podpis odgovorne osebe </w:t>
      </w:r>
      <w:r w:rsidR="00EC5EB8" w:rsidRPr="00DA7B40">
        <w:rPr>
          <w:rFonts w:ascii="Arial" w:eastAsia="Times New Roman" w:hAnsi="Arial" w:cs="Arial"/>
          <w:lang w:eastAsia="sl-SI"/>
        </w:rPr>
        <w:t>ponudnika</w:t>
      </w:r>
      <w:r w:rsidRPr="00DA7B40">
        <w:rPr>
          <w:rFonts w:ascii="Arial" w:eastAsia="Times New Roman" w:hAnsi="Arial" w:cs="Arial"/>
          <w:lang w:eastAsia="sl-SI"/>
        </w:rPr>
        <w:t xml:space="preserve">: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76776A69" w14:textId="77777777" w:rsidR="00405F6F" w:rsidRPr="00DA7B40" w:rsidRDefault="00405F6F" w:rsidP="005110E1">
      <w:pPr>
        <w:spacing w:after="0"/>
        <w:jc w:val="both"/>
        <w:rPr>
          <w:rFonts w:ascii="Arial" w:eastAsia="Times New Roman" w:hAnsi="Arial" w:cs="Arial"/>
          <w:lang w:eastAsia="sl-SI"/>
        </w:rPr>
      </w:pPr>
    </w:p>
    <w:p w14:paraId="5E3A4709" w14:textId="77777777" w:rsidR="00405F6F" w:rsidRPr="00DA7B40" w:rsidRDefault="005A43C2" w:rsidP="005110E1">
      <w:pPr>
        <w:spacing w:after="0"/>
        <w:jc w:val="both"/>
        <w:rPr>
          <w:rFonts w:ascii="Arial" w:eastAsia="Times New Roman" w:hAnsi="Arial" w:cs="Arial"/>
          <w:i/>
          <w:lang w:eastAsia="sl-SI"/>
        </w:rPr>
      </w:pPr>
      <w:r w:rsidRPr="00DA7B40">
        <w:rPr>
          <w:rFonts w:ascii="Arial" w:eastAsia="Times New Roman" w:hAnsi="Arial" w:cs="Arial"/>
          <w:i/>
          <w:lang w:eastAsia="sl-SI"/>
        </w:rPr>
        <w:lastRenderedPageBreak/>
        <w:t>V primeru skupne ponudbe</w:t>
      </w:r>
      <w:r w:rsidR="00C00B60" w:rsidRPr="00DA7B40">
        <w:rPr>
          <w:rFonts w:ascii="Arial" w:eastAsia="Times New Roman" w:hAnsi="Arial" w:cs="Arial"/>
          <w:i/>
          <w:lang w:eastAsia="sl-SI"/>
        </w:rPr>
        <w:t xml:space="preserve"> obrazec OBR-1</w:t>
      </w:r>
      <w:r w:rsidR="00577BC0" w:rsidRPr="00DA7B40">
        <w:rPr>
          <w:rFonts w:ascii="Arial" w:eastAsia="Times New Roman" w:hAnsi="Arial" w:cs="Arial"/>
          <w:i/>
          <w:lang w:eastAsia="sl-SI"/>
        </w:rPr>
        <w:t xml:space="preserve"> izpol</w:t>
      </w:r>
      <w:r w:rsidRPr="00DA7B40">
        <w:rPr>
          <w:rFonts w:ascii="Arial" w:eastAsia="Times New Roman" w:hAnsi="Arial" w:cs="Arial"/>
          <w:i/>
          <w:lang w:eastAsia="sl-SI"/>
        </w:rPr>
        <w:t xml:space="preserve">nijo </w:t>
      </w:r>
      <w:r w:rsidR="006B36B0" w:rsidRPr="00DA7B40">
        <w:rPr>
          <w:rFonts w:ascii="Arial" w:eastAsia="Times New Roman" w:hAnsi="Arial" w:cs="Arial"/>
          <w:i/>
          <w:lang w:eastAsia="sl-SI"/>
        </w:rPr>
        <w:t>vsi ponudniki – partnerji.</w:t>
      </w:r>
      <w:r w:rsidR="00405F6F" w:rsidRPr="00DA7B40">
        <w:rPr>
          <w:rFonts w:ascii="Arial" w:eastAsia="Times New Roman" w:hAnsi="Arial" w:cs="Arial"/>
          <w:i/>
          <w:lang w:eastAsia="sl-SI"/>
        </w:rPr>
        <w:t xml:space="preserve"> </w:t>
      </w:r>
      <w:r w:rsidR="00577BC0" w:rsidRPr="00DA7B40">
        <w:rPr>
          <w:rFonts w:ascii="Arial" w:eastAsia="Times New Roman" w:hAnsi="Arial" w:cs="Arial"/>
          <w:i/>
          <w:lang w:eastAsia="sl-SI"/>
        </w:rPr>
        <w:t xml:space="preserve">Za </w:t>
      </w:r>
      <w:r w:rsidRPr="00DA7B40">
        <w:rPr>
          <w:rFonts w:ascii="Arial" w:eastAsia="Times New Roman" w:hAnsi="Arial" w:cs="Arial"/>
          <w:i/>
          <w:lang w:eastAsia="sl-SI"/>
        </w:rPr>
        <w:t>tem obrazcem</w:t>
      </w:r>
      <w:r w:rsidR="00577BC0" w:rsidRPr="00DA7B40">
        <w:rPr>
          <w:rFonts w:ascii="Arial" w:eastAsia="Times New Roman" w:hAnsi="Arial" w:cs="Arial"/>
          <w:i/>
          <w:lang w:eastAsia="sl-SI"/>
        </w:rPr>
        <w:t xml:space="preserve"> </w:t>
      </w:r>
      <w:r w:rsidRPr="00DA7B40">
        <w:rPr>
          <w:rFonts w:ascii="Arial" w:eastAsia="Times New Roman" w:hAnsi="Arial" w:cs="Arial"/>
          <w:i/>
          <w:lang w:eastAsia="sl-SI"/>
        </w:rPr>
        <w:t xml:space="preserve">se </w:t>
      </w:r>
      <w:r w:rsidR="00577BC0" w:rsidRPr="00DA7B40">
        <w:rPr>
          <w:rFonts w:ascii="Arial" w:eastAsia="Times New Roman" w:hAnsi="Arial" w:cs="Arial"/>
          <w:i/>
          <w:lang w:eastAsia="sl-SI"/>
        </w:rPr>
        <w:t xml:space="preserve">priložijo </w:t>
      </w:r>
      <w:r w:rsidR="00405F6F" w:rsidRPr="00DA7B40">
        <w:rPr>
          <w:rFonts w:ascii="Arial" w:eastAsia="Times New Roman" w:hAnsi="Arial" w:cs="Arial"/>
          <w:i/>
          <w:lang w:eastAsia="sl-SI"/>
        </w:rPr>
        <w:t xml:space="preserve">izpolnjeni ESPD-ji vseh ponudnikov oz. partnerjev ter </w:t>
      </w:r>
      <w:r w:rsidR="00577BC0" w:rsidRPr="00DA7B40">
        <w:rPr>
          <w:rFonts w:ascii="Arial" w:eastAsia="Times New Roman" w:hAnsi="Arial" w:cs="Arial"/>
          <w:i/>
          <w:lang w:eastAsia="sl-SI"/>
        </w:rPr>
        <w:t>pravni akt o skupni izvedbi naročila, v kolikor ponudniki oddajo skupno ponudbo.</w:t>
      </w:r>
    </w:p>
    <w:p w14:paraId="7CC41F13" w14:textId="03F3F381" w:rsidR="00AF7047" w:rsidRPr="00F06F11" w:rsidRDefault="00405F6F" w:rsidP="005110E1">
      <w:pPr>
        <w:spacing w:after="0"/>
        <w:jc w:val="right"/>
        <w:rPr>
          <w:rFonts w:ascii="Arial" w:eastAsia="Times New Roman" w:hAnsi="Arial" w:cs="Arial"/>
          <w:highlight w:val="yellow"/>
          <w:lang w:eastAsia="sl-SI"/>
        </w:rPr>
      </w:pPr>
      <w:r w:rsidRPr="00DA7B40">
        <w:rPr>
          <w:rFonts w:ascii="Arial" w:eastAsia="Times New Roman" w:hAnsi="Arial" w:cs="Arial"/>
          <w:i/>
          <w:lang w:eastAsia="sl-SI"/>
        </w:rPr>
        <w:br w:type="page"/>
      </w:r>
    </w:p>
    <w:p w14:paraId="4B7B4F57" w14:textId="77777777" w:rsidR="00405F6F" w:rsidRPr="00DA0766" w:rsidRDefault="00405F6F" w:rsidP="005110E1">
      <w:pPr>
        <w:spacing w:after="0"/>
        <w:jc w:val="both"/>
        <w:rPr>
          <w:rFonts w:ascii="Arial Narrow" w:eastAsia="Times New Roman" w:hAnsi="Arial Narrow"/>
          <w:b/>
          <w:lang w:eastAsia="sl-SI"/>
        </w:rPr>
        <w:sectPr w:rsidR="00405F6F" w:rsidRPr="00DA0766" w:rsidSect="00D402C7">
          <w:headerReference w:type="default" r:id="rId19"/>
          <w:footerReference w:type="default" r:id="rId20"/>
          <w:pgSz w:w="11906" w:h="16838"/>
          <w:pgMar w:top="1134" w:right="1134" w:bottom="1134" w:left="1134" w:header="709" w:footer="709" w:gutter="0"/>
          <w:cols w:space="708"/>
          <w:titlePg/>
          <w:docGrid w:linePitch="360"/>
        </w:sectPr>
      </w:pPr>
    </w:p>
    <w:p w14:paraId="549FA97A" w14:textId="0481180B" w:rsidR="009F2714" w:rsidRPr="00DA0766" w:rsidRDefault="00122FC3" w:rsidP="005110E1">
      <w:pPr>
        <w:spacing w:after="0"/>
        <w:jc w:val="right"/>
        <w:rPr>
          <w:rFonts w:ascii="Arial Narrow" w:eastAsia="Times New Roman" w:hAnsi="Arial Narrow" w:cs="Arial"/>
          <w:b/>
          <w:lang w:eastAsia="sl-SI"/>
        </w:rPr>
      </w:pPr>
      <w:r w:rsidRPr="00DA0766">
        <w:rPr>
          <w:rFonts w:ascii="Arial Narrow" w:eastAsia="Times New Roman" w:hAnsi="Arial Narrow" w:cs="Arial"/>
          <w:b/>
          <w:lang w:eastAsia="sl-SI"/>
        </w:rPr>
        <w:lastRenderedPageBreak/>
        <w:t>OBR-</w:t>
      </w:r>
      <w:r w:rsidR="00A23408">
        <w:rPr>
          <w:rFonts w:ascii="Arial Narrow" w:eastAsia="Times New Roman" w:hAnsi="Arial Narrow" w:cs="Arial"/>
          <w:b/>
          <w:lang w:eastAsia="sl-SI"/>
        </w:rPr>
        <w:t>2</w:t>
      </w:r>
    </w:p>
    <w:p w14:paraId="0C35843E" w14:textId="3A1CD4DD" w:rsidR="00F06F11" w:rsidRPr="00F06F11" w:rsidRDefault="00F06F11" w:rsidP="00F06F11">
      <w:pPr>
        <w:suppressAutoHyphens/>
        <w:spacing w:after="0"/>
        <w:ind w:left="5664" w:firstLine="708"/>
        <w:jc w:val="center"/>
        <w:rPr>
          <w:lang w:eastAsia="zh-CN"/>
        </w:rPr>
      </w:pPr>
      <w:r w:rsidRPr="000352C1">
        <w:rPr>
          <w:rFonts w:ascii="Arial Narrow" w:hAnsi="Arial Narrow" w:cs="Arial Narrow"/>
          <w:b/>
          <w:lang w:eastAsia="sl-SI"/>
        </w:rPr>
        <w:t>PONUDBENA VREDNOST</w:t>
      </w:r>
      <w:r w:rsidR="00B950BA">
        <w:rPr>
          <w:rFonts w:ascii="Arial Narrow" w:hAnsi="Arial Narrow" w:cs="Arial Narrow"/>
          <w:b/>
          <w:lang w:eastAsia="sl-SI"/>
        </w:rPr>
        <w:t xml:space="preserve"> za </w:t>
      </w:r>
      <w:r w:rsidR="00783CC1">
        <w:rPr>
          <w:rFonts w:ascii="Arial Narrow" w:hAnsi="Arial Narrow" w:cs="Arial Narrow"/>
          <w:b/>
          <w:lang w:eastAsia="sl-SI"/>
        </w:rPr>
        <w:t>4</w:t>
      </w:r>
      <w:r w:rsidR="00B950BA">
        <w:rPr>
          <w:rFonts w:ascii="Arial Narrow" w:hAnsi="Arial Narrow" w:cs="Arial Narrow"/>
          <w:b/>
          <w:lang w:eastAsia="sl-SI"/>
        </w:rPr>
        <w:t xml:space="preserve"> let</w:t>
      </w:r>
      <w:r w:rsidR="00783CC1">
        <w:rPr>
          <w:rFonts w:ascii="Arial Narrow" w:hAnsi="Arial Narrow" w:cs="Arial Narrow"/>
          <w:b/>
          <w:lang w:eastAsia="sl-SI"/>
        </w:rPr>
        <w:t>a</w:t>
      </w:r>
      <w:r w:rsidR="00B950BA">
        <w:rPr>
          <w:rFonts w:ascii="Arial Narrow" w:hAnsi="Arial Narrow" w:cs="Arial Narrow"/>
          <w:b/>
          <w:lang w:eastAsia="sl-SI"/>
        </w:rPr>
        <w:t xml:space="preserve"> </w:t>
      </w:r>
      <w:r w:rsidRPr="000352C1">
        <w:rPr>
          <w:rFonts w:ascii="Arial Narrow" w:hAnsi="Arial Narrow" w:cs="Arial Narrow"/>
          <w:b/>
          <w:lang w:eastAsia="sl-SI"/>
        </w:rPr>
        <w:t xml:space="preserve"> (</w:t>
      </w:r>
      <w:r w:rsidR="00A23408">
        <w:rPr>
          <w:rFonts w:ascii="Arial Narrow" w:hAnsi="Arial Narrow" w:cs="Arial Narrow"/>
          <w:b/>
          <w:lang w:eastAsia="sl-SI"/>
        </w:rPr>
        <w:t xml:space="preserve"> brez </w:t>
      </w:r>
      <w:r w:rsidRPr="000352C1">
        <w:rPr>
          <w:rFonts w:ascii="Arial Narrow" w:hAnsi="Arial Narrow" w:cs="Arial Narrow"/>
          <w:b/>
          <w:lang w:eastAsia="sl-SI"/>
        </w:rPr>
        <w:t>DDV)</w:t>
      </w:r>
    </w:p>
    <w:p w14:paraId="7C1EE69B" w14:textId="77777777" w:rsidR="00F06F11" w:rsidRPr="00F06F11" w:rsidRDefault="00F06F11" w:rsidP="00F06F11">
      <w:pPr>
        <w:suppressAutoHyphens/>
        <w:spacing w:after="0"/>
        <w:jc w:val="both"/>
        <w:rPr>
          <w:rFonts w:ascii="Arial Narrow" w:eastAsia="Times New Roman" w:hAnsi="Arial Narrow" w:cs="Arial Narrow"/>
          <w:b/>
          <w:u w:val="single"/>
          <w:lang w:eastAsia="sl-SI"/>
        </w:rPr>
      </w:pPr>
    </w:p>
    <w:p w14:paraId="36FBAFA5" w14:textId="38EA7509" w:rsidR="00F06F11" w:rsidRDefault="00F06F11" w:rsidP="00F06F11">
      <w:pPr>
        <w:tabs>
          <w:tab w:val="left" w:pos="0"/>
        </w:tabs>
        <w:suppressAutoHyphens/>
        <w:spacing w:after="0"/>
        <w:ind w:right="-31"/>
        <w:rPr>
          <w:rFonts w:ascii="Arial Narrow" w:hAnsi="Arial Narrow" w:cs="Arial Narrow"/>
          <w:b/>
          <w:lang w:eastAsia="sl-SI"/>
        </w:rPr>
      </w:pPr>
      <w:r w:rsidRPr="00F06F11">
        <w:rPr>
          <w:rFonts w:ascii="Arial Narrow" w:hAnsi="Arial Narrow" w:cs="Arial Narrow"/>
          <w:b/>
          <w:lang w:eastAsia="sl-SI"/>
        </w:rPr>
        <w:tab/>
      </w:r>
      <w:r w:rsidRPr="00F06F11">
        <w:rPr>
          <w:rFonts w:ascii="Arial Narrow" w:hAnsi="Arial Narrow" w:cs="Arial Narrow"/>
          <w:b/>
          <w:lang w:eastAsia="sl-SI"/>
        </w:rPr>
        <w:tab/>
      </w:r>
      <w:r w:rsidRPr="00F06F11">
        <w:rPr>
          <w:rFonts w:ascii="Arial Narrow" w:hAnsi="Arial Narrow" w:cs="Arial Narrow"/>
          <w:b/>
          <w:lang w:eastAsia="sl-SI"/>
        </w:rPr>
        <w:tab/>
        <w:t xml:space="preserve">A: </w:t>
      </w:r>
      <w:r w:rsidR="00783CC1">
        <w:rPr>
          <w:rFonts w:ascii="Arial Narrow" w:hAnsi="Arial Narrow" w:cs="Arial Narrow"/>
          <w:b/>
          <w:lang w:eastAsia="sl-SI"/>
        </w:rPr>
        <w:t>MALICA</w:t>
      </w:r>
      <w:r w:rsidRPr="00F06F11">
        <w:rPr>
          <w:rFonts w:ascii="Arial Narrow" w:hAnsi="Arial Narrow" w:cs="Arial Narrow"/>
          <w:b/>
          <w:lang w:eastAsia="sl-SI"/>
        </w:rPr>
        <w:t>:</w:t>
      </w:r>
      <w:r w:rsidRPr="00F06F11">
        <w:rPr>
          <w:rFonts w:ascii="Arial Narrow" w:hAnsi="Arial Narrow" w:cs="Arial Narrow"/>
          <w:b/>
          <w:lang w:eastAsia="sl-SI"/>
        </w:rPr>
        <w:tab/>
      </w:r>
      <w:r w:rsidRPr="00F06F11">
        <w:rPr>
          <w:rFonts w:ascii="Arial Narrow" w:hAnsi="Arial Narrow" w:cs="Arial Narrow"/>
          <w:b/>
          <w:lang w:eastAsia="sl-SI"/>
        </w:rPr>
        <w:tab/>
      </w:r>
      <w:r w:rsidRPr="00F06F11">
        <w:rPr>
          <w:rFonts w:ascii="Arial Narrow" w:hAnsi="Arial Narrow" w:cs="Arial Narrow"/>
          <w:b/>
          <w:lang w:eastAsia="sl-SI"/>
        </w:rPr>
        <w:tab/>
      </w:r>
      <w:r w:rsidRPr="00F06F11">
        <w:rPr>
          <w:rFonts w:ascii="Arial Narrow" w:hAnsi="Arial Narrow" w:cs="Arial Narrow"/>
          <w:b/>
          <w:lang w:eastAsia="sl-SI"/>
        </w:rPr>
        <w:tab/>
      </w:r>
      <w:r w:rsidRPr="00F06F11">
        <w:rPr>
          <w:rFonts w:ascii="Arial Narrow" w:hAnsi="Arial Narrow" w:cs="Arial Narrow"/>
          <w:b/>
          <w:lang w:eastAsia="sl-SI"/>
        </w:rPr>
        <w:tab/>
      </w:r>
      <w:r w:rsidR="001A21B7">
        <w:rPr>
          <w:rFonts w:ascii="Arial Narrow" w:hAnsi="Arial Narrow" w:cs="Arial Narrow"/>
          <w:b/>
          <w:lang w:eastAsia="sl-SI"/>
        </w:rPr>
        <w:t>____________________________</w:t>
      </w:r>
    </w:p>
    <w:p w14:paraId="1598BE3A" w14:textId="77777777" w:rsidR="001A21B7" w:rsidRPr="00F06F11" w:rsidRDefault="001A21B7" w:rsidP="00F06F11">
      <w:pPr>
        <w:tabs>
          <w:tab w:val="left" w:pos="0"/>
        </w:tabs>
        <w:suppressAutoHyphens/>
        <w:spacing w:after="0"/>
        <w:ind w:right="-31"/>
        <w:rPr>
          <w:rFonts w:ascii="Arial Narrow" w:hAnsi="Arial Narrow" w:cs="Arial Narrow"/>
          <w:b/>
          <w:u w:val="single"/>
          <w:shd w:val="clear" w:color="auto" w:fill="D9D9D9"/>
          <w:lang w:eastAsia="sl-SI"/>
        </w:rPr>
      </w:pPr>
    </w:p>
    <w:p w14:paraId="708E1685" w14:textId="1FC0D3AB" w:rsidR="00F06F11" w:rsidRDefault="00F06F11" w:rsidP="00F06F11">
      <w:pPr>
        <w:tabs>
          <w:tab w:val="left" w:pos="0"/>
          <w:tab w:val="left" w:pos="2127"/>
        </w:tabs>
        <w:suppressAutoHyphens/>
        <w:spacing w:after="0"/>
        <w:ind w:right="-31"/>
        <w:rPr>
          <w:rFonts w:ascii="Arial Narrow" w:hAnsi="Arial Narrow" w:cs="Arial Narrow"/>
          <w:b/>
          <w:u w:val="single"/>
          <w:shd w:val="clear" w:color="auto" w:fill="D9D9D9"/>
          <w:lang w:eastAsia="sl-SI"/>
        </w:rPr>
      </w:pPr>
      <w:r w:rsidRPr="00F06F11">
        <w:rPr>
          <w:rFonts w:ascii="Arial Narrow" w:hAnsi="Arial Narrow" w:cs="Arial Narrow"/>
          <w:b/>
          <w:lang w:eastAsia="sl-SI"/>
        </w:rPr>
        <w:tab/>
        <w:t xml:space="preserve">B: </w:t>
      </w:r>
      <w:r w:rsidR="001A21B7">
        <w:rPr>
          <w:rFonts w:ascii="Arial Narrow" w:hAnsi="Arial Narrow" w:cs="Arial Narrow"/>
          <w:b/>
          <w:lang w:eastAsia="sl-SI"/>
        </w:rPr>
        <w:t>KOSILO</w:t>
      </w:r>
      <w:r w:rsidRPr="00F06F11">
        <w:rPr>
          <w:rFonts w:ascii="Arial Narrow" w:hAnsi="Arial Narrow" w:cs="Arial Narrow"/>
          <w:b/>
          <w:lang w:eastAsia="sl-SI"/>
        </w:rPr>
        <w:tab/>
      </w:r>
      <w:r w:rsidRPr="00F06F11">
        <w:rPr>
          <w:rFonts w:ascii="Arial Narrow" w:hAnsi="Arial Narrow" w:cs="Arial Narrow"/>
          <w:b/>
          <w:lang w:eastAsia="sl-SI"/>
        </w:rPr>
        <w:tab/>
      </w:r>
      <w:r w:rsidRPr="00F06F11">
        <w:rPr>
          <w:rFonts w:ascii="Arial Narrow" w:hAnsi="Arial Narrow" w:cs="Arial Narrow"/>
          <w:b/>
          <w:lang w:eastAsia="sl-SI"/>
        </w:rPr>
        <w:tab/>
      </w:r>
      <w:r w:rsidRPr="00F06F11">
        <w:rPr>
          <w:rFonts w:ascii="Arial Narrow" w:hAnsi="Arial Narrow" w:cs="Arial Narrow"/>
          <w:b/>
          <w:lang w:eastAsia="sl-SI"/>
        </w:rPr>
        <w:tab/>
      </w:r>
      <w:r w:rsidRPr="00F06F11">
        <w:rPr>
          <w:rFonts w:ascii="Arial Narrow" w:hAnsi="Arial Narrow" w:cs="Arial Narrow"/>
          <w:b/>
          <w:lang w:eastAsia="sl-SI"/>
        </w:rPr>
        <w:tab/>
      </w:r>
      <w:r w:rsidR="001A21B7">
        <w:rPr>
          <w:rFonts w:ascii="Arial Narrow" w:hAnsi="Arial Narrow" w:cs="Arial Narrow"/>
          <w:b/>
          <w:lang w:eastAsia="sl-SI"/>
        </w:rPr>
        <w:t>____________________________</w:t>
      </w:r>
    </w:p>
    <w:p w14:paraId="5FFDC8DA" w14:textId="77777777" w:rsidR="00783CC1" w:rsidRPr="00F06F11" w:rsidRDefault="00783CC1" w:rsidP="00F06F11">
      <w:pPr>
        <w:tabs>
          <w:tab w:val="left" w:pos="0"/>
          <w:tab w:val="left" w:pos="2127"/>
        </w:tabs>
        <w:suppressAutoHyphens/>
        <w:spacing w:after="0"/>
        <w:ind w:right="-31"/>
        <w:rPr>
          <w:lang w:eastAsia="zh-CN"/>
        </w:rPr>
      </w:pPr>
    </w:p>
    <w:p w14:paraId="1602D465" w14:textId="2638D71C" w:rsidR="00F06F11" w:rsidRPr="00F06F11" w:rsidRDefault="00F06F11" w:rsidP="00F06F11">
      <w:pPr>
        <w:tabs>
          <w:tab w:val="left" w:pos="2127"/>
          <w:tab w:val="left" w:pos="12616"/>
        </w:tabs>
        <w:suppressAutoHyphens/>
        <w:spacing w:after="0"/>
        <w:ind w:right="-31"/>
        <w:rPr>
          <w:lang w:eastAsia="zh-CN"/>
        </w:rPr>
      </w:pPr>
      <w:r w:rsidRPr="00F06F11">
        <w:rPr>
          <w:rFonts w:ascii="Arial Narrow" w:eastAsia="Times New Roman" w:hAnsi="Arial Narrow" w:cs="Arial Narrow"/>
          <w:b/>
          <w:lang w:eastAsia="sl-SI"/>
        </w:rPr>
        <w:tab/>
      </w:r>
      <w:r w:rsidR="00783CC1" w:rsidRPr="00F06F11">
        <w:rPr>
          <w:rFonts w:ascii="Arial Narrow" w:hAnsi="Arial Narrow" w:cs="Arial Narrow"/>
          <w:b/>
          <w:lang w:eastAsia="sl-SI"/>
        </w:rPr>
        <w:t xml:space="preserve">B: </w:t>
      </w:r>
      <w:r w:rsidR="001A21B7">
        <w:rPr>
          <w:rFonts w:ascii="Arial Narrow" w:hAnsi="Arial Narrow" w:cs="Arial Narrow"/>
          <w:b/>
          <w:lang w:eastAsia="sl-SI"/>
        </w:rPr>
        <w:t>POPOLDANSKA MALICA                                    ____________________________</w:t>
      </w:r>
    </w:p>
    <w:p w14:paraId="059AE5B6" w14:textId="77777777" w:rsidR="00F06F11" w:rsidRPr="00F06F11" w:rsidRDefault="00F06F11" w:rsidP="00F06F11">
      <w:pPr>
        <w:tabs>
          <w:tab w:val="left" w:pos="2127"/>
          <w:tab w:val="left" w:pos="7797"/>
        </w:tabs>
        <w:suppressAutoHyphens/>
        <w:spacing w:after="0"/>
        <w:ind w:right="-31"/>
        <w:rPr>
          <w:lang w:eastAsia="zh-CN"/>
        </w:rPr>
      </w:pPr>
      <w:r w:rsidRPr="00F06F11">
        <w:rPr>
          <w:rFonts w:ascii="Arial Narrow" w:hAnsi="Arial Narrow" w:cs="Arial Narrow"/>
          <w:b/>
          <w:lang w:eastAsia="sl-SI"/>
        </w:rPr>
        <w:tab/>
      </w:r>
    </w:p>
    <w:p w14:paraId="226B2161" w14:textId="6C06FE86" w:rsidR="00F06F11" w:rsidRPr="00F06F11" w:rsidRDefault="00F06F11" w:rsidP="00F06F11">
      <w:pPr>
        <w:tabs>
          <w:tab w:val="left" w:pos="2127"/>
          <w:tab w:val="left" w:pos="7797"/>
        </w:tabs>
        <w:suppressAutoHyphens/>
        <w:spacing w:after="0"/>
        <w:ind w:right="-31"/>
        <w:rPr>
          <w:lang w:eastAsia="zh-CN"/>
        </w:rPr>
      </w:pPr>
      <w:r w:rsidRPr="00F06F11">
        <w:rPr>
          <w:rFonts w:ascii="Arial Narrow" w:hAnsi="Arial Narrow" w:cs="Arial Narrow"/>
          <w:b/>
          <w:lang w:eastAsia="sl-SI"/>
        </w:rPr>
        <w:tab/>
        <w:t>SKUPNA KONČNA PONUDBENA VREDNOST (</w:t>
      </w:r>
      <w:r w:rsidR="00A23408">
        <w:rPr>
          <w:rFonts w:ascii="Arial Narrow" w:hAnsi="Arial Narrow" w:cs="Arial Narrow"/>
          <w:b/>
          <w:lang w:eastAsia="sl-SI"/>
        </w:rPr>
        <w:t xml:space="preserve">brez </w:t>
      </w:r>
      <w:r w:rsidRPr="00F06F11">
        <w:rPr>
          <w:rFonts w:ascii="Arial Narrow" w:hAnsi="Arial Narrow" w:cs="Arial Narrow"/>
          <w:b/>
          <w:lang w:eastAsia="sl-SI"/>
        </w:rPr>
        <w:t>DDV) (A+B</w:t>
      </w:r>
      <w:r w:rsidR="001A21B7">
        <w:rPr>
          <w:rFonts w:ascii="Arial Narrow" w:hAnsi="Arial Narrow" w:cs="Arial Narrow"/>
          <w:b/>
          <w:lang w:eastAsia="sl-SI"/>
        </w:rPr>
        <w:t>+C)                            _________________________</w:t>
      </w:r>
    </w:p>
    <w:p w14:paraId="02EC4ACD" w14:textId="77777777" w:rsidR="00F06F11" w:rsidRDefault="00F06F11" w:rsidP="00F06F11">
      <w:pPr>
        <w:suppressAutoHyphens/>
        <w:spacing w:after="0"/>
        <w:jc w:val="both"/>
        <w:rPr>
          <w:rFonts w:ascii="Arial Narrow" w:eastAsia="Times New Roman" w:hAnsi="Arial Narrow" w:cs="Arial Narrow"/>
          <w:b/>
          <w:lang w:eastAsia="sl-SI"/>
        </w:rPr>
      </w:pPr>
    </w:p>
    <w:p w14:paraId="3DFE55AB" w14:textId="5D51620C" w:rsidR="002D58AF" w:rsidRDefault="002D58AF" w:rsidP="002D58AF">
      <w:pPr>
        <w:tabs>
          <w:tab w:val="left" w:pos="2127"/>
          <w:tab w:val="left" w:pos="9214"/>
        </w:tabs>
        <w:suppressAutoHyphens/>
        <w:spacing w:after="0"/>
        <w:jc w:val="both"/>
        <w:rPr>
          <w:rFonts w:ascii="Arial Narrow" w:hAnsi="Arial Narrow" w:cs="Arial Narrow"/>
          <w:b/>
          <w:u w:val="single"/>
          <w:shd w:val="clear" w:color="auto" w:fill="D9D9D9"/>
          <w:lang w:eastAsia="sl-SI"/>
        </w:rPr>
      </w:pPr>
      <w:r>
        <w:rPr>
          <w:rFonts w:ascii="Arial Narrow" w:eastAsia="Times New Roman" w:hAnsi="Arial Narrow" w:cs="Arial Narrow"/>
          <w:b/>
          <w:lang w:eastAsia="sl-SI"/>
        </w:rPr>
        <w:tab/>
      </w:r>
    </w:p>
    <w:p w14:paraId="612947A1" w14:textId="77777777" w:rsidR="002D58AF" w:rsidRPr="00F06F11" w:rsidRDefault="002D58AF" w:rsidP="002D58AF">
      <w:pPr>
        <w:tabs>
          <w:tab w:val="left" w:pos="2127"/>
          <w:tab w:val="left" w:pos="9214"/>
        </w:tabs>
        <w:suppressAutoHyphens/>
        <w:spacing w:after="0"/>
        <w:jc w:val="both"/>
        <w:rPr>
          <w:rFonts w:ascii="Arial Narrow" w:eastAsia="Times New Roman" w:hAnsi="Arial Narrow" w:cs="Arial Narrow"/>
          <w:b/>
          <w:lang w:eastAsia="sl-SI"/>
        </w:rPr>
      </w:pPr>
    </w:p>
    <w:p w14:paraId="07ADD969" w14:textId="35C73744" w:rsidR="00F06F11" w:rsidRPr="00A23408" w:rsidRDefault="00F06F11" w:rsidP="00F06F11">
      <w:pPr>
        <w:suppressAutoHyphens/>
        <w:spacing w:after="0"/>
        <w:jc w:val="both"/>
        <w:rPr>
          <w:rFonts w:ascii="Arial" w:hAnsi="Arial" w:cs="Arial"/>
          <w:b/>
          <w:lang w:eastAsia="zh-CN"/>
        </w:rPr>
      </w:pPr>
      <w:r w:rsidRPr="00A23408">
        <w:rPr>
          <w:rFonts w:ascii="Arial" w:hAnsi="Arial" w:cs="Arial"/>
          <w:b/>
          <w:lang w:eastAsia="zh-CN"/>
        </w:rPr>
        <w:t xml:space="preserve">A: </w:t>
      </w:r>
      <w:r w:rsidR="001A21B7">
        <w:rPr>
          <w:rFonts w:ascii="Arial" w:hAnsi="Arial" w:cs="Arial"/>
          <w:b/>
          <w:lang w:eastAsia="zh-CN"/>
        </w:rPr>
        <w:t>MALICA</w:t>
      </w:r>
      <w:r w:rsidRPr="00A23408">
        <w:rPr>
          <w:rFonts w:ascii="Arial" w:hAnsi="Arial" w:cs="Arial"/>
          <w:b/>
          <w:lang w:eastAsia="zh-CN"/>
        </w:rPr>
        <w:t>:</w:t>
      </w:r>
    </w:p>
    <w:tbl>
      <w:tblPr>
        <w:tblW w:w="0" w:type="auto"/>
        <w:tblInd w:w="70" w:type="dxa"/>
        <w:tblLayout w:type="fixed"/>
        <w:tblCellMar>
          <w:left w:w="70" w:type="dxa"/>
          <w:right w:w="70" w:type="dxa"/>
        </w:tblCellMar>
        <w:tblLook w:val="0000" w:firstRow="0" w:lastRow="0" w:firstColumn="0" w:lastColumn="0" w:noHBand="0" w:noVBand="0"/>
      </w:tblPr>
      <w:tblGrid>
        <w:gridCol w:w="1507"/>
        <w:gridCol w:w="2268"/>
        <w:gridCol w:w="2126"/>
        <w:gridCol w:w="2268"/>
        <w:gridCol w:w="2284"/>
        <w:gridCol w:w="4041"/>
      </w:tblGrid>
      <w:tr w:rsidR="00F06F11" w:rsidRPr="00F06F11" w14:paraId="04D423DB" w14:textId="77777777" w:rsidTr="00E5200D">
        <w:trPr>
          <w:trHeight w:val="454"/>
        </w:trPr>
        <w:tc>
          <w:tcPr>
            <w:tcW w:w="1507" w:type="dxa"/>
            <w:tcBorders>
              <w:top w:val="single" w:sz="4" w:space="0" w:color="000000"/>
              <w:left w:val="single" w:sz="4" w:space="0" w:color="000000"/>
              <w:bottom w:val="single" w:sz="4" w:space="0" w:color="000000"/>
            </w:tcBorders>
            <w:shd w:val="clear" w:color="auto" w:fill="auto"/>
            <w:vAlign w:val="center"/>
          </w:tcPr>
          <w:p w14:paraId="337A5687" w14:textId="77777777"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EM</w:t>
            </w:r>
          </w:p>
        </w:tc>
        <w:tc>
          <w:tcPr>
            <w:tcW w:w="2268" w:type="dxa"/>
            <w:tcBorders>
              <w:top w:val="single" w:sz="4" w:space="0" w:color="000000"/>
              <w:left w:val="single" w:sz="4" w:space="0" w:color="000000"/>
              <w:bottom w:val="single" w:sz="4" w:space="0" w:color="000000"/>
            </w:tcBorders>
            <w:shd w:val="clear" w:color="auto" w:fill="auto"/>
            <w:vAlign w:val="center"/>
          </w:tcPr>
          <w:p w14:paraId="77565A86" w14:textId="77777777"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Okvirna dnevna količina</w:t>
            </w:r>
          </w:p>
        </w:tc>
        <w:tc>
          <w:tcPr>
            <w:tcW w:w="2126" w:type="dxa"/>
            <w:tcBorders>
              <w:top w:val="single" w:sz="4" w:space="0" w:color="000000"/>
              <w:left w:val="single" w:sz="4" w:space="0" w:color="000000"/>
              <w:bottom w:val="single" w:sz="4" w:space="0" w:color="000000"/>
            </w:tcBorders>
            <w:shd w:val="clear" w:color="auto" w:fill="auto"/>
            <w:vAlign w:val="center"/>
          </w:tcPr>
          <w:p w14:paraId="167E80E5" w14:textId="77777777" w:rsidR="00F06F11" w:rsidRDefault="00F06F11" w:rsidP="00F06F11">
            <w:pPr>
              <w:suppressAutoHyphens/>
              <w:spacing w:after="0"/>
              <w:jc w:val="center"/>
              <w:rPr>
                <w:rFonts w:ascii="Arial Narrow" w:eastAsia="Times New Roman" w:hAnsi="Arial Narrow" w:cs="Arial Narrow"/>
                <w:b/>
                <w:bCs/>
                <w:lang w:eastAsia="sl-SI"/>
              </w:rPr>
            </w:pPr>
            <w:r w:rsidRPr="00F06F11">
              <w:rPr>
                <w:rFonts w:ascii="Arial Narrow" w:eastAsia="Times New Roman" w:hAnsi="Arial Narrow" w:cs="Arial Narrow"/>
                <w:b/>
                <w:bCs/>
                <w:lang w:eastAsia="sl-SI"/>
              </w:rPr>
              <w:t>Okvirna letna količina</w:t>
            </w:r>
          </w:p>
          <w:p w14:paraId="46DBAC95" w14:textId="5039907F" w:rsidR="001A21B7" w:rsidRPr="00F06F11" w:rsidRDefault="001A21B7" w:rsidP="00F06F11">
            <w:pPr>
              <w:suppressAutoHyphens/>
              <w:spacing w:after="0"/>
              <w:jc w:val="center"/>
              <w:rPr>
                <w:lang w:eastAsia="zh-CN"/>
              </w:rPr>
            </w:pPr>
            <w:r>
              <w:rPr>
                <w:lang w:eastAsia="zh-CN"/>
              </w:rPr>
              <w:t>(</w:t>
            </w:r>
            <w:r w:rsidR="007B6ECD">
              <w:rPr>
                <w:lang w:eastAsia="zh-CN"/>
              </w:rPr>
              <w:t>700</w:t>
            </w:r>
            <w:r>
              <w:rPr>
                <w:lang w:eastAsia="zh-CN"/>
              </w:rPr>
              <w:t xml:space="preserve"> x186)</w:t>
            </w:r>
          </w:p>
        </w:tc>
        <w:tc>
          <w:tcPr>
            <w:tcW w:w="2268" w:type="dxa"/>
            <w:tcBorders>
              <w:top w:val="single" w:sz="4" w:space="0" w:color="000000"/>
              <w:left w:val="single" w:sz="4" w:space="0" w:color="000000"/>
              <w:bottom w:val="single" w:sz="4" w:space="0" w:color="000000"/>
            </w:tcBorders>
            <w:shd w:val="clear" w:color="auto" w:fill="auto"/>
            <w:vAlign w:val="center"/>
          </w:tcPr>
          <w:p w14:paraId="7478AB2A" w14:textId="77777777"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Cena na EM brez DDV</w:t>
            </w:r>
          </w:p>
        </w:tc>
        <w:tc>
          <w:tcPr>
            <w:tcW w:w="2284" w:type="dxa"/>
            <w:tcBorders>
              <w:top w:val="single" w:sz="4" w:space="0" w:color="000000"/>
              <w:left w:val="single" w:sz="4" w:space="0" w:color="000000"/>
              <w:bottom w:val="single" w:sz="4" w:space="0" w:color="000000"/>
            </w:tcBorders>
            <w:shd w:val="clear" w:color="auto" w:fill="auto"/>
            <w:vAlign w:val="center"/>
          </w:tcPr>
          <w:p w14:paraId="544B5EB2" w14:textId="77777777"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Cena na EM z DDV</w:t>
            </w:r>
          </w:p>
        </w:tc>
        <w:tc>
          <w:tcPr>
            <w:tcW w:w="4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CB6FE" w14:textId="1076E5AC"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 xml:space="preserve">Okvirna letna vrednost </w:t>
            </w:r>
            <w:r w:rsidR="00624581">
              <w:rPr>
                <w:rFonts w:ascii="Arial Narrow" w:eastAsia="Times New Roman" w:hAnsi="Arial Narrow" w:cs="Arial Narrow"/>
                <w:b/>
                <w:bCs/>
                <w:lang w:eastAsia="sl-SI"/>
              </w:rPr>
              <w:t>brez</w:t>
            </w:r>
            <w:r w:rsidRPr="00F06F11">
              <w:rPr>
                <w:rFonts w:ascii="Arial Narrow" w:eastAsia="Times New Roman" w:hAnsi="Arial Narrow" w:cs="Arial Narrow"/>
                <w:b/>
                <w:bCs/>
                <w:lang w:eastAsia="sl-SI"/>
              </w:rPr>
              <w:t xml:space="preserve"> DDV</w:t>
            </w:r>
          </w:p>
          <w:p w14:paraId="4D85106E" w14:textId="53013B3B"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 xml:space="preserve">(okvirna letna količina X cena na EM </w:t>
            </w:r>
            <w:r w:rsidR="00A23408">
              <w:rPr>
                <w:rFonts w:ascii="Arial Narrow" w:eastAsia="Times New Roman" w:hAnsi="Arial Narrow" w:cs="Arial Narrow"/>
                <w:b/>
                <w:bCs/>
                <w:lang w:eastAsia="sl-SI"/>
              </w:rPr>
              <w:t>brez</w:t>
            </w:r>
            <w:r w:rsidRPr="00F06F11">
              <w:rPr>
                <w:rFonts w:ascii="Arial Narrow" w:eastAsia="Times New Roman" w:hAnsi="Arial Narrow" w:cs="Arial Narrow"/>
                <w:b/>
                <w:bCs/>
                <w:lang w:eastAsia="sl-SI"/>
              </w:rPr>
              <w:t xml:space="preserve"> DDV)</w:t>
            </w:r>
          </w:p>
        </w:tc>
      </w:tr>
      <w:tr w:rsidR="00F06F11" w:rsidRPr="00F06F11" w14:paraId="52E9FA39" w14:textId="77777777" w:rsidTr="00E5200D">
        <w:trPr>
          <w:trHeight w:val="454"/>
        </w:trPr>
        <w:tc>
          <w:tcPr>
            <w:tcW w:w="1507" w:type="dxa"/>
            <w:tcBorders>
              <w:top w:val="single" w:sz="4" w:space="0" w:color="000000"/>
              <w:left w:val="single" w:sz="4" w:space="0" w:color="000000"/>
              <w:bottom w:val="single" w:sz="4" w:space="0" w:color="000000"/>
            </w:tcBorders>
            <w:shd w:val="clear" w:color="auto" w:fill="auto"/>
            <w:vAlign w:val="center"/>
          </w:tcPr>
          <w:p w14:paraId="59703E81" w14:textId="09E750B5" w:rsidR="00F06F11" w:rsidRPr="00F06F11" w:rsidRDefault="001A21B7" w:rsidP="00F06F11">
            <w:pPr>
              <w:suppressAutoHyphens/>
              <w:spacing w:after="0"/>
              <w:jc w:val="center"/>
              <w:rPr>
                <w:lang w:eastAsia="zh-CN"/>
              </w:rPr>
            </w:pPr>
            <w:r>
              <w:rPr>
                <w:rFonts w:ascii="Arial Narrow" w:eastAsia="Times New Roman" w:hAnsi="Arial Narrow" w:cs="Arial Narrow"/>
                <w:bCs/>
                <w:lang w:eastAsia="sl-SI"/>
              </w:rPr>
              <w:t>malica</w:t>
            </w:r>
          </w:p>
        </w:tc>
        <w:tc>
          <w:tcPr>
            <w:tcW w:w="2268" w:type="dxa"/>
            <w:tcBorders>
              <w:top w:val="single" w:sz="4" w:space="0" w:color="000000"/>
              <w:left w:val="single" w:sz="4" w:space="0" w:color="000000"/>
              <w:bottom w:val="single" w:sz="4" w:space="0" w:color="000000"/>
            </w:tcBorders>
            <w:shd w:val="clear" w:color="auto" w:fill="auto"/>
            <w:vAlign w:val="center"/>
          </w:tcPr>
          <w:p w14:paraId="421AD2AC" w14:textId="791030FA" w:rsidR="00F06F11" w:rsidRPr="00F06F11" w:rsidRDefault="007B6ECD" w:rsidP="00F06F11">
            <w:pPr>
              <w:suppressAutoHyphens/>
              <w:snapToGrid w:val="0"/>
              <w:spacing w:after="0"/>
              <w:jc w:val="center"/>
              <w:rPr>
                <w:rFonts w:ascii="Arial Narrow" w:eastAsia="Times New Roman" w:hAnsi="Arial Narrow" w:cs="Arial Narrow"/>
                <w:bCs/>
                <w:lang w:eastAsia="sl-SI"/>
              </w:rPr>
            </w:pPr>
            <w:r>
              <w:rPr>
                <w:rFonts w:ascii="Arial Narrow" w:eastAsia="Times New Roman" w:hAnsi="Arial Narrow" w:cs="Arial Narrow"/>
                <w:bCs/>
                <w:lang w:eastAsia="sl-SI"/>
              </w:rPr>
              <w:t>700</w:t>
            </w:r>
          </w:p>
        </w:tc>
        <w:tc>
          <w:tcPr>
            <w:tcW w:w="2126" w:type="dxa"/>
            <w:tcBorders>
              <w:top w:val="single" w:sz="4" w:space="0" w:color="000000"/>
              <w:left w:val="single" w:sz="4" w:space="0" w:color="000000"/>
              <w:bottom w:val="single" w:sz="4" w:space="0" w:color="000000"/>
            </w:tcBorders>
            <w:shd w:val="clear" w:color="auto" w:fill="auto"/>
            <w:vAlign w:val="center"/>
          </w:tcPr>
          <w:p w14:paraId="1A10FB56" w14:textId="12D965CD" w:rsidR="00F06F11" w:rsidRPr="00F06F11" w:rsidRDefault="00F06F11" w:rsidP="00F06F11">
            <w:pPr>
              <w:suppressAutoHyphens/>
              <w:snapToGrid w:val="0"/>
              <w:spacing w:after="0"/>
              <w:rPr>
                <w:rFonts w:ascii="Arial Narrow" w:eastAsia="Times New Roman" w:hAnsi="Arial Narrow" w:cs="Arial Narrow"/>
                <w:bCs/>
                <w:lang w:eastAsia="sl-SI"/>
              </w:rPr>
            </w:pPr>
          </w:p>
        </w:tc>
        <w:tc>
          <w:tcPr>
            <w:tcW w:w="2268" w:type="dxa"/>
            <w:tcBorders>
              <w:top w:val="single" w:sz="4" w:space="0" w:color="000000"/>
              <w:left w:val="single" w:sz="4" w:space="0" w:color="000000"/>
              <w:bottom w:val="single" w:sz="4" w:space="0" w:color="000000"/>
            </w:tcBorders>
            <w:shd w:val="clear" w:color="auto" w:fill="auto"/>
            <w:vAlign w:val="center"/>
          </w:tcPr>
          <w:p w14:paraId="1886C678" w14:textId="77777777" w:rsidR="00F06F11" w:rsidRPr="00F06F11" w:rsidRDefault="00F06F11" w:rsidP="00F06F11">
            <w:pPr>
              <w:suppressAutoHyphens/>
              <w:snapToGrid w:val="0"/>
              <w:spacing w:after="0"/>
              <w:jc w:val="center"/>
              <w:rPr>
                <w:rFonts w:ascii="Arial Narrow" w:eastAsia="Times New Roman" w:hAnsi="Arial Narrow" w:cs="Arial Narrow"/>
                <w:bCs/>
                <w:lang w:eastAsia="sl-SI"/>
              </w:rPr>
            </w:pPr>
          </w:p>
        </w:tc>
        <w:tc>
          <w:tcPr>
            <w:tcW w:w="2284" w:type="dxa"/>
            <w:tcBorders>
              <w:top w:val="single" w:sz="4" w:space="0" w:color="000000"/>
              <w:left w:val="single" w:sz="4" w:space="0" w:color="000000"/>
              <w:bottom w:val="single" w:sz="4" w:space="0" w:color="000000"/>
            </w:tcBorders>
            <w:shd w:val="clear" w:color="auto" w:fill="auto"/>
            <w:vAlign w:val="center"/>
          </w:tcPr>
          <w:p w14:paraId="0578B43A" w14:textId="77777777" w:rsidR="00F06F11" w:rsidRPr="00F06F11" w:rsidRDefault="00F06F11" w:rsidP="00F06F11">
            <w:pPr>
              <w:suppressAutoHyphens/>
              <w:snapToGrid w:val="0"/>
              <w:spacing w:after="0"/>
              <w:jc w:val="center"/>
              <w:rPr>
                <w:rFonts w:ascii="Arial Narrow" w:eastAsia="Times New Roman" w:hAnsi="Arial Narrow" w:cs="Arial Narrow"/>
                <w:bCs/>
                <w:lang w:eastAsia="sl-SI"/>
              </w:rPr>
            </w:pPr>
          </w:p>
        </w:tc>
        <w:tc>
          <w:tcPr>
            <w:tcW w:w="4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6C541" w14:textId="77777777" w:rsidR="00F06F11" w:rsidRPr="00F06F11" w:rsidRDefault="00F06F11" w:rsidP="00F06F11">
            <w:pPr>
              <w:suppressAutoHyphens/>
              <w:snapToGrid w:val="0"/>
              <w:spacing w:after="0"/>
              <w:jc w:val="center"/>
              <w:rPr>
                <w:rFonts w:ascii="Arial Narrow" w:eastAsia="Times New Roman" w:hAnsi="Arial Narrow" w:cs="Arial Narrow"/>
                <w:bCs/>
                <w:lang w:eastAsia="sl-SI"/>
              </w:rPr>
            </w:pPr>
          </w:p>
        </w:tc>
      </w:tr>
      <w:tr w:rsidR="00F06F11" w:rsidRPr="00F06F11" w14:paraId="3C7BD122" w14:textId="77777777" w:rsidTr="00E5200D">
        <w:trPr>
          <w:trHeight w:val="454"/>
        </w:trPr>
        <w:tc>
          <w:tcPr>
            <w:tcW w:w="10453" w:type="dxa"/>
            <w:gridSpan w:val="5"/>
            <w:tcBorders>
              <w:top w:val="single" w:sz="4" w:space="0" w:color="000000"/>
              <w:left w:val="single" w:sz="4" w:space="0" w:color="000000"/>
              <w:bottom w:val="single" w:sz="4" w:space="0" w:color="000000"/>
            </w:tcBorders>
            <w:shd w:val="clear" w:color="auto" w:fill="auto"/>
            <w:vAlign w:val="center"/>
          </w:tcPr>
          <w:p w14:paraId="75312B9B" w14:textId="6867F1E6" w:rsidR="00F06F11" w:rsidRPr="00F06F11" w:rsidRDefault="00F06F11" w:rsidP="000F1434">
            <w:pPr>
              <w:suppressAutoHyphens/>
              <w:spacing w:after="0"/>
              <w:jc w:val="right"/>
              <w:rPr>
                <w:lang w:eastAsia="zh-CN"/>
              </w:rPr>
            </w:pPr>
            <w:r w:rsidRPr="00F06F11">
              <w:rPr>
                <w:rFonts w:ascii="Arial Narrow" w:eastAsia="Times New Roman" w:hAnsi="Arial Narrow" w:cs="Arial Narrow"/>
                <w:b/>
                <w:lang w:eastAsia="sl-SI"/>
              </w:rPr>
              <w:t xml:space="preserve">A: PONUDBENA VREDNOST (z DDV) </w:t>
            </w:r>
            <w:r w:rsidRPr="00F06F11">
              <w:rPr>
                <w:rFonts w:ascii="Arial Narrow" w:eastAsia="Times New Roman" w:hAnsi="Arial Narrow" w:cs="Arial Narrow"/>
                <w:lang w:eastAsia="sl-SI"/>
              </w:rPr>
              <w:t xml:space="preserve">(okvirna letna vrednost z DDV x </w:t>
            </w:r>
            <w:r w:rsidR="001A21B7">
              <w:rPr>
                <w:rFonts w:ascii="Arial Narrow" w:eastAsia="Times New Roman" w:hAnsi="Arial Narrow" w:cs="Arial Narrow"/>
                <w:lang w:eastAsia="sl-SI"/>
              </w:rPr>
              <w:t>4</w:t>
            </w:r>
            <w:r w:rsidRPr="00F06F11">
              <w:rPr>
                <w:rFonts w:ascii="Arial Narrow" w:eastAsia="Times New Roman" w:hAnsi="Arial Narrow" w:cs="Arial Narrow"/>
                <w:lang w:eastAsia="sl-SI"/>
              </w:rPr>
              <w:t>)</w:t>
            </w:r>
          </w:p>
        </w:tc>
        <w:tc>
          <w:tcPr>
            <w:tcW w:w="4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2D46A" w14:textId="77777777" w:rsidR="00F06F11" w:rsidRPr="00F06F11" w:rsidRDefault="00F06F11" w:rsidP="00F06F11">
            <w:pPr>
              <w:suppressAutoHyphens/>
              <w:snapToGrid w:val="0"/>
              <w:spacing w:after="0"/>
              <w:jc w:val="center"/>
              <w:rPr>
                <w:rFonts w:ascii="Arial Narrow" w:eastAsia="Times New Roman" w:hAnsi="Arial Narrow" w:cs="Arial Narrow"/>
                <w:b/>
                <w:bCs/>
                <w:lang w:eastAsia="sl-SI"/>
              </w:rPr>
            </w:pPr>
          </w:p>
        </w:tc>
      </w:tr>
    </w:tbl>
    <w:p w14:paraId="7512CB1B" w14:textId="77777777" w:rsidR="00F06F11" w:rsidRPr="0089651B" w:rsidRDefault="00F06F11" w:rsidP="00F06F11">
      <w:pPr>
        <w:suppressAutoHyphens/>
        <w:spacing w:after="0"/>
        <w:jc w:val="both"/>
        <w:rPr>
          <w:rFonts w:ascii="Arial Narrow" w:eastAsia="Times New Roman" w:hAnsi="Arial Narrow" w:cs="Arial Narrow"/>
          <w:i/>
          <w:sz w:val="20"/>
          <w:szCs w:val="20"/>
          <w:lang w:eastAsia="sl-SI"/>
        </w:rPr>
      </w:pPr>
    </w:p>
    <w:p w14:paraId="6D06CF21" w14:textId="795EEDD8" w:rsidR="00F06F11" w:rsidRPr="00A23408" w:rsidRDefault="00F06F11" w:rsidP="00F06F11">
      <w:pPr>
        <w:suppressAutoHyphens/>
        <w:spacing w:after="0"/>
        <w:jc w:val="both"/>
        <w:rPr>
          <w:b/>
          <w:lang w:eastAsia="zh-CN"/>
        </w:rPr>
      </w:pPr>
      <w:r w:rsidRPr="00A23408">
        <w:rPr>
          <w:rFonts w:ascii="Arial Narrow" w:eastAsia="Times New Roman" w:hAnsi="Arial Narrow" w:cs="Arial Narrow"/>
          <w:b/>
          <w:lang w:eastAsia="sl-SI"/>
        </w:rPr>
        <w:t xml:space="preserve">B: </w:t>
      </w:r>
      <w:r w:rsidR="001A21B7">
        <w:rPr>
          <w:rFonts w:ascii="Arial Narrow" w:eastAsia="Times New Roman" w:hAnsi="Arial Narrow" w:cs="Arial Narrow"/>
          <w:b/>
          <w:lang w:eastAsia="sl-SI"/>
        </w:rPr>
        <w:t>KOSILO</w:t>
      </w:r>
    </w:p>
    <w:tbl>
      <w:tblPr>
        <w:tblW w:w="0" w:type="auto"/>
        <w:tblInd w:w="70" w:type="dxa"/>
        <w:tblLayout w:type="fixed"/>
        <w:tblCellMar>
          <w:left w:w="70" w:type="dxa"/>
          <w:right w:w="70" w:type="dxa"/>
        </w:tblCellMar>
        <w:tblLook w:val="0000" w:firstRow="0" w:lastRow="0" w:firstColumn="0" w:lastColumn="0" w:noHBand="0" w:noVBand="0"/>
      </w:tblPr>
      <w:tblGrid>
        <w:gridCol w:w="1507"/>
        <w:gridCol w:w="2268"/>
        <w:gridCol w:w="2126"/>
        <w:gridCol w:w="2268"/>
        <w:gridCol w:w="2284"/>
        <w:gridCol w:w="4041"/>
      </w:tblGrid>
      <w:tr w:rsidR="00F06F11" w:rsidRPr="00F06F11" w14:paraId="78CF7230" w14:textId="77777777" w:rsidTr="00E5200D">
        <w:trPr>
          <w:trHeight w:val="454"/>
        </w:trPr>
        <w:tc>
          <w:tcPr>
            <w:tcW w:w="1507" w:type="dxa"/>
            <w:tcBorders>
              <w:top w:val="single" w:sz="4" w:space="0" w:color="000000"/>
              <w:left w:val="single" w:sz="4" w:space="0" w:color="000000"/>
              <w:bottom w:val="single" w:sz="4" w:space="0" w:color="000000"/>
            </w:tcBorders>
            <w:shd w:val="clear" w:color="auto" w:fill="auto"/>
            <w:vAlign w:val="center"/>
          </w:tcPr>
          <w:p w14:paraId="39451CCD" w14:textId="77777777"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EM</w:t>
            </w:r>
          </w:p>
        </w:tc>
        <w:tc>
          <w:tcPr>
            <w:tcW w:w="2268" w:type="dxa"/>
            <w:tcBorders>
              <w:top w:val="single" w:sz="4" w:space="0" w:color="000000"/>
              <w:left w:val="single" w:sz="4" w:space="0" w:color="000000"/>
              <w:bottom w:val="single" w:sz="4" w:space="0" w:color="000000"/>
            </w:tcBorders>
            <w:shd w:val="clear" w:color="auto" w:fill="auto"/>
            <w:vAlign w:val="center"/>
          </w:tcPr>
          <w:p w14:paraId="2B6EA909" w14:textId="77777777"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Okvirna dnevna količina</w:t>
            </w:r>
          </w:p>
        </w:tc>
        <w:tc>
          <w:tcPr>
            <w:tcW w:w="2126" w:type="dxa"/>
            <w:tcBorders>
              <w:top w:val="single" w:sz="4" w:space="0" w:color="000000"/>
              <w:left w:val="single" w:sz="4" w:space="0" w:color="000000"/>
              <w:bottom w:val="single" w:sz="4" w:space="0" w:color="000000"/>
            </w:tcBorders>
            <w:shd w:val="clear" w:color="auto" w:fill="auto"/>
            <w:vAlign w:val="center"/>
          </w:tcPr>
          <w:p w14:paraId="5D0BBF0B" w14:textId="77777777" w:rsidR="00F06F11" w:rsidRDefault="00F06F11" w:rsidP="00F06F11">
            <w:pPr>
              <w:suppressAutoHyphens/>
              <w:spacing w:after="0"/>
              <w:jc w:val="center"/>
              <w:rPr>
                <w:rFonts w:ascii="Arial Narrow" w:eastAsia="Times New Roman" w:hAnsi="Arial Narrow" w:cs="Arial Narrow"/>
                <w:b/>
                <w:bCs/>
                <w:lang w:eastAsia="sl-SI"/>
              </w:rPr>
            </w:pPr>
            <w:r w:rsidRPr="00F06F11">
              <w:rPr>
                <w:rFonts w:ascii="Arial Narrow" w:eastAsia="Times New Roman" w:hAnsi="Arial Narrow" w:cs="Arial Narrow"/>
                <w:b/>
                <w:bCs/>
                <w:lang w:eastAsia="sl-SI"/>
              </w:rPr>
              <w:t>Okvirna letna količina</w:t>
            </w:r>
          </w:p>
          <w:p w14:paraId="4F577976" w14:textId="34DDE09B" w:rsidR="001A21B7" w:rsidRPr="00F06F11" w:rsidRDefault="001A21B7" w:rsidP="00F06F11">
            <w:pPr>
              <w:suppressAutoHyphens/>
              <w:spacing w:after="0"/>
              <w:jc w:val="center"/>
              <w:rPr>
                <w:lang w:eastAsia="zh-CN"/>
              </w:rPr>
            </w:pPr>
            <w:r>
              <w:rPr>
                <w:lang w:eastAsia="zh-CN"/>
              </w:rPr>
              <w:t>(</w:t>
            </w:r>
            <w:r w:rsidR="00AD3BCF">
              <w:rPr>
                <w:lang w:eastAsia="zh-CN"/>
              </w:rPr>
              <w:t>4</w:t>
            </w:r>
            <w:r w:rsidR="007B6ECD">
              <w:rPr>
                <w:lang w:eastAsia="zh-CN"/>
              </w:rPr>
              <w:t>20</w:t>
            </w:r>
            <w:r>
              <w:rPr>
                <w:lang w:eastAsia="zh-CN"/>
              </w:rPr>
              <w:t xml:space="preserve"> x 186)</w:t>
            </w:r>
          </w:p>
        </w:tc>
        <w:tc>
          <w:tcPr>
            <w:tcW w:w="2268" w:type="dxa"/>
            <w:tcBorders>
              <w:top w:val="single" w:sz="4" w:space="0" w:color="000000"/>
              <w:left w:val="single" w:sz="4" w:space="0" w:color="000000"/>
              <w:bottom w:val="single" w:sz="4" w:space="0" w:color="000000"/>
            </w:tcBorders>
            <w:shd w:val="clear" w:color="auto" w:fill="auto"/>
            <w:vAlign w:val="center"/>
          </w:tcPr>
          <w:p w14:paraId="69DB90BC" w14:textId="77777777"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Cena na EM brez DDV</w:t>
            </w:r>
          </w:p>
        </w:tc>
        <w:tc>
          <w:tcPr>
            <w:tcW w:w="2284" w:type="dxa"/>
            <w:tcBorders>
              <w:top w:val="single" w:sz="4" w:space="0" w:color="000000"/>
              <w:left w:val="single" w:sz="4" w:space="0" w:color="000000"/>
              <w:bottom w:val="single" w:sz="4" w:space="0" w:color="000000"/>
            </w:tcBorders>
            <w:shd w:val="clear" w:color="auto" w:fill="auto"/>
            <w:vAlign w:val="center"/>
          </w:tcPr>
          <w:p w14:paraId="274C7994" w14:textId="77777777"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Cena na EM z DDV</w:t>
            </w:r>
          </w:p>
        </w:tc>
        <w:tc>
          <w:tcPr>
            <w:tcW w:w="4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0F137" w14:textId="7BB34893"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 xml:space="preserve">Okvirna letna vrednost </w:t>
            </w:r>
            <w:r w:rsidR="00C43F39">
              <w:rPr>
                <w:rFonts w:ascii="Arial Narrow" w:eastAsia="Times New Roman" w:hAnsi="Arial Narrow" w:cs="Arial Narrow"/>
                <w:b/>
                <w:bCs/>
                <w:lang w:eastAsia="sl-SI"/>
              </w:rPr>
              <w:t>brez</w:t>
            </w:r>
            <w:r w:rsidRPr="00F06F11">
              <w:rPr>
                <w:rFonts w:ascii="Arial Narrow" w:eastAsia="Times New Roman" w:hAnsi="Arial Narrow" w:cs="Arial Narrow"/>
                <w:b/>
                <w:bCs/>
                <w:lang w:eastAsia="sl-SI"/>
              </w:rPr>
              <w:t xml:space="preserve"> DDV</w:t>
            </w:r>
          </w:p>
          <w:p w14:paraId="3F92ABA3" w14:textId="57FB9926"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 xml:space="preserve">(okvirna letna količina X cena na EM </w:t>
            </w:r>
            <w:r w:rsidR="00A23408">
              <w:rPr>
                <w:rFonts w:ascii="Arial Narrow" w:eastAsia="Times New Roman" w:hAnsi="Arial Narrow" w:cs="Arial Narrow"/>
                <w:b/>
                <w:bCs/>
                <w:lang w:eastAsia="sl-SI"/>
              </w:rPr>
              <w:t>brez</w:t>
            </w:r>
            <w:r w:rsidRPr="00F06F11">
              <w:rPr>
                <w:rFonts w:ascii="Arial Narrow" w:eastAsia="Times New Roman" w:hAnsi="Arial Narrow" w:cs="Arial Narrow"/>
                <w:b/>
                <w:bCs/>
                <w:lang w:eastAsia="sl-SI"/>
              </w:rPr>
              <w:t xml:space="preserve"> DDV)</w:t>
            </w:r>
          </w:p>
        </w:tc>
      </w:tr>
      <w:tr w:rsidR="00F06F11" w:rsidRPr="00F06F11" w14:paraId="46D12867" w14:textId="77777777" w:rsidTr="00E5200D">
        <w:trPr>
          <w:trHeight w:val="454"/>
        </w:trPr>
        <w:tc>
          <w:tcPr>
            <w:tcW w:w="1507" w:type="dxa"/>
            <w:tcBorders>
              <w:top w:val="single" w:sz="4" w:space="0" w:color="000000"/>
              <w:left w:val="single" w:sz="4" w:space="0" w:color="000000"/>
              <w:bottom w:val="single" w:sz="4" w:space="0" w:color="000000"/>
            </w:tcBorders>
            <w:shd w:val="clear" w:color="auto" w:fill="auto"/>
            <w:vAlign w:val="center"/>
          </w:tcPr>
          <w:p w14:paraId="495CA3CF" w14:textId="13EA2990" w:rsidR="00F06F11" w:rsidRPr="00F06F11" w:rsidRDefault="001A21B7" w:rsidP="00F06F11">
            <w:pPr>
              <w:suppressAutoHyphens/>
              <w:spacing w:after="0"/>
              <w:jc w:val="center"/>
              <w:rPr>
                <w:lang w:eastAsia="zh-CN"/>
              </w:rPr>
            </w:pPr>
            <w:r>
              <w:rPr>
                <w:rFonts w:ascii="Arial Narrow" w:eastAsia="Times New Roman" w:hAnsi="Arial Narrow" w:cs="Arial Narrow"/>
                <w:bCs/>
                <w:lang w:eastAsia="sl-SI"/>
              </w:rPr>
              <w:t>kosilo</w:t>
            </w:r>
          </w:p>
        </w:tc>
        <w:tc>
          <w:tcPr>
            <w:tcW w:w="2268" w:type="dxa"/>
            <w:tcBorders>
              <w:top w:val="single" w:sz="4" w:space="0" w:color="000000"/>
              <w:left w:val="single" w:sz="4" w:space="0" w:color="000000"/>
              <w:bottom w:val="single" w:sz="4" w:space="0" w:color="000000"/>
            </w:tcBorders>
            <w:shd w:val="clear" w:color="auto" w:fill="auto"/>
            <w:vAlign w:val="center"/>
          </w:tcPr>
          <w:p w14:paraId="02050628" w14:textId="1D853135" w:rsidR="00F06F11" w:rsidRPr="00F06F11" w:rsidRDefault="00AD3BCF" w:rsidP="00F06F11">
            <w:pPr>
              <w:suppressAutoHyphens/>
              <w:snapToGrid w:val="0"/>
              <w:spacing w:after="0"/>
              <w:jc w:val="center"/>
              <w:rPr>
                <w:rFonts w:ascii="Arial Narrow" w:eastAsia="Times New Roman" w:hAnsi="Arial Narrow" w:cs="Arial Narrow"/>
                <w:bCs/>
                <w:lang w:eastAsia="sl-SI"/>
              </w:rPr>
            </w:pPr>
            <w:r>
              <w:rPr>
                <w:rFonts w:ascii="Arial Narrow" w:eastAsia="Times New Roman" w:hAnsi="Arial Narrow" w:cs="Arial Narrow"/>
                <w:bCs/>
                <w:lang w:eastAsia="sl-SI"/>
              </w:rPr>
              <w:t>4</w:t>
            </w:r>
            <w:r w:rsidR="007B6ECD">
              <w:rPr>
                <w:rFonts w:ascii="Arial Narrow" w:eastAsia="Times New Roman" w:hAnsi="Arial Narrow" w:cs="Arial Narrow"/>
                <w:bCs/>
                <w:lang w:eastAsia="sl-SI"/>
              </w:rPr>
              <w:t>20</w:t>
            </w:r>
          </w:p>
        </w:tc>
        <w:tc>
          <w:tcPr>
            <w:tcW w:w="2126" w:type="dxa"/>
            <w:tcBorders>
              <w:top w:val="single" w:sz="4" w:space="0" w:color="000000"/>
              <w:left w:val="single" w:sz="4" w:space="0" w:color="000000"/>
              <w:bottom w:val="single" w:sz="4" w:space="0" w:color="000000"/>
            </w:tcBorders>
            <w:shd w:val="clear" w:color="auto" w:fill="auto"/>
            <w:vAlign w:val="center"/>
          </w:tcPr>
          <w:p w14:paraId="15C9EABA" w14:textId="08EA34C1" w:rsidR="00F06F11" w:rsidRPr="00F06F11" w:rsidRDefault="00F06F11" w:rsidP="00F06F11">
            <w:pPr>
              <w:suppressAutoHyphens/>
              <w:snapToGrid w:val="0"/>
              <w:spacing w:after="0"/>
              <w:rPr>
                <w:rFonts w:ascii="Arial Narrow" w:eastAsia="Times New Roman" w:hAnsi="Arial Narrow" w:cs="Arial Narrow"/>
                <w:bCs/>
                <w:lang w:eastAsia="sl-SI"/>
              </w:rPr>
            </w:pPr>
          </w:p>
        </w:tc>
        <w:tc>
          <w:tcPr>
            <w:tcW w:w="2268" w:type="dxa"/>
            <w:tcBorders>
              <w:top w:val="single" w:sz="4" w:space="0" w:color="000000"/>
              <w:left w:val="single" w:sz="4" w:space="0" w:color="000000"/>
              <w:bottom w:val="single" w:sz="4" w:space="0" w:color="000000"/>
            </w:tcBorders>
            <w:shd w:val="clear" w:color="auto" w:fill="auto"/>
            <w:vAlign w:val="center"/>
          </w:tcPr>
          <w:p w14:paraId="7E3E8BE7" w14:textId="77777777" w:rsidR="00F06F11" w:rsidRPr="00F06F11" w:rsidRDefault="00F06F11" w:rsidP="00F06F11">
            <w:pPr>
              <w:suppressAutoHyphens/>
              <w:snapToGrid w:val="0"/>
              <w:spacing w:after="0"/>
              <w:jc w:val="center"/>
              <w:rPr>
                <w:rFonts w:ascii="Arial Narrow" w:eastAsia="Times New Roman" w:hAnsi="Arial Narrow" w:cs="Arial Narrow"/>
                <w:bCs/>
                <w:lang w:eastAsia="sl-SI"/>
              </w:rPr>
            </w:pPr>
          </w:p>
        </w:tc>
        <w:tc>
          <w:tcPr>
            <w:tcW w:w="2284" w:type="dxa"/>
            <w:tcBorders>
              <w:top w:val="single" w:sz="4" w:space="0" w:color="000000"/>
              <w:left w:val="single" w:sz="4" w:space="0" w:color="000000"/>
              <w:bottom w:val="single" w:sz="4" w:space="0" w:color="000000"/>
            </w:tcBorders>
            <w:shd w:val="clear" w:color="auto" w:fill="auto"/>
            <w:vAlign w:val="center"/>
          </w:tcPr>
          <w:p w14:paraId="408A25D0" w14:textId="77777777" w:rsidR="00F06F11" w:rsidRPr="00F06F11" w:rsidRDefault="00F06F11" w:rsidP="00F06F11">
            <w:pPr>
              <w:suppressAutoHyphens/>
              <w:snapToGrid w:val="0"/>
              <w:spacing w:after="0"/>
              <w:jc w:val="center"/>
              <w:rPr>
                <w:rFonts w:ascii="Arial Narrow" w:eastAsia="Times New Roman" w:hAnsi="Arial Narrow" w:cs="Arial Narrow"/>
                <w:bCs/>
                <w:lang w:eastAsia="sl-SI"/>
              </w:rPr>
            </w:pPr>
          </w:p>
        </w:tc>
        <w:tc>
          <w:tcPr>
            <w:tcW w:w="4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97103" w14:textId="77777777" w:rsidR="00F06F11" w:rsidRPr="00F06F11" w:rsidRDefault="00F06F11" w:rsidP="00F06F11">
            <w:pPr>
              <w:suppressAutoHyphens/>
              <w:snapToGrid w:val="0"/>
              <w:spacing w:after="0"/>
              <w:jc w:val="center"/>
              <w:rPr>
                <w:rFonts w:ascii="Arial Narrow" w:eastAsia="Times New Roman" w:hAnsi="Arial Narrow" w:cs="Arial Narrow"/>
                <w:bCs/>
                <w:lang w:eastAsia="sl-SI"/>
              </w:rPr>
            </w:pPr>
          </w:p>
        </w:tc>
      </w:tr>
      <w:tr w:rsidR="00F06F11" w:rsidRPr="00F06F11" w14:paraId="09A4D739" w14:textId="77777777" w:rsidTr="00E5200D">
        <w:trPr>
          <w:trHeight w:val="454"/>
        </w:trPr>
        <w:tc>
          <w:tcPr>
            <w:tcW w:w="10453" w:type="dxa"/>
            <w:gridSpan w:val="5"/>
            <w:tcBorders>
              <w:top w:val="single" w:sz="4" w:space="0" w:color="000000"/>
              <w:left w:val="single" w:sz="4" w:space="0" w:color="000000"/>
              <w:bottom w:val="single" w:sz="4" w:space="0" w:color="000000"/>
            </w:tcBorders>
            <w:shd w:val="clear" w:color="auto" w:fill="auto"/>
            <w:vAlign w:val="center"/>
          </w:tcPr>
          <w:p w14:paraId="6107C69E" w14:textId="7430CF81" w:rsidR="00F06F11" w:rsidRPr="00F06F11" w:rsidRDefault="002D58AF" w:rsidP="000F1434">
            <w:pPr>
              <w:suppressAutoHyphens/>
              <w:spacing w:after="0"/>
              <w:jc w:val="right"/>
              <w:rPr>
                <w:lang w:eastAsia="zh-CN"/>
              </w:rPr>
            </w:pPr>
            <w:r>
              <w:rPr>
                <w:rFonts w:ascii="Arial Narrow" w:eastAsia="Times New Roman" w:hAnsi="Arial Narrow" w:cs="Arial Narrow"/>
                <w:b/>
                <w:lang w:eastAsia="sl-SI"/>
              </w:rPr>
              <w:t>B</w:t>
            </w:r>
            <w:r w:rsidR="00F06F11" w:rsidRPr="00F06F11">
              <w:rPr>
                <w:rFonts w:ascii="Arial Narrow" w:eastAsia="Times New Roman" w:hAnsi="Arial Narrow" w:cs="Arial Narrow"/>
                <w:b/>
                <w:lang w:eastAsia="sl-SI"/>
              </w:rPr>
              <w:t xml:space="preserve">: PONUDBENA VREDNOST (z DDV) </w:t>
            </w:r>
            <w:r w:rsidR="00F06F11" w:rsidRPr="00F06F11">
              <w:rPr>
                <w:rFonts w:ascii="Arial Narrow" w:eastAsia="Times New Roman" w:hAnsi="Arial Narrow" w:cs="Arial Narrow"/>
                <w:lang w:eastAsia="sl-SI"/>
              </w:rPr>
              <w:t xml:space="preserve">(okvirna letna vrednost z DDV x </w:t>
            </w:r>
            <w:r w:rsidR="001A21B7">
              <w:rPr>
                <w:rFonts w:ascii="Arial Narrow" w:eastAsia="Times New Roman" w:hAnsi="Arial Narrow" w:cs="Arial Narrow"/>
                <w:lang w:eastAsia="sl-SI"/>
              </w:rPr>
              <w:t>4</w:t>
            </w:r>
            <w:r w:rsidR="00F06F11" w:rsidRPr="00F06F11">
              <w:rPr>
                <w:rFonts w:ascii="Arial Narrow" w:eastAsia="Times New Roman" w:hAnsi="Arial Narrow" w:cs="Arial Narrow"/>
                <w:lang w:eastAsia="sl-SI"/>
              </w:rPr>
              <w:t>)</w:t>
            </w:r>
          </w:p>
        </w:tc>
        <w:tc>
          <w:tcPr>
            <w:tcW w:w="4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B7504" w14:textId="77777777" w:rsidR="00F06F11" w:rsidRPr="00F06F11" w:rsidRDefault="00F06F11" w:rsidP="00F06F11">
            <w:pPr>
              <w:suppressAutoHyphens/>
              <w:snapToGrid w:val="0"/>
              <w:spacing w:after="0"/>
              <w:jc w:val="center"/>
              <w:rPr>
                <w:rFonts w:ascii="Arial Narrow" w:eastAsia="Times New Roman" w:hAnsi="Arial Narrow" w:cs="Arial Narrow"/>
                <w:b/>
                <w:bCs/>
                <w:lang w:eastAsia="sl-SI"/>
              </w:rPr>
            </w:pPr>
          </w:p>
        </w:tc>
      </w:tr>
    </w:tbl>
    <w:p w14:paraId="13E1651A" w14:textId="77777777" w:rsidR="00F06F11" w:rsidRPr="002D58AF" w:rsidRDefault="00F06F11" w:rsidP="00F06F11">
      <w:pPr>
        <w:suppressAutoHyphens/>
        <w:spacing w:after="0"/>
        <w:jc w:val="both"/>
        <w:rPr>
          <w:rFonts w:ascii="Arial Narrow" w:eastAsia="Times New Roman" w:hAnsi="Arial Narrow" w:cs="Arial Narrow"/>
          <w:b/>
          <w:color w:val="FF0000"/>
          <w:u w:val="single"/>
          <w:lang w:eastAsia="sl-SI"/>
        </w:rPr>
      </w:pPr>
    </w:p>
    <w:p w14:paraId="2B27542C" w14:textId="77777777" w:rsidR="00C43F39" w:rsidRDefault="00C43F39" w:rsidP="002D58AF">
      <w:pPr>
        <w:suppressAutoHyphens/>
        <w:spacing w:after="0"/>
        <w:jc w:val="both"/>
        <w:rPr>
          <w:rFonts w:ascii="Arial Narrow" w:eastAsia="Times New Roman" w:hAnsi="Arial Narrow" w:cs="Arial Narrow"/>
          <w:lang w:eastAsia="sl-SI"/>
        </w:rPr>
      </w:pPr>
    </w:p>
    <w:p w14:paraId="1F20879B" w14:textId="70DA30C6" w:rsidR="00C43F39" w:rsidRDefault="00C43F39" w:rsidP="002D58AF">
      <w:pPr>
        <w:suppressAutoHyphens/>
        <w:spacing w:after="0"/>
        <w:jc w:val="both"/>
        <w:rPr>
          <w:rFonts w:ascii="Arial Narrow" w:eastAsia="Times New Roman" w:hAnsi="Arial Narrow" w:cs="Arial Narrow"/>
          <w:lang w:eastAsia="sl-SI"/>
        </w:rPr>
      </w:pPr>
    </w:p>
    <w:p w14:paraId="7D8E0653" w14:textId="4C959BA8" w:rsidR="001A21B7" w:rsidRDefault="001A21B7" w:rsidP="002D58AF">
      <w:pPr>
        <w:suppressAutoHyphens/>
        <w:spacing w:after="0"/>
        <w:jc w:val="both"/>
        <w:rPr>
          <w:rFonts w:ascii="Arial Narrow" w:eastAsia="Times New Roman" w:hAnsi="Arial Narrow" w:cs="Arial Narrow"/>
          <w:lang w:eastAsia="sl-SI"/>
        </w:rPr>
      </w:pPr>
    </w:p>
    <w:p w14:paraId="22815F77" w14:textId="77777777" w:rsidR="001A21B7" w:rsidRDefault="001A21B7" w:rsidP="002D58AF">
      <w:pPr>
        <w:suppressAutoHyphens/>
        <w:spacing w:after="0"/>
        <w:jc w:val="both"/>
        <w:rPr>
          <w:rFonts w:ascii="Arial Narrow" w:eastAsia="Times New Roman" w:hAnsi="Arial Narrow" w:cs="Arial Narrow"/>
          <w:lang w:eastAsia="sl-SI"/>
        </w:rPr>
      </w:pPr>
    </w:p>
    <w:p w14:paraId="30088918" w14:textId="357C5796" w:rsidR="001A21B7" w:rsidRPr="00A23408" w:rsidRDefault="001A21B7" w:rsidP="001A21B7">
      <w:pPr>
        <w:suppressAutoHyphens/>
        <w:spacing w:after="0"/>
        <w:jc w:val="both"/>
        <w:rPr>
          <w:b/>
          <w:lang w:eastAsia="zh-CN"/>
        </w:rPr>
      </w:pPr>
      <w:r w:rsidRPr="00A23408">
        <w:rPr>
          <w:rFonts w:ascii="Arial Narrow" w:eastAsia="Times New Roman" w:hAnsi="Arial Narrow" w:cs="Arial Narrow"/>
          <w:b/>
          <w:lang w:eastAsia="sl-SI"/>
        </w:rPr>
        <w:t xml:space="preserve">B: </w:t>
      </w:r>
      <w:r>
        <w:rPr>
          <w:rFonts w:ascii="Arial Narrow" w:eastAsia="Times New Roman" w:hAnsi="Arial Narrow" w:cs="Arial Narrow"/>
          <w:b/>
          <w:lang w:eastAsia="sl-SI"/>
        </w:rPr>
        <w:t>POPOLDANSKA  MALICA</w:t>
      </w:r>
    </w:p>
    <w:tbl>
      <w:tblPr>
        <w:tblW w:w="0" w:type="auto"/>
        <w:tblInd w:w="70" w:type="dxa"/>
        <w:tblLayout w:type="fixed"/>
        <w:tblCellMar>
          <w:left w:w="70" w:type="dxa"/>
          <w:right w:w="70" w:type="dxa"/>
        </w:tblCellMar>
        <w:tblLook w:val="0000" w:firstRow="0" w:lastRow="0" w:firstColumn="0" w:lastColumn="0" w:noHBand="0" w:noVBand="0"/>
      </w:tblPr>
      <w:tblGrid>
        <w:gridCol w:w="1507"/>
        <w:gridCol w:w="2268"/>
        <w:gridCol w:w="2126"/>
        <w:gridCol w:w="2268"/>
        <w:gridCol w:w="2284"/>
        <w:gridCol w:w="4041"/>
      </w:tblGrid>
      <w:tr w:rsidR="001A21B7" w:rsidRPr="00F06F11" w14:paraId="52461010" w14:textId="77777777" w:rsidTr="0025371A">
        <w:trPr>
          <w:trHeight w:val="454"/>
        </w:trPr>
        <w:tc>
          <w:tcPr>
            <w:tcW w:w="1507" w:type="dxa"/>
            <w:tcBorders>
              <w:top w:val="single" w:sz="4" w:space="0" w:color="000000"/>
              <w:left w:val="single" w:sz="4" w:space="0" w:color="000000"/>
              <w:bottom w:val="single" w:sz="4" w:space="0" w:color="000000"/>
            </w:tcBorders>
            <w:shd w:val="clear" w:color="auto" w:fill="auto"/>
            <w:vAlign w:val="center"/>
          </w:tcPr>
          <w:p w14:paraId="52801D55" w14:textId="77777777" w:rsidR="001A21B7" w:rsidRPr="00F06F11" w:rsidRDefault="001A21B7" w:rsidP="0025371A">
            <w:pPr>
              <w:suppressAutoHyphens/>
              <w:spacing w:after="0"/>
              <w:jc w:val="center"/>
              <w:rPr>
                <w:lang w:eastAsia="zh-CN"/>
              </w:rPr>
            </w:pPr>
            <w:r w:rsidRPr="00F06F11">
              <w:rPr>
                <w:rFonts w:ascii="Arial Narrow" w:eastAsia="Times New Roman" w:hAnsi="Arial Narrow" w:cs="Arial Narrow"/>
                <w:b/>
                <w:bCs/>
                <w:lang w:eastAsia="sl-SI"/>
              </w:rPr>
              <w:t>EM</w:t>
            </w:r>
          </w:p>
        </w:tc>
        <w:tc>
          <w:tcPr>
            <w:tcW w:w="2268" w:type="dxa"/>
            <w:tcBorders>
              <w:top w:val="single" w:sz="4" w:space="0" w:color="000000"/>
              <w:left w:val="single" w:sz="4" w:space="0" w:color="000000"/>
              <w:bottom w:val="single" w:sz="4" w:space="0" w:color="000000"/>
            </w:tcBorders>
            <w:shd w:val="clear" w:color="auto" w:fill="auto"/>
            <w:vAlign w:val="center"/>
          </w:tcPr>
          <w:p w14:paraId="17F227E3" w14:textId="77777777" w:rsidR="001A21B7" w:rsidRPr="00F06F11" w:rsidRDefault="001A21B7" w:rsidP="0025371A">
            <w:pPr>
              <w:suppressAutoHyphens/>
              <w:spacing w:after="0"/>
              <w:jc w:val="center"/>
              <w:rPr>
                <w:lang w:eastAsia="zh-CN"/>
              </w:rPr>
            </w:pPr>
            <w:r w:rsidRPr="00F06F11">
              <w:rPr>
                <w:rFonts w:ascii="Arial Narrow" w:eastAsia="Times New Roman" w:hAnsi="Arial Narrow" w:cs="Arial Narrow"/>
                <w:b/>
                <w:bCs/>
                <w:lang w:eastAsia="sl-SI"/>
              </w:rPr>
              <w:t>Okvirna dnevna količina</w:t>
            </w:r>
          </w:p>
        </w:tc>
        <w:tc>
          <w:tcPr>
            <w:tcW w:w="2126" w:type="dxa"/>
            <w:tcBorders>
              <w:top w:val="single" w:sz="4" w:space="0" w:color="000000"/>
              <w:left w:val="single" w:sz="4" w:space="0" w:color="000000"/>
              <w:bottom w:val="single" w:sz="4" w:space="0" w:color="000000"/>
            </w:tcBorders>
            <w:shd w:val="clear" w:color="auto" w:fill="auto"/>
            <w:vAlign w:val="center"/>
          </w:tcPr>
          <w:p w14:paraId="3FF0F96B" w14:textId="77777777" w:rsidR="001A21B7" w:rsidRDefault="001A21B7" w:rsidP="0025371A">
            <w:pPr>
              <w:suppressAutoHyphens/>
              <w:spacing w:after="0"/>
              <w:jc w:val="center"/>
              <w:rPr>
                <w:rFonts w:ascii="Arial Narrow" w:eastAsia="Times New Roman" w:hAnsi="Arial Narrow" w:cs="Arial Narrow"/>
                <w:b/>
                <w:bCs/>
                <w:lang w:eastAsia="sl-SI"/>
              </w:rPr>
            </w:pPr>
            <w:r w:rsidRPr="00F06F11">
              <w:rPr>
                <w:rFonts w:ascii="Arial Narrow" w:eastAsia="Times New Roman" w:hAnsi="Arial Narrow" w:cs="Arial Narrow"/>
                <w:b/>
                <w:bCs/>
                <w:lang w:eastAsia="sl-SI"/>
              </w:rPr>
              <w:t>Okvirna letna količina</w:t>
            </w:r>
          </w:p>
          <w:p w14:paraId="1A9D626D" w14:textId="6E43985C" w:rsidR="001A21B7" w:rsidRPr="00F06F11" w:rsidRDefault="001A21B7" w:rsidP="0025371A">
            <w:pPr>
              <w:suppressAutoHyphens/>
              <w:spacing w:after="0"/>
              <w:jc w:val="center"/>
              <w:rPr>
                <w:lang w:eastAsia="zh-CN"/>
              </w:rPr>
            </w:pPr>
            <w:r>
              <w:rPr>
                <w:lang w:eastAsia="zh-CN"/>
              </w:rPr>
              <w:t>(</w:t>
            </w:r>
            <w:r w:rsidR="00AD3BCF">
              <w:rPr>
                <w:lang w:eastAsia="zh-CN"/>
              </w:rPr>
              <w:t>1</w:t>
            </w:r>
            <w:r w:rsidR="007B6ECD">
              <w:rPr>
                <w:lang w:eastAsia="zh-CN"/>
              </w:rPr>
              <w:t>20</w:t>
            </w:r>
            <w:r>
              <w:rPr>
                <w:lang w:eastAsia="zh-CN"/>
              </w:rPr>
              <w:t xml:space="preserve"> x 186)</w:t>
            </w:r>
          </w:p>
        </w:tc>
        <w:tc>
          <w:tcPr>
            <w:tcW w:w="2268" w:type="dxa"/>
            <w:tcBorders>
              <w:top w:val="single" w:sz="4" w:space="0" w:color="000000"/>
              <w:left w:val="single" w:sz="4" w:space="0" w:color="000000"/>
              <w:bottom w:val="single" w:sz="4" w:space="0" w:color="000000"/>
            </w:tcBorders>
            <w:shd w:val="clear" w:color="auto" w:fill="auto"/>
            <w:vAlign w:val="center"/>
          </w:tcPr>
          <w:p w14:paraId="22D5C04C" w14:textId="77777777" w:rsidR="001A21B7" w:rsidRPr="00F06F11" w:rsidRDefault="001A21B7" w:rsidP="0025371A">
            <w:pPr>
              <w:suppressAutoHyphens/>
              <w:spacing w:after="0"/>
              <w:jc w:val="center"/>
              <w:rPr>
                <w:lang w:eastAsia="zh-CN"/>
              </w:rPr>
            </w:pPr>
            <w:r w:rsidRPr="00F06F11">
              <w:rPr>
                <w:rFonts w:ascii="Arial Narrow" w:eastAsia="Times New Roman" w:hAnsi="Arial Narrow" w:cs="Arial Narrow"/>
                <w:b/>
                <w:bCs/>
                <w:lang w:eastAsia="sl-SI"/>
              </w:rPr>
              <w:t>Cena na EM brez DDV</w:t>
            </w:r>
          </w:p>
        </w:tc>
        <w:tc>
          <w:tcPr>
            <w:tcW w:w="2284" w:type="dxa"/>
            <w:tcBorders>
              <w:top w:val="single" w:sz="4" w:space="0" w:color="000000"/>
              <w:left w:val="single" w:sz="4" w:space="0" w:color="000000"/>
              <w:bottom w:val="single" w:sz="4" w:space="0" w:color="000000"/>
            </w:tcBorders>
            <w:shd w:val="clear" w:color="auto" w:fill="auto"/>
            <w:vAlign w:val="center"/>
          </w:tcPr>
          <w:p w14:paraId="7D3EEF22" w14:textId="77777777" w:rsidR="001A21B7" w:rsidRPr="00F06F11" w:rsidRDefault="001A21B7" w:rsidP="0025371A">
            <w:pPr>
              <w:suppressAutoHyphens/>
              <w:spacing w:after="0"/>
              <w:jc w:val="center"/>
              <w:rPr>
                <w:lang w:eastAsia="zh-CN"/>
              </w:rPr>
            </w:pPr>
            <w:r w:rsidRPr="00F06F11">
              <w:rPr>
                <w:rFonts w:ascii="Arial Narrow" w:eastAsia="Times New Roman" w:hAnsi="Arial Narrow" w:cs="Arial Narrow"/>
                <w:b/>
                <w:bCs/>
                <w:lang w:eastAsia="sl-SI"/>
              </w:rPr>
              <w:t>Cena na EM z DDV</w:t>
            </w:r>
          </w:p>
        </w:tc>
        <w:tc>
          <w:tcPr>
            <w:tcW w:w="4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8EF26" w14:textId="77777777" w:rsidR="001A21B7" w:rsidRPr="00F06F11" w:rsidRDefault="001A21B7" w:rsidP="0025371A">
            <w:pPr>
              <w:suppressAutoHyphens/>
              <w:spacing w:after="0"/>
              <w:jc w:val="center"/>
              <w:rPr>
                <w:lang w:eastAsia="zh-CN"/>
              </w:rPr>
            </w:pPr>
            <w:r w:rsidRPr="00F06F11">
              <w:rPr>
                <w:rFonts w:ascii="Arial Narrow" w:eastAsia="Times New Roman" w:hAnsi="Arial Narrow" w:cs="Arial Narrow"/>
                <w:b/>
                <w:bCs/>
                <w:lang w:eastAsia="sl-SI"/>
              </w:rPr>
              <w:t xml:space="preserve">Okvirna letna vrednost </w:t>
            </w:r>
            <w:r>
              <w:rPr>
                <w:rFonts w:ascii="Arial Narrow" w:eastAsia="Times New Roman" w:hAnsi="Arial Narrow" w:cs="Arial Narrow"/>
                <w:b/>
                <w:bCs/>
                <w:lang w:eastAsia="sl-SI"/>
              </w:rPr>
              <w:t>brez</w:t>
            </w:r>
            <w:r w:rsidRPr="00F06F11">
              <w:rPr>
                <w:rFonts w:ascii="Arial Narrow" w:eastAsia="Times New Roman" w:hAnsi="Arial Narrow" w:cs="Arial Narrow"/>
                <w:b/>
                <w:bCs/>
                <w:lang w:eastAsia="sl-SI"/>
              </w:rPr>
              <w:t xml:space="preserve"> DDV</w:t>
            </w:r>
          </w:p>
          <w:p w14:paraId="3EAB7220" w14:textId="77777777" w:rsidR="001A21B7" w:rsidRPr="00F06F11" w:rsidRDefault="001A21B7" w:rsidP="0025371A">
            <w:pPr>
              <w:suppressAutoHyphens/>
              <w:spacing w:after="0"/>
              <w:jc w:val="center"/>
              <w:rPr>
                <w:lang w:eastAsia="zh-CN"/>
              </w:rPr>
            </w:pPr>
            <w:r w:rsidRPr="00F06F11">
              <w:rPr>
                <w:rFonts w:ascii="Arial Narrow" w:eastAsia="Times New Roman" w:hAnsi="Arial Narrow" w:cs="Arial Narrow"/>
                <w:b/>
                <w:bCs/>
                <w:lang w:eastAsia="sl-SI"/>
              </w:rPr>
              <w:t xml:space="preserve">(okvirna letna količina X cena na EM </w:t>
            </w:r>
            <w:r>
              <w:rPr>
                <w:rFonts w:ascii="Arial Narrow" w:eastAsia="Times New Roman" w:hAnsi="Arial Narrow" w:cs="Arial Narrow"/>
                <w:b/>
                <w:bCs/>
                <w:lang w:eastAsia="sl-SI"/>
              </w:rPr>
              <w:t>brez</w:t>
            </w:r>
            <w:r w:rsidRPr="00F06F11">
              <w:rPr>
                <w:rFonts w:ascii="Arial Narrow" w:eastAsia="Times New Roman" w:hAnsi="Arial Narrow" w:cs="Arial Narrow"/>
                <w:b/>
                <w:bCs/>
                <w:lang w:eastAsia="sl-SI"/>
              </w:rPr>
              <w:t xml:space="preserve"> DDV)</w:t>
            </w:r>
          </w:p>
        </w:tc>
      </w:tr>
      <w:tr w:rsidR="001A21B7" w:rsidRPr="00F06F11" w14:paraId="5B72A98E" w14:textId="77777777" w:rsidTr="0025371A">
        <w:trPr>
          <w:trHeight w:val="454"/>
        </w:trPr>
        <w:tc>
          <w:tcPr>
            <w:tcW w:w="1507" w:type="dxa"/>
            <w:tcBorders>
              <w:top w:val="single" w:sz="4" w:space="0" w:color="000000"/>
              <w:left w:val="single" w:sz="4" w:space="0" w:color="000000"/>
              <w:bottom w:val="single" w:sz="4" w:space="0" w:color="000000"/>
            </w:tcBorders>
            <w:shd w:val="clear" w:color="auto" w:fill="auto"/>
            <w:vAlign w:val="center"/>
          </w:tcPr>
          <w:p w14:paraId="64E318DE" w14:textId="77777777" w:rsidR="001A21B7" w:rsidRPr="00F06F11" w:rsidRDefault="001A21B7" w:rsidP="0025371A">
            <w:pPr>
              <w:suppressAutoHyphens/>
              <w:spacing w:after="0"/>
              <w:jc w:val="center"/>
              <w:rPr>
                <w:lang w:eastAsia="zh-CN"/>
              </w:rPr>
            </w:pPr>
            <w:r>
              <w:rPr>
                <w:rFonts w:ascii="Arial Narrow" w:eastAsia="Times New Roman" w:hAnsi="Arial Narrow" w:cs="Arial Narrow"/>
                <w:bCs/>
                <w:lang w:eastAsia="sl-SI"/>
              </w:rPr>
              <w:t>kosilo</w:t>
            </w:r>
          </w:p>
        </w:tc>
        <w:tc>
          <w:tcPr>
            <w:tcW w:w="2268" w:type="dxa"/>
            <w:tcBorders>
              <w:top w:val="single" w:sz="4" w:space="0" w:color="000000"/>
              <w:left w:val="single" w:sz="4" w:space="0" w:color="000000"/>
              <w:bottom w:val="single" w:sz="4" w:space="0" w:color="000000"/>
            </w:tcBorders>
            <w:shd w:val="clear" w:color="auto" w:fill="auto"/>
            <w:vAlign w:val="center"/>
          </w:tcPr>
          <w:p w14:paraId="773DDB6E" w14:textId="368C36C2" w:rsidR="001A21B7" w:rsidRPr="00F06F11" w:rsidRDefault="00AD3BCF" w:rsidP="0025371A">
            <w:pPr>
              <w:suppressAutoHyphens/>
              <w:snapToGrid w:val="0"/>
              <w:spacing w:after="0"/>
              <w:jc w:val="center"/>
              <w:rPr>
                <w:rFonts w:ascii="Arial Narrow" w:eastAsia="Times New Roman" w:hAnsi="Arial Narrow" w:cs="Arial Narrow"/>
                <w:bCs/>
                <w:lang w:eastAsia="sl-SI"/>
              </w:rPr>
            </w:pPr>
            <w:r>
              <w:rPr>
                <w:rFonts w:ascii="Arial Narrow" w:eastAsia="Times New Roman" w:hAnsi="Arial Narrow" w:cs="Arial Narrow"/>
                <w:bCs/>
                <w:lang w:eastAsia="sl-SI"/>
              </w:rPr>
              <w:t>1</w:t>
            </w:r>
            <w:r w:rsidR="007B6ECD">
              <w:rPr>
                <w:rFonts w:ascii="Arial Narrow" w:eastAsia="Times New Roman" w:hAnsi="Arial Narrow" w:cs="Arial Narrow"/>
                <w:bCs/>
                <w:lang w:eastAsia="sl-SI"/>
              </w:rPr>
              <w:t>20</w:t>
            </w:r>
          </w:p>
        </w:tc>
        <w:tc>
          <w:tcPr>
            <w:tcW w:w="2126" w:type="dxa"/>
            <w:tcBorders>
              <w:top w:val="single" w:sz="4" w:space="0" w:color="000000"/>
              <w:left w:val="single" w:sz="4" w:space="0" w:color="000000"/>
              <w:bottom w:val="single" w:sz="4" w:space="0" w:color="000000"/>
            </w:tcBorders>
            <w:shd w:val="clear" w:color="auto" w:fill="auto"/>
            <w:vAlign w:val="center"/>
          </w:tcPr>
          <w:p w14:paraId="1B18028D" w14:textId="77777777" w:rsidR="001A21B7" w:rsidRPr="00F06F11" w:rsidRDefault="001A21B7" w:rsidP="0025371A">
            <w:pPr>
              <w:suppressAutoHyphens/>
              <w:snapToGrid w:val="0"/>
              <w:spacing w:after="0"/>
              <w:rPr>
                <w:rFonts w:ascii="Arial Narrow" w:eastAsia="Times New Roman" w:hAnsi="Arial Narrow" w:cs="Arial Narrow"/>
                <w:bCs/>
                <w:lang w:eastAsia="sl-SI"/>
              </w:rPr>
            </w:pPr>
          </w:p>
        </w:tc>
        <w:tc>
          <w:tcPr>
            <w:tcW w:w="2268" w:type="dxa"/>
            <w:tcBorders>
              <w:top w:val="single" w:sz="4" w:space="0" w:color="000000"/>
              <w:left w:val="single" w:sz="4" w:space="0" w:color="000000"/>
              <w:bottom w:val="single" w:sz="4" w:space="0" w:color="000000"/>
            </w:tcBorders>
            <w:shd w:val="clear" w:color="auto" w:fill="auto"/>
            <w:vAlign w:val="center"/>
          </w:tcPr>
          <w:p w14:paraId="03268ACE" w14:textId="77777777" w:rsidR="001A21B7" w:rsidRPr="00F06F11" w:rsidRDefault="001A21B7" w:rsidP="0025371A">
            <w:pPr>
              <w:suppressAutoHyphens/>
              <w:snapToGrid w:val="0"/>
              <w:spacing w:after="0"/>
              <w:jc w:val="center"/>
              <w:rPr>
                <w:rFonts w:ascii="Arial Narrow" w:eastAsia="Times New Roman" w:hAnsi="Arial Narrow" w:cs="Arial Narrow"/>
                <w:bCs/>
                <w:lang w:eastAsia="sl-SI"/>
              </w:rPr>
            </w:pPr>
          </w:p>
        </w:tc>
        <w:tc>
          <w:tcPr>
            <w:tcW w:w="2284" w:type="dxa"/>
            <w:tcBorders>
              <w:top w:val="single" w:sz="4" w:space="0" w:color="000000"/>
              <w:left w:val="single" w:sz="4" w:space="0" w:color="000000"/>
              <w:bottom w:val="single" w:sz="4" w:space="0" w:color="000000"/>
            </w:tcBorders>
            <w:shd w:val="clear" w:color="auto" w:fill="auto"/>
            <w:vAlign w:val="center"/>
          </w:tcPr>
          <w:p w14:paraId="78A7C16C" w14:textId="77777777" w:rsidR="001A21B7" w:rsidRPr="00F06F11" w:rsidRDefault="001A21B7" w:rsidP="0025371A">
            <w:pPr>
              <w:suppressAutoHyphens/>
              <w:snapToGrid w:val="0"/>
              <w:spacing w:after="0"/>
              <w:jc w:val="center"/>
              <w:rPr>
                <w:rFonts w:ascii="Arial Narrow" w:eastAsia="Times New Roman" w:hAnsi="Arial Narrow" w:cs="Arial Narrow"/>
                <w:bCs/>
                <w:lang w:eastAsia="sl-SI"/>
              </w:rPr>
            </w:pPr>
          </w:p>
        </w:tc>
        <w:tc>
          <w:tcPr>
            <w:tcW w:w="4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43C1B" w14:textId="77777777" w:rsidR="001A21B7" w:rsidRPr="00F06F11" w:rsidRDefault="001A21B7" w:rsidP="0025371A">
            <w:pPr>
              <w:suppressAutoHyphens/>
              <w:snapToGrid w:val="0"/>
              <w:spacing w:after="0"/>
              <w:jc w:val="center"/>
              <w:rPr>
                <w:rFonts w:ascii="Arial Narrow" w:eastAsia="Times New Roman" w:hAnsi="Arial Narrow" w:cs="Arial Narrow"/>
                <w:bCs/>
                <w:lang w:eastAsia="sl-SI"/>
              </w:rPr>
            </w:pPr>
          </w:p>
        </w:tc>
      </w:tr>
      <w:tr w:rsidR="001A21B7" w:rsidRPr="00F06F11" w14:paraId="09D48DF2" w14:textId="77777777" w:rsidTr="0025371A">
        <w:trPr>
          <w:trHeight w:val="454"/>
        </w:trPr>
        <w:tc>
          <w:tcPr>
            <w:tcW w:w="10453" w:type="dxa"/>
            <w:gridSpan w:val="5"/>
            <w:tcBorders>
              <w:top w:val="single" w:sz="4" w:space="0" w:color="000000"/>
              <w:left w:val="single" w:sz="4" w:space="0" w:color="000000"/>
              <w:bottom w:val="single" w:sz="4" w:space="0" w:color="000000"/>
            </w:tcBorders>
            <w:shd w:val="clear" w:color="auto" w:fill="auto"/>
            <w:vAlign w:val="center"/>
          </w:tcPr>
          <w:p w14:paraId="58DF8CF1" w14:textId="77777777" w:rsidR="001A21B7" w:rsidRPr="00F06F11" w:rsidRDefault="001A21B7" w:rsidP="0025371A">
            <w:pPr>
              <w:suppressAutoHyphens/>
              <w:spacing w:after="0"/>
              <w:jc w:val="right"/>
              <w:rPr>
                <w:lang w:eastAsia="zh-CN"/>
              </w:rPr>
            </w:pPr>
            <w:r>
              <w:rPr>
                <w:rFonts w:ascii="Arial Narrow" w:eastAsia="Times New Roman" w:hAnsi="Arial Narrow" w:cs="Arial Narrow"/>
                <w:b/>
                <w:lang w:eastAsia="sl-SI"/>
              </w:rPr>
              <w:t>B</w:t>
            </w:r>
            <w:r w:rsidRPr="00F06F11">
              <w:rPr>
                <w:rFonts w:ascii="Arial Narrow" w:eastAsia="Times New Roman" w:hAnsi="Arial Narrow" w:cs="Arial Narrow"/>
                <w:b/>
                <w:lang w:eastAsia="sl-SI"/>
              </w:rPr>
              <w:t xml:space="preserve">: PONUDBENA VREDNOST (z DDV) </w:t>
            </w:r>
            <w:r w:rsidRPr="00F06F11">
              <w:rPr>
                <w:rFonts w:ascii="Arial Narrow" w:eastAsia="Times New Roman" w:hAnsi="Arial Narrow" w:cs="Arial Narrow"/>
                <w:lang w:eastAsia="sl-SI"/>
              </w:rPr>
              <w:t xml:space="preserve">(okvirna letna vrednost z DDV x </w:t>
            </w:r>
            <w:r>
              <w:rPr>
                <w:rFonts w:ascii="Arial Narrow" w:eastAsia="Times New Roman" w:hAnsi="Arial Narrow" w:cs="Arial Narrow"/>
                <w:lang w:eastAsia="sl-SI"/>
              </w:rPr>
              <w:t>4</w:t>
            </w:r>
            <w:r w:rsidRPr="00F06F11">
              <w:rPr>
                <w:rFonts w:ascii="Arial Narrow" w:eastAsia="Times New Roman" w:hAnsi="Arial Narrow" w:cs="Arial Narrow"/>
                <w:lang w:eastAsia="sl-SI"/>
              </w:rPr>
              <w:t>)</w:t>
            </w:r>
          </w:p>
        </w:tc>
        <w:tc>
          <w:tcPr>
            <w:tcW w:w="4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EEA05" w14:textId="77777777" w:rsidR="001A21B7" w:rsidRPr="00F06F11" w:rsidRDefault="001A21B7" w:rsidP="0025371A">
            <w:pPr>
              <w:suppressAutoHyphens/>
              <w:snapToGrid w:val="0"/>
              <w:spacing w:after="0"/>
              <w:jc w:val="center"/>
              <w:rPr>
                <w:rFonts w:ascii="Arial Narrow" w:eastAsia="Times New Roman" w:hAnsi="Arial Narrow" w:cs="Arial Narrow"/>
                <w:b/>
                <w:bCs/>
                <w:lang w:eastAsia="sl-SI"/>
              </w:rPr>
            </w:pPr>
          </w:p>
        </w:tc>
      </w:tr>
    </w:tbl>
    <w:p w14:paraId="3A56455F" w14:textId="77777777" w:rsidR="001A21B7" w:rsidRPr="002D58AF" w:rsidRDefault="001A21B7" w:rsidP="001A21B7">
      <w:pPr>
        <w:suppressAutoHyphens/>
        <w:spacing w:after="0"/>
        <w:jc w:val="both"/>
        <w:rPr>
          <w:rFonts w:ascii="Arial Narrow" w:eastAsia="Times New Roman" w:hAnsi="Arial Narrow" w:cs="Arial Narrow"/>
          <w:b/>
          <w:color w:val="FF0000"/>
          <w:u w:val="single"/>
          <w:lang w:eastAsia="sl-SI"/>
        </w:rPr>
      </w:pPr>
    </w:p>
    <w:p w14:paraId="1AB019CB" w14:textId="77777777" w:rsidR="001A21B7" w:rsidRDefault="001A21B7" w:rsidP="001A21B7">
      <w:pPr>
        <w:suppressAutoHyphens/>
        <w:spacing w:after="0"/>
        <w:jc w:val="both"/>
        <w:rPr>
          <w:rFonts w:ascii="Arial Narrow" w:eastAsia="Times New Roman" w:hAnsi="Arial Narrow" w:cs="Arial Narrow"/>
          <w:lang w:eastAsia="sl-SI"/>
        </w:rPr>
      </w:pPr>
    </w:p>
    <w:p w14:paraId="64B8D83E" w14:textId="77777777" w:rsidR="00C43F39" w:rsidRDefault="00C43F39" w:rsidP="002D58AF">
      <w:pPr>
        <w:suppressAutoHyphens/>
        <w:spacing w:after="0"/>
        <w:jc w:val="both"/>
        <w:rPr>
          <w:rFonts w:ascii="Arial Narrow" w:eastAsia="Times New Roman" w:hAnsi="Arial Narrow" w:cs="Arial Narrow"/>
          <w:lang w:eastAsia="sl-SI"/>
        </w:rPr>
      </w:pPr>
    </w:p>
    <w:p w14:paraId="2441DA93" w14:textId="0B2C631E" w:rsidR="00C43F39" w:rsidRPr="000E027A" w:rsidRDefault="000E027A" w:rsidP="002D58AF">
      <w:pPr>
        <w:suppressAutoHyphens/>
        <w:spacing w:after="0"/>
        <w:jc w:val="both"/>
        <w:rPr>
          <w:rFonts w:ascii="Arial" w:eastAsia="Times New Roman" w:hAnsi="Arial" w:cs="Arial"/>
          <w:lang w:eastAsia="sl-SI"/>
        </w:rPr>
      </w:pPr>
      <w:r w:rsidRPr="000E027A">
        <w:rPr>
          <w:rFonts w:ascii="Arial" w:eastAsia="Times New Roman" w:hAnsi="Arial" w:cs="Arial"/>
          <w:lang w:eastAsia="sl-SI"/>
        </w:rPr>
        <w:t xml:space="preserve">Zagotovitev nadomestnega delavca za razdeljevanje hrane na dan </w:t>
      </w:r>
      <w:proofErr w:type="spellStart"/>
      <w:r w:rsidRPr="000E027A">
        <w:rPr>
          <w:rFonts w:ascii="Arial" w:eastAsia="Times New Roman" w:hAnsi="Arial" w:cs="Arial"/>
          <w:lang w:eastAsia="sl-SI"/>
        </w:rPr>
        <w:t>znaša:_______________________EUR</w:t>
      </w:r>
      <w:proofErr w:type="spellEnd"/>
      <w:r w:rsidRPr="000E027A">
        <w:rPr>
          <w:rFonts w:ascii="Arial" w:eastAsia="Times New Roman" w:hAnsi="Arial" w:cs="Arial"/>
          <w:lang w:eastAsia="sl-SI"/>
        </w:rPr>
        <w:t xml:space="preserve"> brez DDV-ja oz. _____EUR z DDV-jem.</w:t>
      </w:r>
    </w:p>
    <w:p w14:paraId="6959C561" w14:textId="77777777" w:rsidR="0061608C" w:rsidRPr="000E027A" w:rsidRDefault="0061608C" w:rsidP="00F06F11">
      <w:pPr>
        <w:spacing w:after="0"/>
        <w:rPr>
          <w:rFonts w:ascii="Arial" w:eastAsia="Times New Roman" w:hAnsi="Arial" w:cs="Arial"/>
          <w:b/>
          <w:lang w:eastAsia="sl-SI"/>
        </w:rPr>
      </w:pPr>
    </w:p>
    <w:p w14:paraId="33F5FFEB" w14:textId="583C283A" w:rsidR="002D58AF" w:rsidRPr="001A21B7" w:rsidRDefault="0061608C" w:rsidP="00F06F11">
      <w:pPr>
        <w:spacing w:after="0"/>
        <w:rPr>
          <w:rFonts w:ascii="Arial" w:eastAsia="Times New Roman" w:hAnsi="Arial" w:cs="Arial"/>
          <w:lang w:eastAsia="sl-SI"/>
        </w:rPr>
      </w:pPr>
      <w:r w:rsidRPr="001A21B7">
        <w:rPr>
          <w:rFonts w:ascii="Arial" w:eastAsia="Times New Roman" w:hAnsi="Arial" w:cs="Arial"/>
          <w:lang w:eastAsia="sl-SI"/>
        </w:rPr>
        <w:t xml:space="preserve">Ponudnik  pri pripravi ponudbe upošteva naročnikove zahteve glede sestave posameznega </w:t>
      </w:r>
      <w:r w:rsidR="001A21B7" w:rsidRPr="001A21B7">
        <w:rPr>
          <w:rFonts w:ascii="Arial" w:eastAsia="Times New Roman" w:hAnsi="Arial" w:cs="Arial"/>
          <w:lang w:eastAsia="sl-SI"/>
        </w:rPr>
        <w:t>obroka</w:t>
      </w:r>
      <w:r w:rsidR="000E027A">
        <w:rPr>
          <w:rFonts w:ascii="Arial" w:eastAsia="Times New Roman" w:hAnsi="Arial" w:cs="Arial"/>
          <w:lang w:eastAsia="sl-SI"/>
        </w:rPr>
        <w:t>, navedene v priloženih jedilnikih.</w:t>
      </w:r>
    </w:p>
    <w:p w14:paraId="7F67A080" w14:textId="77777777" w:rsidR="002D58AF" w:rsidRPr="001A21B7" w:rsidRDefault="002D58AF" w:rsidP="00F06F11">
      <w:pPr>
        <w:spacing w:after="0"/>
        <w:rPr>
          <w:rFonts w:ascii="Arial" w:eastAsia="Times New Roman" w:hAnsi="Arial" w:cs="Arial"/>
          <w:lang w:eastAsia="sl-SI"/>
        </w:rPr>
      </w:pPr>
    </w:p>
    <w:p w14:paraId="45854F4D" w14:textId="77777777" w:rsidR="002D58AF" w:rsidRPr="001A21B7" w:rsidRDefault="002D58AF" w:rsidP="00F06F11">
      <w:pPr>
        <w:spacing w:after="0"/>
        <w:rPr>
          <w:rFonts w:ascii="Arial" w:eastAsia="Times New Roman" w:hAnsi="Arial" w:cs="Arial"/>
          <w:lang w:eastAsia="sl-SI"/>
        </w:rPr>
      </w:pPr>
    </w:p>
    <w:p w14:paraId="2640201B" w14:textId="77777777" w:rsidR="002D58AF" w:rsidRPr="001A21B7" w:rsidRDefault="002D58AF" w:rsidP="002D58AF">
      <w:pPr>
        <w:suppressAutoHyphens/>
        <w:spacing w:after="0"/>
        <w:jc w:val="both"/>
        <w:rPr>
          <w:rFonts w:ascii="Arial" w:eastAsia="Times New Roman" w:hAnsi="Arial" w:cs="Arial"/>
          <w:b/>
          <w:sz w:val="16"/>
          <w:szCs w:val="16"/>
          <w:u w:val="single"/>
          <w:lang w:eastAsia="sl-SI"/>
        </w:rPr>
      </w:pPr>
    </w:p>
    <w:p w14:paraId="051C6B34" w14:textId="77777777" w:rsidR="002D58AF" w:rsidRPr="001A21B7" w:rsidRDefault="002D58AF" w:rsidP="002D58AF">
      <w:pPr>
        <w:shd w:val="clear" w:color="auto" w:fill="F2F2F2"/>
        <w:suppressAutoHyphens/>
        <w:spacing w:after="0"/>
        <w:jc w:val="both"/>
        <w:rPr>
          <w:rFonts w:ascii="Arial" w:hAnsi="Arial" w:cs="Arial"/>
          <w:lang w:eastAsia="zh-CN"/>
        </w:rPr>
      </w:pPr>
      <w:r w:rsidRPr="001A21B7">
        <w:rPr>
          <w:rFonts w:ascii="Arial" w:eastAsia="Times New Roman" w:hAnsi="Arial" w:cs="Arial"/>
          <w:lang w:eastAsia="sl-SI"/>
        </w:rPr>
        <w:t xml:space="preserve">Kraj in datum: </w:t>
      </w:r>
      <w:r w:rsidRPr="001A21B7">
        <w:rPr>
          <w:rFonts w:ascii="Arial" w:eastAsia="Times New Roman" w:hAnsi="Arial" w:cs="Arial"/>
          <w:u w:val="single"/>
          <w:lang w:eastAsia="sl-SI"/>
        </w:rPr>
        <w:tab/>
      </w:r>
      <w:r w:rsidRPr="001A21B7">
        <w:rPr>
          <w:rFonts w:ascii="Arial" w:eastAsia="Times New Roman" w:hAnsi="Arial" w:cs="Arial"/>
          <w:u w:val="single"/>
          <w:lang w:eastAsia="sl-SI"/>
        </w:rPr>
        <w:tab/>
      </w:r>
      <w:r w:rsidRPr="001A21B7">
        <w:rPr>
          <w:rFonts w:ascii="Arial" w:eastAsia="Times New Roman" w:hAnsi="Arial" w:cs="Arial"/>
          <w:u w:val="single"/>
          <w:lang w:eastAsia="sl-SI"/>
        </w:rPr>
        <w:tab/>
      </w:r>
      <w:r w:rsidRPr="001A21B7">
        <w:rPr>
          <w:rFonts w:ascii="Arial" w:eastAsia="Times New Roman" w:hAnsi="Arial" w:cs="Arial"/>
          <w:u w:val="single"/>
          <w:lang w:eastAsia="sl-SI"/>
        </w:rPr>
        <w:tab/>
      </w:r>
      <w:r w:rsidRPr="001A21B7">
        <w:rPr>
          <w:rFonts w:ascii="Arial" w:eastAsia="Times New Roman" w:hAnsi="Arial" w:cs="Arial"/>
          <w:u w:val="single"/>
          <w:lang w:eastAsia="sl-SI"/>
        </w:rPr>
        <w:tab/>
      </w:r>
      <w:r w:rsidRPr="001A21B7">
        <w:rPr>
          <w:rFonts w:ascii="Arial" w:eastAsia="Times New Roman" w:hAnsi="Arial" w:cs="Arial"/>
          <w:u w:val="single"/>
          <w:lang w:eastAsia="sl-SI"/>
        </w:rPr>
        <w:tab/>
      </w:r>
      <w:r w:rsidRPr="001A21B7">
        <w:rPr>
          <w:rFonts w:ascii="Arial" w:eastAsia="Times New Roman" w:hAnsi="Arial" w:cs="Arial"/>
          <w:u w:val="single"/>
          <w:lang w:eastAsia="sl-SI"/>
        </w:rPr>
        <w:tab/>
      </w:r>
    </w:p>
    <w:p w14:paraId="2E4950A1" w14:textId="77777777" w:rsidR="002D58AF" w:rsidRPr="001A21B7" w:rsidRDefault="002D58AF" w:rsidP="002D58AF">
      <w:pPr>
        <w:shd w:val="clear" w:color="auto" w:fill="F2F2F2"/>
        <w:suppressAutoHyphens/>
        <w:spacing w:after="0"/>
        <w:jc w:val="both"/>
        <w:rPr>
          <w:rFonts w:ascii="Arial" w:hAnsi="Arial" w:cs="Arial"/>
          <w:lang w:eastAsia="zh-CN"/>
        </w:rPr>
      </w:pPr>
      <w:r w:rsidRPr="001A21B7">
        <w:rPr>
          <w:rFonts w:ascii="Arial" w:eastAsia="Times New Roman" w:hAnsi="Arial" w:cs="Arial"/>
          <w:lang w:eastAsia="sl-SI"/>
        </w:rPr>
        <w:tab/>
      </w:r>
      <w:r w:rsidRPr="001A21B7">
        <w:rPr>
          <w:rFonts w:ascii="Arial" w:eastAsia="Times New Roman" w:hAnsi="Arial" w:cs="Arial"/>
          <w:lang w:eastAsia="sl-SI"/>
        </w:rPr>
        <w:tab/>
      </w:r>
      <w:r w:rsidRPr="001A21B7">
        <w:rPr>
          <w:rFonts w:ascii="Arial" w:eastAsia="Times New Roman" w:hAnsi="Arial" w:cs="Arial"/>
          <w:lang w:eastAsia="sl-SI"/>
        </w:rPr>
        <w:tab/>
      </w:r>
      <w:r w:rsidRPr="001A21B7">
        <w:rPr>
          <w:rFonts w:ascii="Arial" w:eastAsia="Times New Roman" w:hAnsi="Arial" w:cs="Arial"/>
          <w:lang w:eastAsia="sl-SI"/>
        </w:rPr>
        <w:tab/>
      </w:r>
      <w:r w:rsidRPr="001A21B7">
        <w:rPr>
          <w:rFonts w:ascii="Arial" w:eastAsia="Times New Roman" w:hAnsi="Arial" w:cs="Arial"/>
          <w:lang w:eastAsia="sl-SI"/>
        </w:rPr>
        <w:tab/>
      </w:r>
      <w:r w:rsidRPr="001A21B7">
        <w:rPr>
          <w:rFonts w:ascii="Arial" w:eastAsia="Times New Roman" w:hAnsi="Arial" w:cs="Arial"/>
          <w:lang w:eastAsia="sl-SI"/>
        </w:rPr>
        <w:tab/>
      </w:r>
      <w:r w:rsidRPr="001A21B7">
        <w:rPr>
          <w:rFonts w:ascii="Arial" w:eastAsia="Times New Roman" w:hAnsi="Arial" w:cs="Arial"/>
          <w:lang w:eastAsia="sl-SI"/>
        </w:rPr>
        <w:tab/>
      </w:r>
      <w:r w:rsidRPr="001A21B7">
        <w:rPr>
          <w:rFonts w:ascii="Arial" w:eastAsia="Times New Roman" w:hAnsi="Arial" w:cs="Arial"/>
          <w:lang w:eastAsia="sl-SI"/>
        </w:rPr>
        <w:tab/>
      </w:r>
      <w:r w:rsidRPr="001A21B7">
        <w:rPr>
          <w:rFonts w:ascii="Arial" w:eastAsia="Times New Roman" w:hAnsi="Arial" w:cs="Arial"/>
          <w:lang w:eastAsia="sl-SI"/>
        </w:rPr>
        <w:tab/>
      </w:r>
      <w:r w:rsidRPr="001A21B7">
        <w:rPr>
          <w:rFonts w:ascii="Arial" w:eastAsia="Times New Roman" w:hAnsi="Arial" w:cs="Arial"/>
          <w:lang w:eastAsia="sl-SI"/>
        </w:rPr>
        <w:tab/>
      </w:r>
      <w:r w:rsidRPr="001A21B7">
        <w:rPr>
          <w:rFonts w:ascii="Arial" w:eastAsia="Times New Roman" w:hAnsi="Arial" w:cs="Arial"/>
          <w:lang w:eastAsia="sl-SI"/>
        </w:rPr>
        <w:tab/>
        <w:t>Žig</w:t>
      </w:r>
    </w:p>
    <w:p w14:paraId="4DA706CE" w14:textId="77777777" w:rsidR="002D58AF" w:rsidRPr="001A21B7" w:rsidRDefault="002D58AF" w:rsidP="002D58AF">
      <w:pPr>
        <w:spacing w:after="0"/>
        <w:rPr>
          <w:rFonts w:ascii="Arial" w:eastAsia="Times New Roman" w:hAnsi="Arial" w:cs="Arial"/>
          <w:u w:val="single"/>
          <w:lang w:eastAsia="sl-SI"/>
        </w:rPr>
      </w:pPr>
      <w:r w:rsidRPr="001A21B7">
        <w:rPr>
          <w:rFonts w:ascii="Arial" w:eastAsia="Times New Roman" w:hAnsi="Arial" w:cs="Arial"/>
          <w:lang w:eastAsia="sl-SI"/>
        </w:rPr>
        <w:t xml:space="preserve">Podpis odgovorne osebe ponudnika: </w:t>
      </w:r>
      <w:r w:rsidRPr="001A21B7">
        <w:rPr>
          <w:rFonts w:ascii="Arial" w:eastAsia="Times New Roman" w:hAnsi="Arial" w:cs="Arial"/>
          <w:u w:val="single"/>
          <w:lang w:eastAsia="sl-SI"/>
        </w:rPr>
        <w:tab/>
      </w:r>
    </w:p>
    <w:p w14:paraId="1BBCF045" w14:textId="77777777" w:rsidR="002D58AF" w:rsidRPr="001A21B7" w:rsidRDefault="002D58AF" w:rsidP="00F06F11">
      <w:pPr>
        <w:spacing w:after="0"/>
        <w:rPr>
          <w:rFonts w:ascii="Arial" w:eastAsia="Times New Roman" w:hAnsi="Arial" w:cs="Arial"/>
          <w:lang w:eastAsia="sl-SI"/>
        </w:rPr>
      </w:pPr>
    </w:p>
    <w:p w14:paraId="3A5A3BF7" w14:textId="77777777" w:rsidR="0061608C" w:rsidRPr="0061608C" w:rsidRDefault="0061608C" w:rsidP="00F06F11">
      <w:pPr>
        <w:spacing w:after="0"/>
        <w:rPr>
          <w:rFonts w:ascii="Arial" w:eastAsia="Times New Roman" w:hAnsi="Arial" w:cs="Arial"/>
          <w:lang w:eastAsia="sl-SI"/>
        </w:rPr>
        <w:sectPr w:rsidR="0061608C" w:rsidRPr="0061608C" w:rsidSect="00CC4D19">
          <w:headerReference w:type="even" r:id="rId21"/>
          <w:footerReference w:type="even" r:id="rId22"/>
          <w:footerReference w:type="default" r:id="rId23"/>
          <w:footerReference w:type="first" r:id="rId24"/>
          <w:pgSz w:w="16838" w:h="11906" w:orient="landscape"/>
          <w:pgMar w:top="1134" w:right="1134" w:bottom="1134" w:left="1134" w:header="708" w:footer="708" w:gutter="0"/>
          <w:cols w:space="708"/>
          <w:titlePg/>
          <w:docGrid w:linePitch="299"/>
        </w:sectPr>
      </w:pPr>
      <w:r w:rsidRPr="0061608C">
        <w:rPr>
          <w:rFonts w:ascii="Arial" w:eastAsia="Times New Roman" w:hAnsi="Arial" w:cs="Arial"/>
          <w:lang w:eastAsia="sl-SI"/>
        </w:rPr>
        <w:t xml:space="preserve"> </w:t>
      </w:r>
    </w:p>
    <w:p w14:paraId="32BB55B6" w14:textId="76F01838" w:rsidR="00DE38E2" w:rsidRPr="00DA0766" w:rsidRDefault="00866A23" w:rsidP="005110E1">
      <w:pPr>
        <w:spacing w:after="0"/>
        <w:jc w:val="right"/>
        <w:rPr>
          <w:rFonts w:ascii="Arial Narrow" w:eastAsia="Times New Roman" w:hAnsi="Arial Narrow" w:cs="Arial"/>
          <w:b/>
          <w:lang w:eastAsia="sl-SI"/>
        </w:rPr>
      </w:pPr>
      <w:r>
        <w:rPr>
          <w:rFonts w:ascii="Arial Narrow" w:eastAsia="Times New Roman" w:hAnsi="Arial Narrow" w:cs="Arial"/>
          <w:b/>
          <w:lang w:eastAsia="sl-SI"/>
        </w:rPr>
        <w:lastRenderedPageBreak/>
        <w:t>OBR-</w:t>
      </w:r>
      <w:r w:rsidR="00267D03">
        <w:rPr>
          <w:rFonts w:ascii="Arial Narrow" w:eastAsia="Times New Roman" w:hAnsi="Arial Narrow" w:cs="Arial"/>
          <w:b/>
          <w:lang w:eastAsia="sl-SI"/>
        </w:rPr>
        <w:t>3</w:t>
      </w:r>
    </w:p>
    <w:p w14:paraId="57D3FEEF" w14:textId="77777777" w:rsidR="00DE38E2" w:rsidRPr="00DA0766" w:rsidRDefault="00DE38E2" w:rsidP="005110E1">
      <w:pPr>
        <w:spacing w:after="0"/>
        <w:rPr>
          <w:rFonts w:ascii="Arial Narrow" w:eastAsia="Times New Roman" w:hAnsi="Arial Narrow"/>
          <w:b/>
          <w:lang w:eastAsia="sl-SI"/>
        </w:rPr>
      </w:pPr>
    </w:p>
    <w:p w14:paraId="7AE7EC2A" w14:textId="34B3C265" w:rsidR="003B42F9" w:rsidRPr="003B42F9" w:rsidRDefault="00E048AD" w:rsidP="005110E1">
      <w:pPr>
        <w:spacing w:after="0"/>
        <w:rPr>
          <w:rFonts w:ascii="Arial" w:eastAsia="Times New Roman" w:hAnsi="Arial" w:cs="Arial"/>
          <w:b/>
          <w:lang w:eastAsia="sl-SI"/>
        </w:rPr>
      </w:pPr>
      <w:bookmarkStart w:id="3" w:name="_Hlk506309336"/>
      <w:r>
        <w:rPr>
          <w:rFonts w:ascii="Arial" w:eastAsia="Times New Roman" w:hAnsi="Arial" w:cs="Arial"/>
          <w:b/>
          <w:lang w:eastAsia="sl-SI"/>
        </w:rPr>
        <w:t>Osnovna šola Franceta Prešerna Kranj</w:t>
      </w:r>
    </w:p>
    <w:p w14:paraId="2E5C0331" w14:textId="3451FC2D" w:rsidR="003B42F9" w:rsidRPr="003B42F9" w:rsidRDefault="00E048AD" w:rsidP="005110E1">
      <w:pPr>
        <w:spacing w:after="0"/>
        <w:rPr>
          <w:rFonts w:ascii="Arial" w:eastAsia="Times New Roman" w:hAnsi="Arial" w:cs="Arial"/>
          <w:lang w:eastAsia="sl-SI"/>
        </w:rPr>
      </w:pPr>
      <w:r>
        <w:rPr>
          <w:rFonts w:ascii="Arial" w:eastAsia="Times New Roman" w:hAnsi="Arial" w:cs="Arial"/>
          <w:lang w:eastAsia="sl-SI"/>
        </w:rPr>
        <w:t>Kidričeva cesta 49</w:t>
      </w:r>
    </w:p>
    <w:p w14:paraId="1AF33310" w14:textId="206065A6" w:rsidR="0030262F" w:rsidRPr="003B42F9" w:rsidRDefault="003B42F9" w:rsidP="005110E1">
      <w:pPr>
        <w:spacing w:after="0"/>
        <w:rPr>
          <w:rFonts w:ascii="Arial" w:eastAsia="Times New Roman" w:hAnsi="Arial" w:cs="Arial"/>
          <w:lang w:eastAsia="sl-SI"/>
        </w:rPr>
      </w:pPr>
      <w:r w:rsidRPr="003B42F9">
        <w:rPr>
          <w:rFonts w:ascii="Arial" w:eastAsia="Times New Roman" w:hAnsi="Arial" w:cs="Arial"/>
          <w:lang w:eastAsia="sl-SI"/>
        </w:rPr>
        <w:t>4</w:t>
      </w:r>
      <w:r w:rsidR="00E048AD">
        <w:rPr>
          <w:rFonts w:ascii="Arial" w:eastAsia="Times New Roman" w:hAnsi="Arial" w:cs="Arial"/>
          <w:lang w:eastAsia="sl-SI"/>
        </w:rPr>
        <w:t>000 Kranj</w:t>
      </w:r>
      <w:r w:rsidR="0030262F" w:rsidRPr="003B42F9">
        <w:rPr>
          <w:rFonts w:ascii="Arial" w:eastAsia="Times New Roman" w:hAnsi="Arial" w:cs="Arial"/>
          <w:lang w:eastAsia="sl-SI"/>
        </w:rPr>
        <w:t>,</w:t>
      </w:r>
    </w:p>
    <w:p w14:paraId="7EFAB27E" w14:textId="56ED43A6" w:rsidR="0030262F" w:rsidRPr="003B42F9" w:rsidRDefault="0030262F" w:rsidP="005110E1">
      <w:pPr>
        <w:spacing w:after="0"/>
        <w:rPr>
          <w:rFonts w:ascii="Arial" w:eastAsia="Times New Roman" w:hAnsi="Arial" w:cs="Arial"/>
          <w:lang w:eastAsia="sl-SI"/>
        </w:rPr>
      </w:pPr>
      <w:r w:rsidRPr="003B42F9">
        <w:rPr>
          <w:rFonts w:ascii="Arial" w:eastAsia="Times New Roman" w:hAnsi="Arial" w:cs="Arial"/>
          <w:lang w:eastAsia="sl-SI"/>
        </w:rPr>
        <w:t xml:space="preserve">ki jo zastopa </w:t>
      </w:r>
      <w:r w:rsidR="00E048AD">
        <w:rPr>
          <w:rFonts w:ascii="Arial" w:eastAsia="Times New Roman" w:hAnsi="Arial" w:cs="Arial"/>
          <w:lang w:eastAsia="sl-SI"/>
        </w:rPr>
        <w:t>ravnatelj: Andrej Žitnik, prof.</w:t>
      </w:r>
    </w:p>
    <w:p w14:paraId="729E8920" w14:textId="7A0CA1A9" w:rsidR="0030262F" w:rsidRPr="003B42F9" w:rsidRDefault="0030262F" w:rsidP="005110E1">
      <w:pPr>
        <w:spacing w:after="0"/>
        <w:rPr>
          <w:rFonts w:ascii="Arial" w:eastAsia="Times New Roman" w:hAnsi="Arial" w:cs="Arial"/>
          <w:lang w:eastAsia="sl-SI"/>
        </w:rPr>
      </w:pPr>
      <w:r w:rsidRPr="003B42F9">
        <w:rPr>
          <w:rFonts w:ascii="Arial" w:eastAsia="Times New Roman" w:hAnsi="Arial" w:cs="Arial"/>
          <w:lang w:eastAsia="sl-SI"/>
        </w:rPr>
        <w:t xml:space="preserve">Identifikacijska številka za DDV: </w:t>
      </w:r>
      <w:r w:rsidR="00E048AD">
        <w:rPr>
          <w:rFonts w:ascii="Arial" w:eastAsia="Times New Roman" w:hAnsi="Arial" w:cs="Arial"/>
          <w:lang w:eastAsia="sl-SI"/>
        </w:rPr>
        <w:t>SI94256454</w:t>
      </w:r>
    </w:p>
    <w:p w14:paraId="46FF8C7B" w14:textId="4AE59A1F" w:rsidR="0030262F" w:rsidRPr="003B42F9" w:rsidRDefault="0030262F" w:rsidP="005110E1">
      <w:pPr>
        <w:spacing w:after="0"/>
        <w:rPr>
          <w:rFonts w:ascii="Arial" w:eastAsia="Times New Roman" w:hAnsi="Arial" w:cs="Arial"/>
          <w:lang w:eastAsia="sl-SI"/>
        </w:rPr>
      </w:pPr>
      <w:r w:rsidRPr="003B42F9">
        <w:rPr>
          <w:rFonts w:ascii="Arial" w:eastAsia="Times New Roman" w:hAnsi="Arial" w:cs="Arial"/>
          <w:lang w:eastAsia="sl-SI"/>
        </w:rPr>
        <w:t xml:space="preserve">Matična številka: </w:t>
      </w:r>
      <w:r w:rsidR="00E048AD">
        <w:rPr>
          <w:rFonts w:ascii="Arial" w:eastAsia="Times New Roman" w:hAnsi="Arial" w:cs="Arial"/>
          <w:lang w:eastAsia="sl-SI"/>
        </w:rPr>
        <w:t>5086035000</w:t>
      </w:r>
    </w:p>
    <w:p w14:paraId="54BD2E43" w14:textId="77777777" w:rsidR="0030262F" w:rsidRPr="003B42F9" w:rsidRDefault="003B42F9" w:rsidP="005110E1">
      <w:pPr>
        <w:spacing w:after="0"/>
        <w:rPr>
          <w:rFonts w:ascii="Arial" w:eastAsia="Times New Roman" w:hAnsi="Arial" w:cs="Arial"/>
          <w:lang w:eastAsia="sl-SI"/>
        </w:rPr>
      </w:pPr>
      <w:r w:rsidRPr="003B42F9">
        <w:rPr>
          <w:rFonts w:ascii="Arial" w:eastAsia="Times New Roman" w:hAnsi="Arial" w:cs="Arial"/>
          <w:bCs/>
          <w:lang w:eastAsia="sl-SI"/>
        </w:rPr>
        <w:t xml:space="preserve">(v nadaljevanju </w:t>
      </w:r>
      <w:r w:rsidRPr="003B42F9">
        <w:rPr>
          <w:rFonts w:ascii="Arial" w:eastAsia="Times New Roman" w:hAnsi="Arial" w:cs="Arial"/>
          <w:b/>
          <w:bCs/>
          <w:lang w:eastAsia="sl-SI"/>
        </w:rPr>
        <w:t>naročnik</w:t>
      </w:r>
      <w:r w:rsidRPr="003B42F9">
        <w:rPr>
          <w:rFonts w:ascii="Arial" w:eastAsia="Times New Roman" w:hAnsi="Arial" w:cs="Arial"/>
          <w:bCs/>
          <w:lang w:eastAsia="sl-SI"/>
        </w:rPr>
        <w:t>)</w:t>
      </w:r>
      <w:r w:rsidRPr="003B42F9">
        <w:rPr>
          <w:rFonts w:ascii="Arial" w:eastAsia="Times New Roman" w:hAnsi="Arial" w:cs="Arial"/>
          <w:lang w:eastAsia="sl-SI"/>
        </w:rPr>
        <w:t>.</w:t>
      </w:r>
    </w:p>
    <w:p w14:paraId="78A4A989" w14:textId="77777777" w:rsidR="003B42F9" w:rsidRPr="003B42F9" w:rsidRDefault="003B42F9" w:rsidP="005110E1">
      <w:pPr>
        <w:spacing w:after="0"/>
        <w:rPr>
          <w:rFonts w:ascii="Arial" w:eastAsia="Times New Roman" w:hAnsi="Arial" w:cs="Arial"/>
          <w:lang w:eastAsia="sl-SI"/>
        </w:rPr>
      </w:pPr>
    </w:p>
    <w:p w14:paraId="6008EDDF" w14:textId="77777777" w:rsidR="0030262F" w:rsidRPr="003B42F9" w:rsidRDefault="0030262F" w:rsidP="005110E1">
      <w:pPr>
        <w:autoSpaceDE w:val="0"/>
        <w:autoSpaceDN w:val="0"/>
        <w:adjustRightInd w:val="0"/>
        <w:spacing w:after="0"/>
        <w:rPr>
          <w:rFonts w:ascii="Arial" w:eastAsia="Times New Roman" w:hAnsi="Arial" w:cs="Arial"/>
          <w:lang w:eastAsia="sl-SI"/>
        </w:rPr>
      </w:pPr>
      <w:r w:rsidRPr="003B42F9">
        <w:rPr>
          <w:rFonts w:ascii="Arial" w:eastAsia="Times New Roman" w:hAnsi="Arial" w:cs="Arial"/>
          <w:lang w:eastAsia="sl-SI"/>
        </w:rPr>
        <w:t>in</w:t>
      </w:r>
    </w:p>
    <w:p w14:paraId="519A5CA7" w14:textId="77777777" w:rsidR="0030262F" w:rsidRPr="003B42F9" w:rsidRDefault="0030262F" w:rsidP="005110E1">
      <w:pPr>
        <w:autoSpaceDE w:val="0"/>
        <w:autoSpaceDN w:val="0"/>
        <w:adjustRightInd w:val="0"/>
        <w:spacing w:after="0"/>
        <w:rPr>
          <w:rFonts w:ascii="Arial" w:eastAsia="Times New Roman" w:hAnsi="Arial" w:cs="Arial"/>
          <w:lang w:eastAsia="sl-SI"/>
        </w:rPr>
      </w:pPr>
    </w:p>
    <w:p w14:paraId="29E147F0" w14:textId="77777777" w:rsidR="0030262F" w:rsidRPr="003B42F9" w:rsidRDefault="0030262F" w:rsidP="005110E1">
      <w:pPr>
        <w:autoSpaceDE w:val="0"/>
        <w:autoSpaceDN w:val="0"/>
        <w:adjustRightInd w:val="0"/>
        <w:spacing w:after="0"/>
        <w:rPr>
          <w:rFonts w:ascii="Arial" w:eastAsia="Times New Roman" w:hAnsi="Arial" w:cs="Arial"/>
          <w:lang w:eastAsia="sl-SI"/>
        </w:rPr>
      </w:pP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lang w:eastAsia="sl-SI"/>
        </w:rPr>
        <w:t>,</w:t>
      </w:r>
    </w:p>
    <w:p w14:paraId="429190CA" w14:textId="77777777" w:rsidR="0030262F" w:rsidRPr="003B42F9" w:rsidRDefault="0030262F" w:rsidP="005110E1">
      <w:pPr>
        <w:autoSpaceDE w:val="0"/>
        <w:autoSpaceDN w:val="0"/>
        <w:adjustRightInd w:val="0"/>
        <w:spacing w:after="0"/>
        <w:rPr>
          <w:rFonts w:ascii="Arial" w:eastAsia="Times New Roman" w:hAnsi="Arial" w:cs="Arial"/>
          <w:lang w:eastAsia="sl-SI"/>
        </w:rPr>
      </w:pPr>
      <w:r w:rsidRPr="003B42F9">
        <w:rPr>
          <w:rFonts w:ascii="Arial" w:eastAsia="Times New Roman" w:hAnsi="Arial" w:cs="Arial"/>
          <w:lang w:eastAsia="sl-SI"/>
        </w:rPr>
        <w:t xml:space="preserve">ki ga / jo zastopa direktor / ica: </w:t>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p>
    <w:p w14:paraId="656C5D9D" w14:textId="77777777" w:rsidR="0030262F" w:rsidRPr="003B42F9" w:rsidRDefault="0030262F" w:rsidP="00314920">
      <w:pPr>
        <w:autoSpaceDE w:val="0"/>
        <w:autoSpaceDN w:val="0"/>
        <w:adjustRightInd w:val="0"/>
        <w:spacing w:after="0"/>
        <w:rPr>
          <w:rFonts w:ascii="Arial" w:eastAsia="Times New Roman" w:hAnsi="Arial" w:cs="Arial"/>
          <w:lang w:eastAsia="sl-SI"/>
        </w:rPr>
      </w:pPr>
      <w:r w:rsidRPr="003B42F9">
        <w:rPr>
          <w:rFonts w:ascii="Arial" w:eastAsia="Times New Roman" w:hAnsi="Arial" w:cs="Arial"/>
          <w:lang w:eastAsia="sl-SI"/>
        </w:rPr>
        <w:t>Identifikacijska številka za DDV:</w:t>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p>
    <w:p w14:paraId="09502DC6" w14:textId="77777777" w:rsidR="0030262F" w:rsidRPr="003B42F9" w:rsidRDefault="0030262F" w:rsidP="00314920">
      <w:pPr>
        <w:autoSpaceDE w:val="0"/>
        <w:autoSpaceDN w:val="0"/>
        <w:adjustRightInd w:val="0"/>
        <w:spacing w:after="0"/>
        <w:rPr>
          <w:rFonts w:ascii="Arial" w:eastAsia="Times New Roman" w:hAnsi="Arial" w:cs="Arial"/>
          <w:lang w:eastAsia="sl-SI"/>
        </w:rPr>
      </w:pPr>
      <w:r w:rsidRPr="003B42F9">
        <w:rPr>
          <w:rFonts w:ascii="Arial" w:eastAsia="Times New Roman" w:hAnsi="Arial" w:cs="Arial"/>
          <w:lang w:eastAsia="sl-SI"/>
        </w:rPr>
        <w:t>Matična številka:</w:t>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p>
    <w:p w14:paraId="63F8C152" w14:textId="77777777" w:rsidR="003B42F9" w:rsidRPr="003B42F9" w:rsidRDefault="003B42F9" w:rsidP="003B42F9">
      <w:pPr>
        <w:autoSpaceDE w:val="0"/>
        <w:autoSpaceDN w:val="0"/>
        <w:adjustRightInd w:val="0"/>
        <w:spacing w:after="0"/>
        <w:rPr>
          <w:rFonts w:ascii="Arial" w:eastAsia="Times New Roman" w:hAnsi="Arial" w:cs="Arial"/>
          <w:lang w:eastAsia="sl-SI"/>
        </w:rPr>
      </w:pPr>
      <w:r w:rsidRPr="003B42F9">
        <w:rPr>
          <w:rFonts w:ascii="Arial" w:eastAsia="Times New Roman" w:hAnsi="Arial" w:cs="Arial"/>
          <w:lang w:eastAsia="sl-SI"/>
        </w:rPr>
        <w:t xml:space="preserve">(v nadaljevanju: </w:t>
      </w:r>
      <w:r w:rsidRPr="003B42F9">
        <w:rPr>
          <w:rFonts w:ascii="Arial" w:eastAsia="Times New Roman" w:hAnsi="Arial" w:cs="Arial"/>
          <w:b/>
          <w:lang w:eastAsia="sl-SI"/>
        </w:rPr>
        <w:t>izvajalec</w:t>
      </w:r>
      <w:r w:rsidRPr="003B42F9">
        <w:rPr>
          <w:rFonts w:ascii="Arial" w:eastAsia="Times New Roman" w:hAnsi="Arial" w:cs="Arial"/>
          <w:lang w:eastAsia="sl-SI"/>
        </w:rPr>
        <w:t>).</w:t>
      </w:r>
    </w:p>
    <w:bookmarkEnd w:id="3"/>
    <w:p w14:paraId="591D5010" w14:textId="77777777" w:rsidR="0030262F" w:rsidRPr="003B42F9" w:rsidRDefault="0030262F" w:rsidP="00314920">
      <w:pPr>
        <w:spacing w:after="0"/>
        <w:jc w:val="both"/>
        <w:rPr>
          <w:rFonts w:ascii="Arial" w:eastAsia="Times New Roman" w:hAnsi="Arial" w:cs="Arial"/>
          <w:lang w:eastAsia="sl-SI"/>
        </w:rPr>
      </w:pPr>
    </w:p>
    <w:p w14:paraId="54955785" w14:textId="77777777" w:rsidR="0030262F" w:rsidRPr="003B42F9" w:rsidRDefault="0030262F" w:rsidP="00314920">
      <w:pPr>
        <w:spacing w:after="0"/>
        <w:jc w:val="both"/>
        <w:rPr>
          <w:rFonts w:ascii="Arial" w:eastAsia="Times New Roman" w:hAnsi="Arial" w:cs="Arial"/>
          <w:lang w:eastAsia="sl-SI"/>
        </w:rPr>
      </w:pPr>
      <w:r w:rsidRPr="003B42F9">
        <w:rPr>
          <w:rFonts w:ascii="Arial" w:eastAsia="Times New Roman" w:hAnsi="Arial" w:cs="Arial"/>
          <w:lang w:eastAsia="sl-SI"/>
        </w:rPr>
        <w:t>sklepata naslednjo</w:t>
      </w:r>
    </w:p>
    <w:p w14:paraId="004B5DC4" w14:textId="77777777" w:rsidR="0030262F" w:rsidRPr="003B42F9" w:rsidRDefault="0030262F" w:rsidP="00314920">
      <w:pPr>
        <w:spacing w:after="0"/>
        <w:jc w:val="both"/>
        <w:rPr>
          <w:rFonts w:ascii="Arial" w:eastAsia="Times New Roman" w:hAnsi="Arial" w:cs="Arial"/>
          <w:lang w:eastAsia="sl-SI"/>
        </w:rPr>
      </w:pPr>
    </w:p>
    <w:p w14:paraId="6658D083" w14:textId="77777777" w:rsidR="00A112FF" w:rsidRPr="003B42F9" w:rsidRDefault="00A112FF" w:rsidP="00314920">
      <w:pPr>
        <w:spacing w:after="0"/>
        <w:jc w:val="both"/>
        <w:rPr>
          <w:rFonts w:ascii="Arial" w:eastAsia="Times New Roman" w:hAnsi="Arial" w:cs="Arial"/>
          <w:lang w:eastAsia="sl-SI"/>
        </w:rPr>
      </w:pPr>
    </w:p>
    <w:p w14:paraId="10F28042" w14:textId="422F296F" w:rsidR="00EE31A3" w:rsidRPr="00DA0766" w:rsidRDefault="0030262F" w:rsidP="00EE31A3">
      <w:pPr>
        <w:spacing w:after="0"/>
        <w:jc w:val="center"/>
        <w:rPr>
          <w:rFonts w:ascii="Arial Narrow" w:eastAsia="Times New Roman" w:hAnsi="Arial Narrow"/>
          <w:lang w:eastAsia="sl-SI"/>
        </w:rPr>
      </w:pPr>
      <w:r w:rsidRPr="003B42F9">
        <w:rPr>
          <w:rFonts w:ascii="Arial" w:eastAsia="Times New Roman" w:hAnsi="Arial" w:cs="Arial"/>
          <w:b/>
          <w:lang w:eastAsia="sl-SI"/>
        </w:rPr>
        <w:t xml:space="preserve">POGODBO O </w:t>
      </w:r>
      <w:r w:rsidR="00A112FF" w:rsidRPr="003B42F9">
        <w:rPr>
          <w:rFonts w:ascii="Arial" w:eastAsia="Times New Roman" w:hAnsi="Arial" w:cs="Arial"/>
          <w:b/>
          <w:lang w:eastAsia="sl-SI"/>
        </w:rPr>
        <w:t>IZVAJANJU STORITEV</w:t>
      </w:r>
      <w:r w:rsidR="00A112FF" w:rsidRPr="003B42F9">
        <w:rPr>
          <w:rFonts w:ascii="Arial" w:hAnsi="Arial" w:cs="Arial"/>
          <w:b/>
        </w:rPr>
        <w:t xml:space="preserve"> PRIPRAVE</w:t>
      </w:r>
      <w:r w:rsidR="00EE31A3" w:rsidRPr="00EE31A3">
        <w:rPr>
          <w:rFonts w:ascii="Arial" w:eastAsia="Times New Roman" w:hAnsi="Arial" w:cs="Arial"/>
          <w:b/>
          <w:bCs/>
          <w:lang w:eastAsia="sl-SI"/>
        </w:rPr>
        <w:t xml:space="preserve"> </w:t>
      </w:r>
      <w:r w:rsidR="00EE31A3">
        <w:rPr>
          <w:rFonts w:ascii="Arial" w:eastAsia="Times New Roman" w:hAnsi="Arial" w:cs="Arial"/>
          <w:b/>
          <w:bCs/>
          <w:lang w:eastAsia="sl-SI"/>
        </w:rPr>
        <w:t>IN DOSTAVA DNEVNIH OBROKOV ZA UČENCE IN ZAPOSLENE NA OSNOVNI ŠOLI FRANCETA PREŠERNA ZA DOBO 48 MESECEV</w:t>
      </w:r>
    </w:p>
    <w:p w14:paraId="78442727" w14:textId="526568CF" w:rsidR="000F6DC1" w:rsidRPr="003B42F9" w:rsidRDefault="00A112FF" w:rsidP="00314920">
      <w:pPr>
        <w:spacing w:after="0"/>
        <w:jc w:val="center"/>
        <w:rPr>
          <w:rFonts w:ascii="Arial" w:eastAsia="Times New Roman" w:hAnsi="Arial" w:cs="Arial"/>
          <w:b/>
          <w:lang w:eastAsia="sl-SI"/>
        </w:rPr>
      </w:pPr>
      <w:r w:rsidRPr="003B42F9">
        <w:rPr>
          <w:rFonts w:ascii="Arial" w:hAnsi="Arial" w:cs="Arial"/>
          <w:b/>
        </w:rPr>
        <w:t xml:space="preserve"> </w:t>
      </w:r>
    </w:p>
    <w:p w14:paraId="6534BAC7" w14:textId="77777777" w:rsidR="000F6DC1" w:rsidRPr="00DA0766" w:rsidRDefault="000F6DC1" w:rsidP="00314920">
      <w:pPr>
        <w:spacing w:after="0"/>
        <w:jc w:val="both"/>
        <w:rPr>
          <w:rFonts w:ascii="Arial Narrow" w:eastAsia="Times New Roman" w:hAnsi="Arial Narrow" w:cs="Arial"/>
          <w:lang w:eastAsia="sl-SI"/>
        </w:rPr>
      </w:pPr>
    </w:p>
    <w:p w14:paraId="32EE52F7" w14:textId="77777777" w:rsidR="0030262F" w:rsidRPr="003B42F9" w:rsidRDefault="0030262F" w:rsidP="00314920">
      <w:pPr>
        <w:spacing w:after="0"/>
        <w:jc w:val="both"/>
        <w:rPr>
          <w:rFonts w:ascii="Arial" w:eastAsia="Times New Roman" w:hAnsi="Arial" w:cs="Arial"/>
          <w:u w:val="single"/>
          <w:lang w:eastAsia="sl-SI"/>
        </w:rPr>
      </w:pPr>
      <w:r w:rsidRPr="003B42F9">
        <w:rPr>
          <w:rFonts w:ascii="Arial" w:eastAsia="Times New Roman" w:hAnsi="Arial" w:cs="Arial"/>
          <w:u w:val="single"/>
          <w:lang w:eastAsia="sl-SI"/>
        </w:rPr>
        <w:t>UVODNA DOLOČILA</w:t>
      </w:r>
    </w:p>
    <w:p w14:paraId="7BF18C11" w14:textId="77777777" w:rsidR="0030262F" w:rsidRPr="003B42F9" w:rsidRDefault="0030262F" w:rsidP="009566D7">
      <w:pPr>
        <w:numPr>
          <w:ilvl w:val="0"/>
          <w:numId w:val="1"/>
        </w:numPr>
        <w:spacing w:after="0"/>
        <w:jc w:val="center"/>
        <w:rPr>
          <w:rFonts w:ascii="Arial" w:eastAsia="Times New Roman" w:hAnsi="Arial" w:cs="Arial"/>
          <w:b/>
          <w:lang w:eastAsia="sl-SI"/>
        </w:rPr>
      </w:pPr>
      <w:r w:rsidRPr="003B42F9">
        <w:rPr>
          <w:rFonts w:ascii="Arial" w:eastAsia="Times New Roman" w:hAnsi="Arial" w:cs="Arial"/>
          <w:b/>
          <w:lang w:eastAsia="sl-SI"/>
        </w:rPr>
        <w:t>člen</w:t>
      </w:r>
    </w:p>
    <w:p w14:paraId="7C976D2C" w14:textId="15D63614" w:rsidR="0030262F" w:rsidRPr="003B42F9" w:rsidRDefault="0030262F" w:rsidP="00314920">
      <w:pPr>
        <w:spacing w:after="0"/>
        <w:jc w:val="both"/>
        <w:rPr>
          <w:rFonts w:ascii="Arial" w:eastAsia="Times New Roman" w:hAnsi="Arial" w:cs="Arial"/>
          <w:bCs/>
          <w:lang w:eastAsia="sl-SI"/>
        </w:rPr>
      </w:pPr>
      <w:r w:rsidRPr="003B42F9">
        <w:rPr>
          <w:rFonts w:ascii="Arial" w:eastAsia="Times New Roman" w:hAnsi="Arial" w:cs="Arial"/>
          <w:bCs/>
          <w:lang w:eastAsia="sl-SI"/>
        </w:rPr>
        <w:t>Pogodbeni stranki (</w:t>
      </w:r>
      <w:r w:rsidR="00DD3ABC" w:rsidRPr="003B42F9">
        <w:rPr>
          <w:rFonts w:ascii="Arial" w:eastAsia="Times New Roman" w:hAnsi="Arial" w:cs="Arial"/>
          <w:lang w:eastAsia="sl-SI"/>
        </w:rPr>
        <w:t>naročnik</w:t>
      </w:r>
      <w:r w:rsidRPr="003B42F9">
        <w:rPr>
          <w:rFonts w:ascii="Arial" w:eastAsia="Times New Roman" w:hAnsi="Arial" w:cs="Arial"/>
          <w:lang w:eastAsia="sl-SI"/>
        </w:rPr>
        <w:t xml:space="preserve"> in </w:t>
      </w:r>
      <w:r w:rsidR="00A112FF" w:rsidRPr="003B42F9">
        <w:rPr>
          <w:rFonts w:ascii="Arial" w:eastAsia="Times New Roman" w:hAnsi="Arial" w:cs="Arial"/>
          <w:lang w:eastAsia="sl-SI"/>
        </w:rPr>
        <w:t>izvajalec</w:t>
      </w:r>
      <w:r w:rsidRPr="003B42F9">
        <w:rPr>
          <w:rFonts w:ascii="Arial" w:eastAsia="Times New Roman" w:hAnsi="Arial" w:cs="Arial"/>
          <w:lang w:eastAsia="sl-SI"/>
        </w:rPr>
        <w:t xml:space="preserve">) </w:t>
      </w:r>
      <w:r w:rsidR="002A327A" w:rsidRPr="003B42F9">
        <w:rPr>
          <w:rFonts w:ascii="Arial" w:eastAsia="Times New Roman" w:hAnsi="Arial" w:cs="Arial"/>
          <w:bCs/>
          <w:lang w:eastAsia="sl-SI"/>
        </w:rPr>
        <w:t xml:space="preserve">uvodoma ugotavljata, da je </w:t>
      </w:r>
      <w:r w:rsidR="00DD3ABC" w:rsidRPr="003B42F9">
        <w:rPr>
          <w:rFonts w:ascii="Arial" w:eastAsia="Times New Roman" w:hAnsi="Arial" w:cs="Arial"/>
          <w:bCs/>
          <w:lang w:eastAsia="sl-SI"/>
        </w:rPr>
        <w:t>naročnik</w:t>
      </w:r>
      <w:r w:rsidRPr="003B42F9">
        <w:rPr>
          <w:rFonts w:ascii="Arial" w:eastAsia="Times New Roman" w:hAnsi="Arial" w:cs="Arial"/>
          <w:bCs/>
          <w:lang w:eastAsia="sl-SI"/>
        </w:rPr>
        <w:t xml:space="preserve"> izvedel postopek oddaje javnega naročila v skladu s </w:t>
      </w:r>
      <w:r w:rsidR="001B2341">
        <w:rPr>
          <w:rFonts w:ascii="Arial" w:eastAsia="Times New Roman" w:hAnsi="Arial" w:cs="Arial"/>
          <w:bCs/>
          <w:lang w:eastAsia="sl-SI"/>
        </w:rPr>
        <w:t xml:space="preserve">četrtim poglavjem </w:t>
      </w:r>
      <w:r w:rsidRPr="003B42F9">
        <w:rPr>
          <w:rFonts w:ascii="Arial" w:eastAsia="Times New Roman" w:hAnsi="Arial" w:cs="Arial"/>
          <w:bCs/>
          <w:lang w:eastAsia="sl-SI"/>
        </w:rPr>
        <w:t>Zakona o javnem naročanju</w:t>
      </w:r>
      <w:r w:rsidR="00486DEE" w:rsidRPr="003B42F9">
        <w:rPr>
          <w:rFonts w:ascii="Arial" w:eastAsia="Times New Roman" w:hAnsi="Arial" w:cs="Arial"/>
          <w:bCs/>
          <w:lang w:eastAsia="sl-SI"/>
        </w:rPr>
        <w:t xml:space="preserve"> (Uradni list RS, št. 91/2015)</w:t>
      </w:r>
      <w:r w:rsidRPr="003B42F9">
        <w:rPr>
          <w:rFonts w:ascii="Arial" w:eastAsia="Times New Roman" w:hAnsi="Arial" w:cs="Arial"/>
          <w:bCs/>
          <w:lang w:eastAsia="sl-SI"/>
        </w:rPr>
        <w:t>,</w:t>
      </w:r>
      <w:r w:rsidRPr="003B42F9">
        <w:rPr>
          <w:rFonts w:ascii="Arial" w:eastAsia="Times New Roman" w:hAnsi="Arial" w:cs="Arial"/>
          <w:lang w:eastAsia="sl-SI"/>
        </w:rPr>
        <w:t xml:space="preserve"> </w:t>
      </w:r>
      <w:r w:rsidR="002A327A" w:rsidRPr="003B42F9">
        <w:rPr>
          <w:rFonts w:ascii="Arial" w:eastAsia="Times New Roman" w:hAnsi="Arial" w:cs="Arial"/>
          <w:bCs/>
          <w:lang w:eastAsia="sl-SI"/>
        </w:rPr>
        <w:t xml:space="preserve">, ki je </w:t>
      </w:r>
      <w:r w:rsidRPr="003B42F9">
        <w:rPr>
          <w:rFonts w:ascii="Arial" w:eastAsia="Times New Roman" w:hAnsi="Arial" w:cs="Arial"/>
          <w:bCs/>
          <w:lang w:eastAsia="sl-SI"/>
        </w:rPr>
        <w:t xml:space="preserve">bilo objavljeno na Portalu javnih naročil </w:t>
      </w:r>
      <w:r w:rsidRPr="003B42F9">
        <w:rPr>
          <w:rFonts w:ascii="Arial" w:eastAsia="Times New Roman" w:hAnsi="Arial" w:cs="Arial"/>
          <w:lang w:eastAsia="sl-SI"/>
        </w:rPr>
        <w:t xml:space="preserve">pod številko objave </w:t>
      </w:r>
      <w:r w:rsidR="003B42F9">
        <w:rPr>
          <w:rFonts w:ascii="Arial" w:eastAsia="Times New Roman" w:hAnsi="Arial" w:cs="Arial"/>
          <w:lang w:eastAsia="sl-SI"/>
        </w:rPr>
        <w:t>______________</w:t>
      </w:r>
      <w:r w:rsidR="00AD24A2" w:rsidRPr="003B42F9">
        <w:rPr>
          <w:rFonts w:ascii="Arial" w:eastAsia="Times New Roman" w:hAnsi="Arial" w:cs="Arial"/>
          <w:lang w:eastAsia="sl-SI"/>
        </w:rPr>
        <w:t xml:space="preserve"> </w:t>
      </w:r>
      <w:r w:rsidR="00FF4017" w:rsidRPr="003B42F9">
        <w:rPr>
          <w:rFonts w:ascii="Arial" w:eastAsia="Times New Roman" w:hAnsi="Arial" w:cs="Arial"/>
          <w:lang w:eastAsia="sl-SI"/>
        </w:rPr>
        <w:t xml:space="preserve">dne </w:t>
      </w:r>
      <w:r w:rsidR="003B42F9">
        <w:rPr>
          <w:rFonts w:ascii="Arial" w:eastAsia="Times New Roman" w:hAnsi="Arial" w:cs="Arial"/>
          <w:lang w:eastAsia="sl-SI"/>
        </w:rPr>
        <w:t>_____________</w:t>
      </w:r>
      <w:r w:rsidR="00FF4017" w:rsidRPr="003B42F9">
        <w:rPr>
          <w:rFonts w:ascii="Arial" w:eastAsia="Times New Roman" w:hAnsi="Arial" w:cs="Arial"/>
          <w:bCs/>
          <w:lang w:eastAsia="sl-SI"/>
        </w:rPr>
        <w:t xml:space="preserve"> ter na Portalu </w:t>
      </w:r>
      <w:r w:rsidR="00FF4017" w:rsidRPr="003B42F9">
        <w:rPr>
          <w:rFonts w:ascii="Arial" w:eastAsia="Times New Roman" w:hAnsi="Arial" w:cs="Arial"/>
          <w:lang w:eastAsia="sl-SI"/>
        </w:rPr>
        <w:t xml:space="preserve">TED pod številko objave: </w:t>
      </w:r>
      <w:r w:rsidR="003B42F9">
        <w:rPr>
          <w:rFonts w:ascii="Arial" w:eastAsia="Times New Roman" w:hAnsi="Arial" w:cs="Arial"/>
          <w:lang w:eastAsia="sl-SI"/>
        </w:rPr>
        <w:t>___________________</w:t>
      </w:r>
      <w:r w:rsidR="006D49DA" w:rsidRPr="003B42F9">
        <w:rPr>
          <w:rFonts w:ascii="Arial" w:eastAsia="Times New Roman" w:hAnsi="Arial" w:cs="Arial"/>
          <w:lang w:eastAsia="sl-SI"/>
        </w:rPr>
        <w:t xml:space="preserve"> </w:t>
      </w:r>
      <w:r w:rsidR="00FF4017" w:rsidRPr="003B42F9">
        <w:rPr>
          <w:rFonts w:ascii="Arial" w:eastAsia="Times New Roman" w:hAnsi="Arial" w:cs="Arial"/>
          <w:lang w:eastAsia="sl-SI"/>
        </w:rPr>
        <w:t xml:space="preserve">dne </w:t>
      </w:r>
      <w:r w:rsidR="003B42F9">
        <w:rPr>
          <w:rFonts w:ascii="Arial" w:eastAsia="Times New Roman" w:hAnsi="Arial" w:cs="Arial"/>
          <w:lang w:eastAsia="sl-SI"/>
        </w:rPr>
        <w:t>_________</w:t>
      </w:r>
      <w:r w:rsidR="00786153" w:rsidRPr="003B42F9">
        <w:rPr>
          <w:rFonts w:ascii="Arial" w:eastAsia="Times New Roman" w:hAnsi="Arial" w:cs="Arial"/>
          <w:lang w:eastAsia="sl-SI"/>
        </w:rPr>
        <w:t>.</w:t>
      </w:r>
    </w:p>
    <w:p w14:paraId="58441AB5" w14:textId="77777777" w:rsidR="0030262F" w:rsidRPr="003B42F9" w:rsidRDefault="0030262F" w:rsidP="00314920">
      <w:pPr>
        <w:spacing w:after="0"/>
        <w:jc w:val="both"/>
        <w:rPr>
          <w:rFonts w:ascii="Arial" w:eastAsia="Times New Roman" w:hAnsi="Arial" w:cs="Arial"/>
          <w:lang w:eastAsia="sl-SI"/>
        </w:rPr>
      </w:pPr>
    </w:p>
    <w:p w14:paraId="47C176FB" w14:textId="77777777" w:rsidR="0030262F" w:rsidRPr="003B42F9" w:rsidRDefault="0030262F" w:rsidP="009566D7">
      <w:pPr>
        <w:numPr>
          <w:ilvl w:val="0"/>
          <w:numId w:val="1"/>
        </w:numPr>
        <w:spacing w:after="0"/>
        <w:jc w:val="center"/>
        <w:rPr>
          <w:rFonts w:ascii="Arial" w:eastAsia="Times New Roman" w:hAnsi="Arial" w:cs="Arial"/>
          <w:b/>
          <w:lang w:eastAsia="sl-SI"/>
        </w:rPr>
      </w:pPr>
      <w:r w:rsidRPr="003B42F9">
        <w:rPr>
          <w:rFonts w:ascii="Arial" w:eastAsia="Times New Roman" w:hAnsi="Arial" w:cs="Arial"/>
          <w:b/>
          <w:lang w:eastAsia="sl-SI"/>
        </w:rPr>
        <w:t>člen</w:t>
      </w:r>
    </w:p>
    <w:p w14:paraId="63FE643B" w14:textId="77777777" w:rsidR="0030262F" w:rsidRPr="003B42F9" w:rsidRDefault="00A112FF" w:rsidP="00314920">
      <w:pPr>
        <w:spacing w:after="0"/>
        <w:jc w:val="both"/>
        <w:rPr>
          <w:rFonts w:ascii="Arial" w:eastAsia="Times New Roman" w:hAnsi="Arial" w:cs="Arial"/>
          <w:bCs/>
          <w:iCs/>
          <w:lang w:eastAsia="sl-SI"/>
        </w:rPr>
      </w:pPr>
      <w:r w:rsidRPr="003B42F9">
        <w:rPr>
          <w:rFonts w:ascii="Arial" w:eastAsia="Times New Roman" w:hAnsi="Arial" w:cs="Arial"/>
          <w:bCs/>
          <w:iCs/>
          <w:lang w:eastAsia="sl-SI"/>
        </w:rPr>
        <w:t>Izvajalec</w:t>
      </w:r>
      <w:r w:rsidR="0030262F" w:rsidRPr="003B42F9">
        <w:rPr>
          <w:rFonts w:ascii="Arial" w:eastAsia="Times New Roman" w:hAnsi="Arial" w:cs="Arial"/>
          <w:bCs/>
          <w:iCs/>
          <w:lang w:eastAsia="sl-SI"/>
        </w:rPr>
        <w:t xml:space="preserve"> se obvezuje, da bo izvedel javno naročilo v skladu s pogoji in zahtevami, ki so določeni v dokumentaciji v zvezi z oddajo javnega naročila </w:t>
      </w:r>
      <w:r w:rsidR="00DD3ABC" w:rsidRPr="003B42F9">
        <w:rPr>
          <w:rFonts w:ascii="Arial" w:eastAsia="Times New Roman" w:hAnsi="Arial" w:cs="Arial"/>
          <w:bCs/>
          <w:iCs/>
          <w:lang w:eastAsia="sl-SI"/>
        </w:rPr>
        <w:t>naročnik</w:t>
      </w:r>
      <w:r w:rsidR="0030262F" w:rsidRPr="003B42F9">
        <w:rPr>
          <w:rFonts w:ascii="Arial" w:eastAsia="Times New Roman" w:hAnsi="Arial" w:cs="Arial"/>
          <w:bCs/>
          <w:iCs/>
          <w:lang w:eastAsia="sl-SI"/>
        </w:rPr>
        <w:t>a in da bo upošteval svojo ponudbo št. ____________ z dne _______________ n</w:t>
      </w:r>
      <w:r w:rsidR="00DA4FAD" w:rsidRPr="003B42F9">
        <w:rPr>
          <w:rFonts w:ascii="Arial" w:eastAsia="Times New Roman" w:hAnsi="Arial" w:cs="Arial"/>
          <w:bCs/>
          <w:iCs/>
          <w:lang w:eastAsia="sl-SI"/>
        </w:rPr>
        <w:t>a podlagi katere je bil izbran.</w:t>
      </w:r>
    </w:p>
    <w:p w14:paraId="31581E99" w14:textId="77777777" w:rsidR="0030262F" w:rsidRDefault="0030262F" w:rsidP="00314920">
      <w:pPr>
        <w:spacing w:after="0"/>
        <w:jc w:val="both"/>
        <w:rPr>
          <w:rFonts w:ascii="Arial" w:eastAsia="Times New Roman" w:hAnsi="Arial" w:cs="Arial"/>
          <w:bCs/>
          <w:iCs/>
          <w:lang w:eastAsia="sl-SI"/>
        </w:rPr>
      </w:pPr>
    </w:p>
    <w:p w14:paraId="1C9AB464" w14:textId="77777777" w:rsidR="00A24681" w:rsidRPr="00A259A0" w:rsidRDefault="00A24681" w:rsidP="009566D7">
      <w:pPr>
        <w:numPr>
          <w:ilvl w:val="0"/>
          <w:numId w:val="1"/>
        </w:numPr>
        <w:spacing w:after="0"/>
        <w:jc w:val="center"/>
        <w:rPr>
          <w:rFonts w:ascii="Arial" w:eastAsia="Times New Roman" w:hAnsi="Arial" w:cs="Arial"/>
          <w:b/>
          <w:bCs/>
          <w:iCs/>
          <w:lang w:eastAsia="sl-SI"/>
        </w:rPr>
      </w:pPr>
      <w:r w:rsidRPr="00A259A0">
        <w:rPr>
          <w:rFonts w:ascii="Arial" w:eastAsia="Times New Roman" w:hAnsi="Arial" w:cs="Arial"/>
          <w:b/>
          <w:bCs/>
          <w:iCs/>
          <w:lang w:eastAsia="sl-SI"/>
        </w:rPr>
        <w:t>člen</w:t>
      </w:r>
    </w:p>
    <w:p w14:paraId="76072DE0" w14:textId="77777777" w:rsidR="00A24681" w:rsidRDefault="00A24681" w:rsidP="00A24681">
      <w:pPr>
        <w:spacing w:after="0"/>
        <w:jc w:val="both"/>
        <w:rPr>
          <w:rFonts w:ascii="Arial" w:eastAsia="Times New Roman" w:hAnsi="Arial" w:cs="Arial"/>
          <w:bCs/>
          <w:iCs/>
          <w:lang w:eastAsia="sl-SI"/>
        </w:rPr>
      </w:pPr>
      <w:r>
        <w:rPr>
          <w:rFonts w:ascii="Arial" w:eastAsia="Times New Roman" w:hAnsi="Arial" w:cs="Arial"/>
          <w:bCs/>
          <w:iCs/>
          <w:lang w:eastAsia="sl-SI"/>
        </w:rPr>
        <w:t>Ponudba št. ______ z dne ________, ki jo je izvajalec predložil v postopku javnega razpisa iz prvega člena te pogodbe je sestavni del te pogodbe. Sestavni del te pogodbe je tudi razpisna dokumentacija.</w:t>
      </w:r>
    </w:p>
    <w:p w14:paraId="0C77EA82" w14:textId="77777777" w:rsidR="00A24681" w:rsidRPr="003B42F9" w:rsidRDefault="00A24681" w:rsidP="00A24681">
      <w:pPr>
        <w:spacing w:after="0"/>
        <w:jc w:val="both"/>
        <w:rPr>
          <w:rFonts w:ascii="Arial" w:eastAsia="Times New Roman" w:hAnsi="Arial" w:cs="Arial"/>
          <w:bCs/>
          <w:iCs/>
          <w:lang w:eastAsia="sl-SI"/>
        </w:rPr>
      </w:pPr>
    </w:p>
    <w:p w14:paraId="6F6C21B7" w14:textId="77777777" w:rsidR="0030262F" w:rsidRPr="003B42F9" w:rsidRDefault="0030262F" w:rsidP="00314920">
      <w:pPr>
        <w:spacing w:after="0"/>
        <w:jc w:val="both"/>
        <w:rPr>
          <w:rFonts w:ascii="Arial" w:eastAsia="Times New Roman" w:hAnsi="Arial" w:cs="Arial"/>
          <w:u w:val="single"/>
          <w:lang w:eastAsia="sl-SI"/>
        </w:rPr>
      </w:pPr>
      <w:r w:rsidRPr="003B42F9">
        <w:rPr>
          <w:rFonts w:ascii="Arial" w:eastAsia="Times New Roman" w:hAnsi="Arial" w:cs="Arial"/>
          <w:u w:val="single"/>
          <w:lang w:eastAsia="sl-SI"/>
        </w:rPr>
        <w:t>PREDMET POGODBE</w:t>
      </w:r>
    </w:p>
    <w:p w14:paraId="225654EE" w14:textId="77777777" w:rsidR="0030262F" w:rsidRPr="003B42F9" w:rsidRDefault="0030262F" w:rsidP="009566D7">
      <w:pPr>
        <w:numPr>
          <w:ilvl w:val="0"/>
          <w:numId w:val="1"/>
        </w:numPr>
        <w:spacing w:after="0"/>
        <w:jc w:val="center"/>
        <w:rPr>
          <w:rFonts w:ascii="Arial" w:eastAsia="Times New Roman" w:hAnsi="Arial" w:cs="Arial"/>
          <w:b/>
          <w:lang w:eastAsia="sl-SI"/>
        </w:rPr>
      </w:pPr>
      <w:r w:rsidRPr="003B42F9">
        <w:rPr>
          <w:rFonts w:ascii="Arial" w:eastAsia="Times New Roman" w:hAnsi="Arial" w:cs="Arial"/>
          <w:b/>
          <w:lang w:eastAsia="sl-SI"/>
        </w:rPr>
        <w:t>člen</w:t>
      </w:r>
    </w:p>
    <w:p w14:paraId="6504F438" w14:textId="371912EA" w:rsidR="00786153" w:rsidRPr="003B42F9" w:rsidRDefault="002342AD" w:rsidP="00314920">
      <w:pPr>
        <w:spacing w:after="0"/>
        <w:jc w:val="both"/>
        <w:rPr>
          <w:rFonts w:ascii="Arial" w:eastAsia="Times New Roman" w:hAnsi="Arial" w:cs="Arial"/>
          <w:lang w:eastAsia="sl-SI"/>
        </w:rPr>
      </w:pPr>
      <w:r w:rsidRPr="003B42F9">
        <w:rPr>
          <w:rFonts w:ascii="Arial" w:eastAsia="Times New Roman" w:hAnsi="Arial" w:cs="Arial"/>
          <w:lang w:eastAsia="sl-SI"/>
        </w:rPr>
        <w:t xml:space="preserve">Predmet te pogodbe </w:t>
      </w:r>
      <w:r w:rsidR="000F6DC1" w:rsidRPr="003B42F9">
        <w:rPr>
          <w:rFonts w:ascii="Arial" w:eastAsia="Times New Roman" w:hAnsi="Arial" w:cs="Arial"/>
          <w:lang w:eastAsia="sl-SI"/>
        </w:rPr>
        <w:t xml:space="preserve">je </w:t>
      </w:r>
      <w:r w:rsidR="00A112FF" w:rsidRPr="003B42F9">
        <w:rPr>
          <w:rFonts w:ascii="Arial" w:eastAsia="Times New Roman" w:hAnsi="Arial" w:cs="Arial"/>
          <w:lang w:eastAsia="sl-SI"/>
        </w:rPr>
        <w:t>izvajanje storitev priprave gotovih obrokov, ki se izvajajo na okolju prijazen način</w:t>
      </w:r>
      <w:r w:rsidR="00EE31A3">
        <w:rPr>
          <w:rFonts w:ascii="Arial" w:eastAsia="Times New Roman" w:hAnsi="Arial" w:cs="Arial"/>
          <w:lang w:eastAsia="sl-SI"/>
        </w:rPr>
        <w:t xml:space="preserve"> ter dnevno dostavijo</w:t>
      </w:r>
      <w:r w:rsidR="00A112FF" w:rsidRPr="003B42F9">
        <w:rPr>
          <w:rFonts w:ascii="Arial" w:eastAsia="Times New Roman" w:hAnsi="Arial" w:cs="Arial"/>
          <w:lang w:eastAsia="sl-SI"/>
        </w:rPr>
        <w:t xml:space="preserve"> na naslov naročnika.</w:t>
      </w:r>
    </w:p>
    <w:p w14:paraId="0A19E64F" w14:textId="50DE4446" w:rsidR="007C2879" w:rsidRDefault="007C2879" w:rsidP="00314920">
      <w:pPr>
        <w:spacing w:after="0"/>
        <w:jc w:val="both"/>
        <w:rPr>
          <w:rFonts w:ascii="Arial" w:eastAsia="Times New Roman" w:hAnsi="Arial" w:cs="Arial"/>
          <w:lang w:eastAsia="sl-SI"/>
        </w:rPr>
      </w:pPr>
    </w:p>
    <w:p w14:paraId="79EE17C7" w14:textId="7EF43AC6" w:rsidR="00A259A0" w:rsidRDefault="00A259A0" w:rsidP="00314920">
      <w:pPr>
        <w:spacing w:after="0"/>
        <w:jc w:val="both"/>
        <w:rPr>
          <w:rFonts w:ascii="Arial" w:eastAsia="Times New Roman" w:hAnsi="Arial" w:cs="Arial"/>
          <w:lang w:eastAsia="sl-SI"/>
        </w:rPr>
      </w:pPr>
    </w:p>
    <w:p w14:paraId="7A7FCD44" w14:textId="77777777" w:rsidR="00A259A0" w:rsidRPr="003B42F9" w:rsidRDefault="00A259A0" w:rsidP="00314920">
      <w:pPr>
        <w:spacing w:after="0"/>
        <w:jc w:val="both"/>
        <w:rPr>
          <w:rFonts w:ascii="Arial" w:eastAsia="Times New Roman" w:hAnsi="Arial" w:cs="Arial"/>
          <w:lang w:eastAsia="sl-SI"/>
        </w:rPr>
      </w:pPr>
    </w:p>
    <w:p w14:paraId="1EA50FA3" w14:textId="77777777" w:rsidR="00CC489E" w:rsidRPr="003B42F9" w:rsidRDefault="00CC489E" w:rsidP="009566D7">
      <w:pPr>
        <w:numPr>
          <w:ilvl w:val="0"/>
          <w:numId w:val="1"/>
        </w:numPr>
        <w:spacing w:after="0"/>
        <w:jc w:val="center"/>
        <w:rPr>
          <w:rFonts w:ascii="Arial" w:eastAsia="Times New Roman" w:hAnsi="Arial" w:cs="Arial"/>
          <w:b/>
          <w:lang w:eastAsia="sl-SI"/>
        </w:rPr>
      </w:pPr>
      <w:r w:rsidRPr="003B42F9">
        <w:rPr>
          <w:rFonts w:ascii="Arial" w:eastAsia="Times New Roman" w:hAnsi="Arial" w:cs="Arial"/>
          <w:b/>
          <w:lang w:eastAsia="sl-SI"/>
        </w:rPr>
        <w:t>člen</w:t>
      </w:r>
    </w:p>
    <w:p w14:paraId="3D5596C3" w14:textId="024671B3" w:rsidR="000F6DC1" w:rsidRPr="003B42F9" w:rsidRDefault="000F6DC1" w:rsidP="00314920">
      <w:pPr>
        <w:autoSpaceDE w:val="0"/>
        <w:autoSpaceDN w:val="0"/>
        <w:spacing w:after="0"/>
        <w:jc w:val="both"/>
        <w:rPr>
          <w:rFonts w:ascii="Arial" w:eastAsia="Times New Roman" w:hAnsi="Arial" w:cs="Arial"/>
          <w:bCs/>
          <w:iCs/>
          <w:lang w:eastAsia="sl-SI"/>
        </w:rPr>
      </w:pPr>
      <w:r w:rsidRPr="003B42F9">
        <w:rPr>
          <w:rFonts w:ascii="Arial" w:eastAsia="Times New Roman" w:hAnsi="Arial" w:cs="Arial"/>
          <w:bCs/>
          <w:iCs/>
          <w:lang w:eastAsia="sl-SI"/>
        </w:rPr>
        <w:t xml:space="preserve">S to pogodbo se pogodbeni stranki dogovorita o splošnih in posebnih pogojih s področja celotne preskrbe s hrano za </w:t>
      </w:r>
      <w:r w:rsidR="00B44FA4">
        <w:rPr>
          <w:rFonts w:ascii="Arial" w:eastAsia="Times New Roman" w:hAnsi="Arial" w:cs="Arial"/>
          <w:bCs/>
          <w:iCs/>
          <w:lang w:eastAsia="sl-SI"/>
        </w:rPr>
        <w:t xml:space="preserve">učence Osnovne šole Franceta Prešerna Kranj. </w:t>
      </w:r>
      <w:r w:rsidRPr="003B42F9">
        <w:rPr>
          <w:rFonts w:ascii="Arial" w:eastAsia="Times New Roman" w:hAnsi="Arial" w:cs="Arial"/>
          <w:bCs/>
          <w:iCs/>
          <w:lang w:eastAsia="sl-SI"/>
        </w:rPr>
        <w:t>Izvajalec se obvezuje, da bo za naročnika v dogovorjenem obdobju opravljal naslednje storitve in dejavnosti:</w:t>
      </w:r>
    </w:p>
    <w:p w14:paraId="178599AC" w14:textId="139ECC17" w:rsidR="000F6DC1" w:rsidRPr="003B42F9" w:rsidRDefault="000F6DC1" w:rsidP="009566D7">
      <w:pPr>
        <w:numPr>
          <w:ilvl w:val="0"/>
          <w:numId w:val="21"/>
        </w:numPr>
        <w:autoSpaceDE w:val="0"/>
        <w:autoSpaceDN w:val="0"/>
        <w:spacing w:after="0"/>
        <w:jc w:val="both"/>
        <w:rPr>
          <w:rFonts w:ascii="Arial" w:eastAsia="Times New Roman" w:hAnsi="Arial" w:cs="Arial"/>
          <w:bCs/>
          <w:iCs/>
          <w:lang w:eastAsia="sl-SI"/>
        </w:rPr>
      </w:pPr>
      <w:r w:rsidRPr="003B42F9">
        <w:rPr>
          <w:rFonts w:ascii="Arial" w:eastAsia="Times New Roman" w:hAnsi="Arial" w:cs="Arial"/>
          <w:bCs/>
          <w:iCs/>
          <w:lang w:eastAsia="sl-SI"/>
        </w:rPr>
        <w:t>pripravljal naročene obroke hrane po zahtevah naročnika, standardu HACCP ter veljavni zakonodaji ob upoštevanju dobrih poslovnih navad;</w:t>
      </w:r>
    </w:p>
    <w:p w14:paraId="69BD42FA" w14:textId="77777777" w:rsidR="000F6DC1" w:rsidRDefault="000F6DC1" w:rsidP="009566D7">
      <w:pPr>
        <w:numPr>
          <w:ilvl w:val="0"/>
          <w:numId w:val="21"/>
        </w:numPr>
        <w:autoSpaceDE w:val="0"/>
        <w:autoSpaceDN w:val="0"/>
        <w:spacing w:after="0"/>
        <w:jc w:val="both"/>
        <w:rPr>
          <w:rFonts w:ascii="Arial" w:eastAsia="Times New Roman" w:hAnsi="Arial" w:cs="Arial"/>
          <w:bCs/>
          <w:iCs/>
          <w:lang w:eastAsia="sl-SI"/>
        </w:rPr>
      </w:pPr>
      <w:r w:rsidRPr="003B42F9">
        <w:rPr>
          <w:rFonts w:ascii="Arial" w:eastAsia="Times New Roman" w:hAnsi="Arial" w:cs="Arial"/>
          <w:bCs/>
          <w:iCs/>
          <w:lang w:eastAsia="sl-SI"/>
        </w:rPr>
        <w:t>urejal in vzdrževal evidence in poročila ter s tem evidentiral in poročal naročniku dogovorjene podatke.</w:t>
      </w:r>
    </w:p>
    <w:p w14:paraId="1CBF54A1" w14:textId="77777777" w:rsidR="00D75D08" w:rsidRPr="003B42F9" w:rsidRDefault="00D75D08" w:rsidP="00D75D08">
      <w:pPr>
        <w:autoSpaceDE w:val="0"/>
        <w:autoSpaceDN w:val="0"/>
        <w:spacing w:after="0"/>
        <w:ind w:left="720"/>
        <w:jc w:val="both"/>
        <w:rPr>
          <w:rFonts w:ascii="Arial" w:eastAsia="Times New Roman" w:hAnsi="Arial" w:cs="Arial"/>
          <w:bCs/>
          <w:iCs/>
          <w:lang w:eastAsia="sl-SI"/>
        </w:rPr>
      </w:pPr>
    </w:p>
    <w:p w14:paraId="731E55DD" w14:textId="77777777" w:rsidR="00361237" w:rsidRPr="003B42F9" w:rsidRDefault="00361237" w:rsidP="009566D7">
      <w:pPr>
        <w:numPr>
          <w:ilvl w:val="0"/>
          <w:numId w:val="1"/>
        </w:numPr>
        <w:spacing w:after="0"/>
        <w:jc w:val="center"/>
        <w:rPr>
          <w:rFonts w:ascii="Arial" w:eastAsia="Times New Roman" w:hAnsi="Arial" w:cs="Arial"/>
          <w:b/>
          <w:lang w:eastAsia="sl-SI"/>
        </w:rPr>
      </w:pPr>
      <w:r w:rsidRPr="003B42F9">
        <w:rPr>
          <w:rFonts w:ascii="Arial" w:eastAsia="Times New Roman" w:hAnsi="Arial" w:cs="Arial"/>
          <w:b/>
          <w:lang w:eastAsia="sl-SI"/>
        </w:rPr>
        <w:t>člen</w:t>
      </w:r>
    </w:p>
    <w:p w14:paraId="6DD0F405" w14:textId="77777777" w:rsidR="00361237" w:rsidRPr="003D7CE2" w:rsidRDefault="00361237" w:rsidP="00314920">
      <w:pPr>
        <w:autoSpaceDE w:val="0"/>
        <w:autoSpaceDN w:val="0"/>
        <w:adjustRightInd w:val="0"/>
        <w:spacing w:after="0"/>
        <w:jc w:val="both"/>
        <w:rPr>
          <w:rFonts w:ascii="Arial" w:hAnsi="Arial" w:cs="Arial"/>
          <w:lang w:eastAsia="sl-SI"/>
        </w:rPr>
      </w:pPr>
      <w:r w:rsidRPr="003D7CE2">
        <w:rPr>
          <w:rFonts w:ascii="Arial" w:hAnsi="Arial" w:cs="Arial"/>
          <w:lang w:eastAsia="sl-SI"/>
        </w:rPr>
        <w:t>Pojmi po tej pogodbi imajo naslednji pomen:</w:t>
      </w:r>
    </w:p>
    <w:p w14:paraId="042E6406" w14:textId="428446F2" w:rsidR="00361237" w:rsidRPr="003D7CE2" w:rsidRDefault="005C2CFA" w:rsidP="009566D7">
      <w:pPr>
        <w:numPr>
          <w:ilvl w:val="0"/>
          <w:numId w:val="22"/>
        </w:numPr>
        <w:autoSpaceDE w:val="0"/>
        <w:autoSpaceDN w:val="0"/>
        <w:adjustRightInd w:val="0"/>
        <w:spacing w:after="0"/>
        <w:jc w:val="both"/>
        <w:rPr>
          <w:rFonts w:ascii="Arial" w:hAnsi="Arial" w:cs="Arial"/>
          <w:lang w:eastAsia="sl-SI"/>
        </w:rPr>
      </w:pPr>
      <w:r w:rsidRPr="003D7CE2">
        <w:rPr>
          <w:rFonts w:ascii="Arial" w:hAnsi="Arial" w:cs="Arial"/>
          <w:lang w:eastAsia="sl-SI"/>
        </w:rPr>
        <w:t>priprava</w:t>
      </w:r>
      <w:r w:rsidR="00361237" w:rsidRPr="003D7CE2">
        <w:rPr>
          <w:rFonts w:ascii="Arial" w:hAnsi="Arial" w:cs="Arial"/>
          <w:lang w:eastAsia="sl-SI"/>
        </w:rPr>
        <w:t xml:space="preserve"> in razdeljevanja gotovih obrokov hrane pomeni izvajanje postopkov potrebnih za dobavo in shranjevanje živil, celotno pripravo živil za termično obdelavo in druge postopke priprave hrane in </w:t>
      </w:r>
      <w:r w:rsidR="00D75D08">
        <w:rPr>
          <w:rFonts w:ascii="Arial" w:hAnsi="Arial" w:cs="Arial"/>
          <w:lang w:eastAsia="sl-SI"/>
        </w:rPr>
        <w:t>pripravo</w:t>
      </w:r>
      <w:r w:rsidR="00D75D08" w:rsidRPr="003D7CE2">
        <w:rPr>
          <w:rFonts w:ascii="Arial" w:hAnsi="Arial" w:cs="Arial"/>
          <w:lang w:eastAsia="sl-SI"/>
        </w:rPr>
        <w:t xml:space="preserve"> </w:t>
      </w:r>
      <w:r w:rsidR="00361237" w:rsidRPr="003D7CE2">
        <w:rPr>
          <w:rFonts w:ascii="Arial" w:hAnsi="Arial" w:cs="Arial"/>
          <w:lang w:eastAsia="sl-SI"/>
        </w:rPr>
        <w:t>hrane</w:t>
      </w:r>
      <w:r w:rsidR="00D75D08">
        <w:rPr>
          <w:rFonts w:ascii="Arial" w:hAnsi="Arial" w:cs="Arial"/>
          <w:lang w:eastAsia="sl-SI"/>
        </w:rPr>
        <w:t xml:space="preserve"> za transport</w:t>
      </w:r>
      <w:r w:rsidR="00361237" w:rsidRPr="003D7CE2">
        <w:rPr>
          <w:rFonts w:ascii="Arial" w:hAnsi="Arial" w:cs="Arial"/>
          <w:lang w:eastAsia="sl-SI"/>
        </w:rPr>
        <w:t xml:space="preserve"> ter zahtevano evidentiranje podatkov (v nadaljnjem besedilu: priprava hrane);</w:t>
      </w:r>
    </w:p>
    <w:p w14:paraId="41B4DB38" w14:textId="77777777" w:rsidR="000F6DC1" w:rsidRPr="003D7CE2" w:rsidRDefault="000F6DC1" w:rsidP="00314920">
      <w:pPr>
        <w:spacing w:after="0"/>
        <w:jc w:val="both"/>
        <w:rPr>
          <w:rFonts w:ascii="Arial Narrow" w:eastAsia="Times New Roman" w:hAnsi="Arial Narrow" w:cs="Arial"/>
          <w:lang w:eastAsia="sl-SI"/>
        </w:rPr>
      </w:pPr>
    </w:p>
    <w:p w14:paraId="524AD6C6" w14:textId="5DFFEFB5" w:rsidR="007C2879" w:rsidRPr="003D7CE2" w:rsidRDefault="007C2879" w:rsidP="00314920">
      <w:pPr>
        <w:spacing w:after="0"/>
        <w:jc w:val="both"/>
        <w:rPr>
          <w:rFonts w:ascii="Arial" w:eastAsia="Times New Roman" w:hAnsi="Arial" w:cs="Arial"/>
          <w:lang w:eastAsia="sl-SI"/>
        </w:rPr>
      </w:pPr>
      <w:r w:rsidRPr="003D7CE2">
        <w:rPr>
          <w:rFonts w:ascii="Arial" w:eastAsia="Times New Roman" w:hAnsi="Arial" w:cs="Arial"/>
          <w:lang w:eastAsia="sl-SI"/>
        </w:rPr>
        <w:t>Vse storitve se opravijo v kuhinji</w:t>
      </w:r>
      <w:r w:rsidR="008878D0">
        <w:rPr>
          <w:rFonts w:ascii="Arial" w:eastAsia="Times New Roman" w:hAnsi="Arial" w:cs="Arial"/>
          <w:lang w:eastAsia="sl-SI"/>
        </w:rPr>
        <w:t xml:space="preserve"> </w:t>
      </w:r>
      <w:r w:rsidR="00F650F9">
        <w:rPr>
          <w:rFonts w:ascii="Arial" w:eastAsia="Times New Roman" w:hAnsi="Arial" w:cs="Arial"/>
          <w:lang w:eastAsia="sl-SI"/>
        </w:rPr>
        <w:t>ponudnika.</w:t>
      </w:r>
      <w:r w:rsidRPr="003D7CE2">
        <w:rPr>
          <w:rFonts w:ascii="Arial" w:eastAsia="Times New Roman" w:hAnsi="Arial" w:cs="Arial"/>
          <w:lang w:eastAsia="sl-SI"/>
        </w:rPr>
        <w:t xml:space="preserve"> Gotovi obroki hrane se </w:t>
      </w:r>
      <w:r w:rsidR="00F650F9">
        <w:rPr>
          <w:rFonts w:ascii="Arial" w:eastAsia="Times New Roman" w:hAnsi="Arial" w:cs="Arial"/>
          <w:lang w:eastAsia="sl-SI"/>
        </w:rPr>
        <w:t>dostavijo na sedež naročnika</w:t>
      </w:r>
      <w:r w:rsidR="00CF05DA">
        <w:rPr>
          <w:rFonts w:ascii="Arial" w:eastAsia="Times New Roman" w:hAnsi="Arial" w:cs="Arial"/>
          <w:lang w:eastAsia="sl-SI"/>
        </w:rPr>
        <w:t xml:space="preserve"> in sicer na šolo, na podružnične šole ter v vrtec</w:t>
      </w:r>
      <w:r w:rsidR="00F650F9">
        <w:rPr>
          <w:rFonts w:ascii="Arial" w:eastAsia="Times New Roman" w:hAnsi="Arial" w:cs="Arial"/>
          <w:lang w:eastAsia="sl-SI"/>
        </w:rPr>
        <w:t xml:space="preserve"> ob dogovorjeni uri in primerno transportirani</w:t>
      </w:r>
      <w:r w:rsidR="00CF05DA">
        <w:rPr>
          <w:rFonts w:ascii="Arial" w:eastAsia="Times New Roman" w:hAnsi="Arial" w:cs="Arial"/>
          <w:lang w:eastAsia="sl-SI"/>
        </w:rPr>
        <w:t>, na podlagi navodil naročnika.</w:t>
      </w:r>
    </w:p>
    <w:p w14:paraId="1C1E4532" w14:textId="77777777" w:rsidR="007C2879" w:rsidRPr="003D7CE2" w:rsidRDefault="007C2879" w:rsidP="00314920">
      <w:pPr>
        <w:spacing w:after="0"/>
        <w:jc w:val="both"/>
        <w:rPr>
          <w:rFonts w:ascii="Arial Narrow" w:eastAsia="Times New Roman" w:hAnsi="Arial Narrow" w:cs="Arial"/>
          <w:lang w:eastAsia="sl-SI"/>
        </w:rPr>
      </w:pPr>
    </w:p>
    <w:p w14:paraId="50514BC8" w14:textId="07AAFE3C" w:rsidR="00ED35A0" w:rsidRDefault="00E3627B" w:rsidP="009566D7">
      <w:pPr>
        <w:numPr>
          <w:ilvl w:val="0"/>
          <w:numId w:val="1"/>
        </w:numPr>
        <w:spacing w:after="0"/>
        <w:jc w:val="center"/>
        <w:rPr>
          <w:rFonts w:ascii="Arial" w:eastAsia="Times New Roman" w:hAnsi="Arial" w:cs="Arial"/>
          <w:b/>
          <w:lang w:eastAsia="sl-SI"/>
        </w:rPr>
      </w:pPr>
      <w:r>
        <w:rPr>
          <w:rFonts w:ascii="Arial" w:eastAsia="Times New Roman" w:hAnsi="Arial" w:cs="Arial"/>
          <w:b/>
          <w:lang w:eastAsia="sl-SI"/>
        </w:rPr>
        <w:t>č</w:t>
      </w:r>
      <w:r w:rsidR="00ED35A0" w:rsidRPr="00D75D08">
        <w:rPr>
          <w:rFonts w:ascii="Arial" w:eastAsia="Times New Roman" w:hAnsi="Arial" w:cs="Arial"/>
          <w:b/>
          <w:lang w:eastAsia="sl-SI"/>
        </w:rPr>
        <w:t>len</w:t>
      </w:r>
    </w:p>
    <w:p w14:paraId="485174E8" w14:textId="4F344A0E" w:rsidR="003A5CCD" w:rsidRDefault="003A5CCD" w:rsidP="003A5CCD">
      <w:pPr>
        <w:spacing w:after="0"/>
        <w:jc w:val="center"/>
        <w:rPr>
          <w:rFonts w:ascii="Arial" w:eastAsia="Times New Roman" w:hAnsi="Arial" w:cs="Arial"/>
          <w:b/>
          <w:lang w:eastAsia="sl-SI"/>
        </w:rPr>
      </w:pPr>
    </w:p>
    <w:p w14:paraId="2409CD5C" w14:textId="0667D6E4" w:rsidR="003A5CCD" w:rsidRPr="003A5CCD" w:rsidRDefault="003A5CCD" w:rsidP="003A5CCD">
      <w:pPr>
        <w:spacing w:after="0"/>
        <w:jc w:val="both"/>
        <w:rPr>
          <w:rFonts w:ascii="Arial" w:eastAsia="Times New Roman" w:hAnsi="Arial" w:cs="Arial"/>
          <w:lang w:eastAsia="sl-SI"/>
        </w:rPr>
      </w:pPr>
      <w:r w:rsidRPr="003A5CCD">
        <w:rPr>
          <w:rFonts w:ascii="Arial" w:eastAsia="Times New Roman" w:hAnsi="Arial" w:cs="Arial"/>
          <w:lang w:eastAsia="sl-SI"/>
        </w:rPr>
        <w:t xml:space="preserve">Vsak delovni dan bo v povprečju naročenih </w:t>
      </w:r>
      <w:r w:rsidR="007B6ECD">
        <w:rPr>
          <w:rFonts w:ascii="Arial" w:eastAsia="Times New Roman" w:hAnsi="Arial" w:cs="Arial"/>
          <w:lang w:eastAsia="sl-SI"/>
        </w:rPr>
        <w:t>700</w:t>
      </w:r>
      <w:r w:rsidRPr="003A5CCD">
        <w:rPr>
          <w:rFonts w:ascii="Arial" w:eastAsia="Times New Roman" w:hAnsi="Arial" w:cs="Arial"/>
          <w:lang w:eastAsia="sl-SI"/>
        </w:rPr>
        <w:t xml:space="preserve"> malic, </w:t>
      </w:r>
      <w:r w:rsidR="00AD3BCF">
        <w:rPr>
          <w:rFonts w:ascii="Arial" w:eastAsia="Times New Roman" w:hAnsi="Arial" w:cs="Arial"/>
          <w:lang w:eastAsia="sl-SI"/>
        </w:rPr>
        <w:t>4</w:t>
      </w:r>
      <w:r w:rsidR="007B6ECD">
        <w:rPr>
          <w:rFonts w:ascii="Arial" w:eastAsia="Times New Roman" w:hAnsi="Arial" w:cs="Arial"/>
          <w:lang w:eastAsia="sl-SI"/>
        </w:rPr>
        <w:t>20</w:t>
      </w:r>
      <w:r w:rsidRPr="003A5CCD">
        <w:rPr>
          <w:rFonts w:ascii="Arial" w:eastAsia="Times New Roman" w:hAnsi="Arial" w:cs="Arial"/>
          <w:lang w:eastAsia="sl-SI"/>
        </w:rPr>
        <w:t xml:space="preserve"> otroških kosil in </w:t>
      </w:r>
      <w:r w:rsidR="00AD3BCF">
        <w:rPr>
          <w:rFonts w:ascii="Arial" w:eastAsia="Times New Roman" w:hAnsi="Arial" w:cs="Arial"/>
          <w:lang w:eastAsia="sl-SI"/>
        </w:rPr>
        <w:t>1</w:t>
      </w:r>
      <w:r w:rsidR="007B6ECD">
        <w:rPr>
          <w:rFonts w:ascii="Arial" w:eastAsia="Times New Roman" w:hAnsi="Arial" w:cs="Arial"/>
          <w:lang w:eastAsia="sl-SI"/>
        </w:rPr>
        <w:t>20</w:t>
      </w:r>
      <w:r w:rsidRPr="003A5CCD">
        <w:rPr>
          <w:rFonts w:ascii="Arial" w:eastAsia="Times New Roman" w:hAnsi="Arial" w:cs="Arial"/>
          <w:lang w:eastAsia="sl-SI"/>
        </w:rPr>
        <w:t xml:space="preserve"> popoldanskih malic. Ceno posameznega obroka je izvajalec ponudil v ponudbeni dokumentaciji št.:____ z dne ___, kot izhaja iz 3. člena te pogodbe.</w:t>
      </w:r>
    </w:p>
    <w:p w14:paraId="135DE18B" w14:textId="77777777" w:rsidR="00A24681" w:rsidRPr="003A5CCD" w:rsidRDefault="00A24681" w:rsidP="00314920">
      <w:pPr>
        <w:spacing w:after="0"/>
        <w:jc w:val="both"/>
        <w:rPr>
          <w:rFonts w:ascii="Arial" w:eastAsia="Times New Roman" w:hAnsi="Arial" w:cs="Arial"/>
          <w:lang w:eastAsia="sl-SI"/>
        </w:rPr>
      </w:pPr>
    </w:p>
    <w:p w14:paraId="13A2559C" w14:textId="6FEBFFC1" w:rsidR="00A24681" w:rsidRDefault="00E3627B" w:rsidP="009566D7">
      <w:pPr>
        <w:numPr>
          <w:ilvl w:val="0"/>
          <w:numId w:val="1"/>
        </w:numPr>
        <w:spacing w:after="0"/>
        <w:jc w:val="center"/>
        <w:rPr>
          <w:rFonts w:ascii="Arial" w:eastAsia="Times New Roman" w:hAnsi="Arial" w:cs="Arial"/>
          <w:b/>
          <w:lang w:eastAsia="sl-SI"/>
        </w:rPr>
      </w:pPr>
      <w:r>
        <w:rPr>
          <w:rFonts w:ascii="Arial" w:eastAsia="Times New Roman" w:hAnsi="Arial" w:cs="Arial"/>
          <w:b/>
          <w:lang w:eastAsia="sl-SI"/>
        </w:rPr>
        <w:t>č</w:t>
      </w:r>
      <w:r w:rsidR="00A24681" w:rsidRPr="003A5CCD">
        <w:rPr>
          <w:rFonts w:ascii="Arial" w:eastAsia="Times New Roman" w:hAnsi="Arial" w:cs="Arial"/>
          <w:b/>
          <w:lang w:eastAsia="sl-SI"/>
        </w:rPr>
        <w:t>len</w:t>
      </w:r>
    </w:p>
    <w:p w14:paraId="30028170" w14:textId="2CAB7EBA" w:rsidR="00DB1385" w:rsidRPr="0045307A" w:rsidRDefault="00DB1385" w:rsidP="00DB1385">
      <w:pPr>
        <w:spacing w:after="0"/>
        <w:jc w:val="both"/>
        <w:rPr>
          <w:rFonts w:ascii="Arial" w:eastAsia="Times New Roman" w:hAnsi="Arial" w:cs="Arial"/>
          <w:lang w:eastAsia="sl-SI"/>
        </w:rPr>
      </w:pPr>
      <w:r w:rsidRPr="0045307A">
        <w:rPr>
          <w:rFonts w:ascii="Arial" w:eastAsia="Times New Roman" w:hAnsi="Arial" w:cs="Arial"/>
          <w:lang w:eastAsia="sl-SI"/>
        </w:rPr>
        <w:t xml:space="preserve">Izvajalec bo med trajanjem pogodbe kril stroške za nabavo živil, </w:t>
      </w:r>
      <w:proofErr w:type="spellStart"/>
      <w:r w:rsidRPr="0045307A">
        <w:rPr>
          <w:rFonts w:ascii="Arial" w:eastAsia="Times New Roman" w:hAnsi="Arial" w:cs="Arial"/>
          <w:lang w:eastAsia="sl-SI"/>
        </w:rPr>
        <w:t>prehrambene</w:t>
      </w:r>
      <w:proofErr w:type="spellEnd"/>
      <w:r w:rsidRPr="0045307A">
        <w:rPr>
          <w:rFonts w:ascii="Arial" w:eastAsia="Times New Roman" w:hAnsi="Arial" w:cs="Arial"/>
          <w:lang w:eastAsia="sl-SI"/>
        </w:rPr>
        <w:t xml:space="preserve"> artikle, pripravo dnevnih obrokov, za čistila in potrošni material, za delovna in zaščitna sredstva, za mikrobiološke analize, za administrativna opravila in telefon, za nadzor kvalitete in higieno, za pranje, za pripravo obratovalnega dovoljenja, za strokovno usposabljanje in preglede s področja varstva pri delu, tekoče vzdrževanje (ki presegajo možnosti šolskega hišnika), odvoz organskih odpadkov in ostale stroške, ki jih bo imel izvajalec pri opravljanju gostinskih storitev.</w:t>
      </w:r>
    </w:p>
    <w:p w14:paraId="4E7FC320" w14:textId="77777777" w:rsidR="007B5B12" w:rsidRPr="00855348" w:rsidRDefault="007B5B12" w:rsidP="007B5B12">
      <w:pPr>
        <w:spacing w:after="0"/>
        <w:jc w:val="both"/>
        <w:rPr>
          <w:rFonts w:ascii="Arial" w:eastAsia="Times New Roman" w:hAnsi="Arial" w:cs="Arial"/>
          <w:color w:val="ED7D31"/>
          <w:lang w:eastAsia="sl-SI"/>
        </w:rPr>
      </w:pPr>
    </w:p>
    <w:p w14:paraId="19AD1351" w14:textId="77777777" w:rsidR="00CC27F2" w:rsidRPr="00BA54D2" w:rsidRDefault="00CC27F2" w:rsidP="00314920">
      <w:pPr>
        <w:spacing w:after="0"/>
        <w:jc w:val="both"/>
        <w:rPr>
          <w:rFonts w:ascii="Arial" w:eastAsia="Times New Roman" w:hAnsi="Arial" w:cs="Arial"/>
          <w:u w:val="single"/>
          <w:lang w:eastAsia="sl-SI"/>
        </w:rPr>
      </w:pPr>
    </w:p>
    <w:p w14:paraId="1FCABBE2" w14:textId="77777777" w:rsidR="00DD3ABC" w:rsidRPr="00BA54D2" w:rsidRDefault="00786153" w:rsidP="00314920">
      <w:pPr>
        <w:spacing w:after="0"/>
        <w:jc w:val="both"/>
        <w:rPr>
          <w:rFonts w:ascii="Arial" w:eastAsia="Times New Roman" w:hAnsi="Arial" w:cs="Arial"/>
          <w:u w:val="single"/>
          <w:lang w:eastAsia="sl-SI"/>
        </w:rPr>
      </w:pPr>
      <w:r w:rsidRPr="00BA54D2">
        <w:rPr>
          <w:rFonts w:ascii="Arial" w:eastAsia="Times New Roman" w:hAnsi="Arial" w:cs="Arial"/>
          <w:u w:val="single"/>
          <w:lang w:eastAsia="sl-SI"/>
        </w:rPr>
        <w:t xml:space="preserve">OBVEZNOSTI </w:t>
      </w:r>
      <w:r w:rsidR="00D34F9C" w:rsidRPr="00BA54D2">
        <w:rPr>
          <w:rFonts w:ascii="Arial" w:eastAsia="Times New Roman" w:hAnsi="Arial" w:cs="Arial"/>
          <w:u w:val="single"/>
          <w:lang w:eastAsia="sl-SI"/>
        </w:rPr>
        <w:t>IZVAJALCA</w:t>
      </w:r>
    </w:p>
    <w:p w14:paraId="3F969316" w14:textId="77777777" w:rsidR="00DD3ABC" w:rsidRPr="00BA54D2" w:rsidRDefault="00DD3ABC" w:rsidP="009566D7">
      <w:pPr>
        <w:numPr>
          <w:ilvl w:val="0"/>
          <w:numId w:val="1"/>
        </w:numPr>
        <w:spacing w:after="0"/>
        <w:jc w:val="center"/>
        <w:rPr>
          <w:rFonts w:ascii="Arial" w:eastAsia="Times New Roman" w:hAnsi="Arial" w:cs="Arial"/>
          <w:b/>
          <w:lang w:eastAsia="sl-SI"/>
        </w:rPr>
      </w:pPr>
      <w:r w:rsidRPr="00BA54D2">
        <w:rPr>
          <w:rFonts w:ascii="Arial" w:eastAsia="Times New Roman" w:hAnsi="Arial" w:cs="Arial"/>
          <w:b/>
          <w:lang w:eastAsia="sl-SI"/>
        </w:rPr>
        <w:t>člen</w:t>
      </w:r>
    </w:p>
    <w:p w14:paraId="0E957F7F" w14:textId="77777777" w:rsidR="00F05BF5" w:rsidRPr="00AC2F26" w:rsidRDefault="00F05BF5" w:rsidP="009566D7">
      <w:pPr>
        <w:pStyle w:val="Odstavekseznama"/>
        <w:numPr>
          <w:ilvl w:val="0"/>
          <w:numId w:val="28"/>
        </w:numPr>
        <w:autoSpaceDE w:val="0"/>
        <w:autoSpaceDN w:val="0"/>
        <w:adjustRightInd w:val="0"/>
        <w:spacing w:after="0"/>
        <w:jc w:val="both"/>
        <w:rPr>
          <w:rFonts w:ascii="Arial" w:eastAsia="Times New Roman" w:hAnsi="Arial" w:cs="Arial"/>
          <w:lang w:eastAsia="sl-SI"/>
        </w:rPr>
      </w:pPr>
      <w:r w:rsidRPr="00AC2F26">
        <w:rPr>
          <w:rFonts w:ascii="Arial" w:eastAsia="Times New Roman" w:hAnsi="Arial" w:cs="Arial"/>
          <w:lang w:eastAsia="sl-SI"/>
        </w:rPr>
        <w:t>Izvajalec se obvezuje:</w:t>
      </w:r>
    </w:p>
    <w:p w14:paraId="1848F013" w14:textId="2FAC0641" w:rsidR="00277498" w:rsidRDefault="00277498" w:rsidP="009566D7">
      <w:pPr>
        <w:numPr>
          <w:ilvl w:val="0"/>
          <w:numId w:val="28"/>
        </w:numPr>
        <w:autoSpaceDE w:val="0"/>
        <w:autoSpaceDN w:val="0"/>
        <w:adjustRightInd w:val="0"/>
        <w:spacing w:after="0"/>
        <w:jc w:val="both"/>
        <w:rPr>
          <w:rFonts w:ascii="Arial" w:eastAsia="Times New Roman" w:hAnsi="Arial" w:cs="Arial"/>
          <w:lang w:eastAsia="sl-SI"/>
        </w:rPr>
      </w:pPr>
      <w:r w:rsidRPr="003D7CE2">
        <w:rPr>
          <w:rFonts w:ascii="Arial" w:eastAsia="Times New Roman" w:hAnsi="Arial" w:cs="Arial"/>
          <w:lang w:eastAsia="sl-SI"/>
        </w:rPr>
        <w:t xml:space="preserve">upoštevati vse veljavne higienske in sanitarne predpise, pravilnike in navodila. Za izpolnjevanje higiensko sanitarnih zahtev s podpisom te pogodbe prevzema polno odškodninsko, materialno in moralno odgovornost in je v razmerju do pristojnih nadzorstvenih organov in inšpekcijskih služb odgovorna oseba, naročniku pa odgovarja moralno, materialno in odškodninsko za vso škodo, ki bi zaradi morebitne odločbe nadzorstvenih organov ali inšpekcijskih služb nastala njemu ali njegovim </w:t>
      </w:r>
      <w:r w:rsidR="00D75D08">
        <w:rPr>
          <w:rFonts w:ascii="Arial" w:eastAsia="Times New Roman" w:hAnsi="Arial" w:cs="Arial"/>
          <w:lang w:eastAsia="sl-SI"/>
        </w:rPr>
        <w:t>paciento</w:t>
      </w:r>
      <w:r w:rsidR="008878D0">
        <w:rPr>
          <w:rFonts w:ascii="Arial" w:eastAsia="Times New Roman" w:hAnsi="Arial" w:cs="Arial"/>
          <w:lang w:eastAsia="sl-SI"/>
        </w:rPr>
        <w:t>m</w:t>
      </w:r>
      <w:r w:rsidR="00D75D08" w:rsidRPr="003D7CE2">
        <w:rPr>
          <w:rFonts w:ascii="Arial" w:eastAsia="Times New Roman" w:hAnsi="Arial" w:cs="Arial"/>
          <w:lang w:eastAsia="sl-SI"/>
        </w:rPr>
        <w:t xml:space="preserve"> </w:t>
      </w:r>
      <w:r w:rsidRPr="003D7CE2">
        <w:rPr>
          <w:rFonts w:ascii="Arial" w:eastAsia="Times New Roman" w:hAnsi="Arial" w:cs="Arial"/>
          <w:lang w:eastAsia="sl-SI"/>
        </w:rPr>
        <w:t>ali zaposlen</w:t>
      </w:r>
      <w:r w:rsidR="007C2879" w:rsidRPr="003D7CE2">
        <w:rPr>
          <w:rFonts w:ascii="Arial" w:eastAsia="Times New Roman" w:hAnsi="Arial" w:cs="Arial"/>
          <w:lang w:eastAsia="sl-SI"/>
        </w:rPr>
        <w:t xml:space="preserve">im delavcem. Posebno pozornost </w:t>
      </w:r>
      <w:r w:rsidRPr="003D7CE2">
        <w:rPr>
          <w:rFonts w:ascii="Arial" w:eastAsia="Times New Roman" w:hAnsi="Arial" w:cs="Arial"/>
          <w:lang w:eastAsia="sl-SI"/>
        </w:rPr>
        <w:t>mora izvajalec nameniti tudi uva</w:t>
      </w:r>
      <w:r w:rsidR="007C2879" w:rsidRPr="003D7CE2">
        <w:rPr>
          <w:rFonts w:ascii="Arial" w:eastAsia="Times New Roman" w:hAnsi="Arial" w:cs="Arial"/>
          <w:lang w:eastAsia="sl-SI"/>
        </w:rPr>
        <w:t>janju pravilnikov in standardov</w:t>
      </w:r>
      <w:r w:rsidR="00AF16B1">
        <w:rPr>
          <w:rFonts w:ascii="Arial" w:eastAsia="Times New Roman" w:hAnsi="Arial" w:cs="Arial"/>
          <w:lang w:eastAsia="sl-SI"/>
        </w:rPr>
        <w:t>,</w:t>
      </w:r>
    </w:p>
    <w:p w14:paraId="7578B02C" w14:textId="5E7E5371" w:rsidR="00AF16B1" w:rsidRDefault="00AF16B1" w:rsidP="009566D7">
      <w:pPr>
        <w:numPr>
          <w:ilvl w:val="0"/>
          <w:numId w:val="28"/>
        </w:numPr>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da bo gostinske storitve opravil strokovno, kvalitetno in skrbno, v skladu z zahtevami naročnika, v dogovorjenem obsegu, ter pri tem upošteval vse veljavne predpise s področja živil, ravnanja z njimi, priprave in dostave hrane, ter higiene in zdravja,</w:t>
      </w:r>
    </w:p>
    <w:p w14:paraId="53E6FDF5" w14:textId="4839059F" w:rsidR="00AC2F26" w:rsidRPr="00AC2F26" w:rsidRDefault="00AC2F26" w:rsidP="009566D7">
      <w:pPr>
        <w:numPr>
          <w:ilvl w:val="0"/>
          <w:numId w:val="28"/>
        </w:numPr>
        <w:autoSpaceDE w:val="0"/>
        <w:autoSpaceDN w:val="0"/>
        <w:adjustRightInd w:val="0"/>
        <w:spacing w:after="0"/>
        <w:jc w:val="both"/>
        <w:rPr>
          <w:rFonts w:ascii="Arial" w:eastAsia="Times New Roman" w:hAnsi="Arial" w:cs="Arial"/>
          <w:lang w:eastAsia="sl-SI"/>
        </w:rPr>
      </w:pPr>
      <w:r w:rsidRPr="00AC2F26">
        <w:rPr>
          <w:rFonts w:ascii="Arial" w:eastAsia="Times New Roman" w:hAnsi="Arial" w:cs="Arial"/>
          <w:bCs/>
          <w:lang w:eastAsia="sl-SI"/>
        </w:rPr>
        <w:lastRenderedPageBreak/>
        <w:t xml:space="preserve">da bo upošteval </w:t>
      </w:r>
      <w:proofErr w:type="spellStart"/>
      <w:r w:rsidRPr="00AC2F26">
        <w:rPr>
          <w:rFonts w:ascii="Arial" w:eastAsia="Times New Roman" w:hAnsi="Arial" w:cs="Arial"/>
          <w:bCs/>
          <w:lang w:eastAsia="sl-SI"/>
        </w:rPr>
        <w:t>okoljske</w:t>
      </w:r>
      <w:proofErr w:type="spellEnd"/>
      <w:r w:rsidRPr="00AC2F26">
        <w:rPr>
          <w:rFonts w:ascii="Arial" w:eastAsia="Times New Roman" w:hAnsi="Arial" w:cs="Arial"/>
          <w:bCs/>
          <w:lang w:eastAsia="sl-SI"/>
        </w:rPr>
        <w:t xml:space="preserve"> zahteve iz Uredbe o zelenem javnem naročanju (Uradni list RS, št. </w:t>
      </w:r>
      <w:hyperlink r:id="rId25" w:tgtFrame="_blank" w:tooltip="Uredba o zelenem javnem naročanju" w:history="1">
        <w:r w:rsidRPr="00AC2F26">
          <w:rPr>
            <w:rFonts w:ascii="Arial" w:eastAsia="Times New Roman" w:hAnsi="Arial" w:cs="Arial"/>
            <w:bCs/>
            <w:lang w:eastAsia="sl-SI"/>
          </w:rPr>
          <w:t>51/17</w:t>
        </w:r>
      </w:hyperlink>
      <w:r w:rsidRPr="00AC2F26">
        <w:rPr>
          <w:rFonts w:ascii="Arial" w:eastAsia="Times New Roman" w:hAnsi="Arial" w:cs="Arial"/>
          <w:bCs/>
          <w:lang w:eastAsia="sl-SI"/>
        </w:rPr>
        <w:t xml:space="preserve"> s spremembami in dopolnitvami), ki se nanašajo na predmet javnega naročanja. Ponudnik zagotavlja, da bo gostinske storitve, izvajal na okolju prijazen način, pri katerih bo del dobave živil, pridelanih na ekološki način in sicer: najmanj 15 % živil, ki jih ponudnik uporabi pri izvajanju gostinskih storitev, mora biti pridelanih na ekološki način, kot ga določajo Uredba (ES) št. 834/2007, Uredba Komisije (ES) št. 889/2008 ali predpis, ki ureja ekološko pridelavo in predelavo kmetijskih pridelkov oziroma živil. Za živila, ki so pridelana v </w:t>
      </w:r>
      <w:proofErr w:type="spellStart"/>
      <w:r w:rsidRPr="00AC2F26">
        <w:rPr>
          <w:rFonts w:ascii="Arial" w:eastAsia="Times New Roman" w:hAnsi="Arial" w:cs="Arial"/>
          <w:bCs/>
          <w:lang w:eastAsia="sl-SI"/>
        </w:rPr>
        <w:t>preusmeritvenem</w:t>
      </w:r>
      <w:proofErr w:type="spellEnd"/>
      <w:r w:rsidRPr="00AC2F26">
        <w:rPr>
          <w:rFonts w:ascii="Arial" w:eastAsia="Times New Roman" w:hAnsi="Arial" w:cs="Arial"/>
          <w:bCs/>
          <w:lang w:eastAsia="sl-SI"/>
        </w:rPr>
        <w:t xml:space="preserve"> obdobju, se šteje, da so pridelana na ekološki način, najmanj 35 % sadja, zelenjave in proizvodov iz lova ali ribolova, ki jih ponudnik uporabi pri izvajanju gostinskih storitev, mora biti izbranih glede na letni čas; ponudnik mora zagotavljati sezonske proizvode ( upošteva sezonski koledar za sadje in zelenjavo ter sezonski koledar za jabolka: navedeno v Prilogi št. 2 Uredbe o zelenem javnem naročanju z naslovom Živila in gostinske storitve verzija 1.0., januar 2018).</w:t>
      </w:r>
    </w:p>
    <w:p w14:paraId="2A2566AA" w14:textId="72CACF4E" w:rsidR="00AC2F26" w:rsidRDefault="002346CC" w:rsidP="009566D7">
      <w:pPr>
        <w:numPr>
          <w:ilvl w:val="0"/>
          <w:numId w:val="28"/>
        </w:numPr>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da bo pri oblikovanju jedilnikov za posamezno šolsko polletje naročniku zagotovil možnost izbire kateregakoli od jedilnikov, ki so priloga te pogodbe ter drugih enakovrednih jedilnikov, sestavljenih na podlagi dogovora skupaj z naročnikom,</w:t>
      </w:r>
    </w:p>
    <w:p w14:paraId="697FE389" w14:textId="538A83FF" w:rsidR="002346CC" w:rsidRDefault="002346CC" w:rsidP="009566D7">
      <w:pPr>
        <w:numPr>
          <w:ilvl w:val="0"/>
          <w:numId w:val="28"/>
        </w:numPr>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vsak prvi ponedeljek v mesecu skupaj z učenci razreda, določenega s strani nar</w:t>
      </w:r>
      <w:r w:rsidR="002B66DC">
        <w:rPr>
          <w:rFonts w:ascii="Arial" w:eastAsia="Times New Roman" w:hAnsi="Arial" w:cs="Arial"/>
          <w:lang w:eastAsia="sl-SI"/>
        </w:rPr>
        <w:t>o</w:t>
      </w:r>
      <w:r>
        <w:rPr>
          <w:rFonts w:ascii="Arial" w:eastAsia="Times New Roman" w:hAnsi="Arial" w:cs="Arial"/>
          <w:lang w:eastAsia="sl-SI"/>
        </w:rPr>
        <w:t>čnika, pripravil zdrav zajtrk</w:t>
      </w:r>
      <w:r w:rsidR="002B66DC">
        <w:rPr>
          <w:rFonts w:ascii="Arial" w:eastAsia="Times New Roman" w:hAnsi="Arial" w:cs="Arial"/>
          <w:lang w:eastAsia="sl-SI"/>
        </w:rPr>
        <w:t>, ceno izvedbe katerega predstavlja vrednost obroka malice glede na število učencev v konkretnem razredu in zajema vse stroške, ki bodo izvajalcu pri tem nastali,</w:t>
      </w:r>
    </w:p>
    <w:p w14:paraId="47EC54D1" w14:textId="1A9DA8B8" w:rsidR="002B66DC" w:rsidRDefault="002B66DC" w:rsidP="009566D7">
      <w:pPr>
        <w:numPr>
          <w:ilvl w:val="0"/>
          <w:numId w:val="28"/>
        </w:numPr>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sodeloval pri vsaj enem naravoslovnem dnevu v šolskem letu, izvedenem za določeno paralelko in pri tem na teoretični način predstavil pravilno oziroma ustrezno pripravo in servisiranje hrane (npr. izbira hrane, izdelava jedilnika, priprava pogrinjkov, pravilna raba jedilnega pribora itd.) ter zagotovil živila za zdrav slovenski zajtrk,</w:t>
      </w:r>
    </w:p>
    <w:p w14:paraId="2D5E530B" w14:textId="7764D7E6" w:rsidR="002B66DC" w:rsidRDefault="002B66DC" w:rsidP="009566D7">
      <w:pPr>
        <w:numPr>
          <w:ilvl w:val="0"/>
          <w:numId w:val="28"/>
        </w:numPr>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zagotovil dietno prehrano za učence z izkazanim zdravniškim potrdilom,</w:t>
      </w:r>
    </w:p>
    <w:p w14:paraId="72BB7FB9" w14:textId="0B51171F" w:rsidR="002B66DC" w:rsidRDefault="002B66DC" w:rsidP="009566D7">
      <w:pPr>
        <w:numPr>
          <w:ilvl w:val="0"/>
          <w:numId w:val="28"/>
        </w:numPr>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na zahtevo naročnika in na svoje stroške organiziral usposabljanje oz. izobraževanje zaposlenih na šoli o osnovnih načelih higiene pri delu z živili, osebni higieni, snažnosti delovnih oblek, priprav, naprav in opreme ter posod za delo in opravljanje storitve ter ustrezni delitvi dnevnih obrokov,</w:t>
      </w:r>
    </w:p>
    <w:p w14:paraId="40F0B47D" w14:textId="78B2B143" w:rsidR="002B66DC" w:rsidRPr="003D7CE2" w:rsidRDefault="002B66DC" w:rsidP="009566D7">
      <w:pPr>
        <w:numPr>
          <w:ilvl w:val="0"/>
          <w:numId w:val="28"/>
        </w:numPr>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 xml:space="preserve">v primeru obvestila naročnika zagotovil nadomestnega delavca za razdeljevanje obrokov in sicer na svoje stroške do vključno s tridesetim dnem nadomeščanja na šolsko leto oz. po ceni iz </w:t>
      </w:r>
      <w:r w:rsidR="00ED5EF5">
        <w:rPr>
          <w:rFonts w:ascii="Arial" w:eastAsia="Times New Roman" w:hAnsi="Arial" w:cs="Arial"/>
          <w:lang w:eastAsia="sl-SI"/>
        </w:rPr>
        <w:t xml:space="preserve">13. </w:t>
      </w:r>
      <w:r>
        <w:rPr>
          <w:rFonts w:ascii="Arial" w:eastAsia="Times New Roman" w:hAnsi="Arial" w:cs="Arial"/>
          <w:lang w:eastAsia="sl-SI"/>
        </w:rPr>
        <w:t>člena te pogodbe, če bo teh trideset dni preseženih,</w:t>
      </w:r>
    </w:p>
    <w:p w14:paraId="19614685" w14:textId="65811735" w:rsidR="00F05BF5" w:rsidRDefault="00C76BAF" w:rsidP="009566D7">
      <w:pPr>
        <w:numPr>
          <w:ilvl w:val="0"/>
          <w:numId w:val="28"/>
        </w:numPr>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 xml:space="preserve">mesečno </w:t>
      </w:r>
      <w:r w:rsidR="00F05BF5" w:rsidRPr="003D7CE2">
        <w:rPr>
          <w:rFonts w:ascii="Arial" w:eastAsia="Times New Roman" w:hAnsi="Arial" w:cs="Arial"/>
          <w:lang w:eastAsia="sl-SI"/>
        </w:rPr>
        <w:t>voditi prehrambno statistiko;</w:t>
      </w:r>
    </w:p>
    <w:p w14:paraId="2464475D" w14:textId="11413F07" w:rsidR="00AF16B1" w:rsidRPr="003D7CE2" w:rsidRDefault="00AF16B1" w:rsidP="009566D7">
      <w:pPr>
        <w:numPr>
          <w:ilvl w:val="0"/>
          <w:numId w:val="28"/>
        </w:numPr>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 xml:space="preserve">pri pripravi dnevnih obrokov </w:t>
      </w:r>
    </w:p>
    <w:p w14:paraId="48F92DE3" w14:textId="79705530" w:rsidR="00F05BF5" w:rsidRPr="003D7CE2" w:rsidRDefault="00F05BF5" w:rsidP="009566D7">
      <w:pPr>
        <w:numPr>
          <w:ilvl w:val="0"/>
          <w:numId w:val="28"/>
        </w:numPr>
        <w:autoSpaceDE w:val="0"/>
        <w:autoSpaceDN w:val="0"/>
        <w:adjustRightInd w:val="0"/>
        <w:spacing w:after="0"/>
        <w:jc w:val="both"/>
        <w:rPr>
          <w:rFonts w:ascii="Arial" w:eastAsia="Times New Roman" w:hAnsi="Arial" w:cs="Arial"/>
          <w:lang w:eastAsia="sl-SI"/>
        </w:rPr>
      </w:pPr>
      <w:r w:rsidRPr="003D7CE2">
        <w:rPr>
          <w:rFonts w:ascii="Arial" w:eastAsia="Times New Roman" w:hAnsi="Arial" w:cs="Arial"/>
          <w:lang w:eastAsia="sl-SI"/>
        </w:rPr>
        <w:t>v primeru reklamacij zagotoviti kontaktno osebo</w:t>
      </w:r>
      <w:r w:rsidR="00AF16B1">
        <w:rPr>
          <w:rFonts w:ascii="Arial" w:eastAsia="Times New Roman" w:hAnsi="Arial" w:cs="Arial"/>
          <w:lang w:eastAsia="sl-SI"/>
        </w:rPr>
        <w:t xml:space="preserve"> </w:t>
      </w:r>
      <w:r w:rsidRPr="003D7CE2">
        <w:rPr>
          <w:rFonts w:ascii="Arial" w:eastAsia="Times New Roman" w:hAnsi="Arial" w:cs="Arial"/>
          <w:lang w:eastAsia="sl-SI"/>
        </w:rPr>
        <w:t>in dostavi v primeru neustreznega obroka v roku ene ure drug ustrezen nadomestni obrok;</w:t>
      </w:r>
    </w:p>
    <w:p w14:paraId="1A624312" w14:textId="77777777" w:rsidR="00F05BF5" w:rsidRPr="003D7CE2" w:rsidRDefault="00F05BF5" w:rsidP="009566D7">
      <w:pPr>
        <w:numPr>
          <w:ilvl w:val="0"/>
          <w:numId w:val="28"/>
        </w:numPr>
        <w:autoSpaceDE w:val="0"/>
        <w:autoSpaceDN w:val="0"/>
        <w:adjustRightInd w:val="0"/>
        <w:spacing w:after="0"/>
        <w:jc w:val="both"/>
        <w:rPr>
          <w:rFonts w:ascii="Arial" w:eastAsia="Times New Roman" w:hAnsi="Arial" w:cs="Arial"/>
          <w:lang w:eastAsia="sl-SI"/>
        </w:rPr>
      </w:pPr>
      <w:r w:rsidRPr="003D7CE2">
        <w:rPr>
          <w:rFonts w:ascii="Arial" w:eastAsia="Times New Roman" w:hAnsi="Arial" w:cs="Arial"/>
          <w:lang w:eastAsia="sl-SI"/>
        </w:rPr>
        <w:t>opraviti preračune, ki jih bo zahteval naročnik;</w:t>
      </w:r>
    </w:p>
    <w:p w14:paraId="58646FF5" w14:textId="77777777" w:rsidR="00277498" w:rsidRPr="003D7CE2" w:rsidRDefault="00277498" w:rsidP="009566D7">
      <w:pPr>
        <w:numPr>
          <w:ilvl w:val="0"/>
          <w:numId w:val="28"/>
        </w:numPr>
        <w:autoSpaceDE w:val="0"/>
        <w:autoSpaceDN w:val="0"/>
        <w:adjustRightInd w:val="0"/>
        <w:spacing w:after="0"/>
        <w:jc w:val="both"/>
        <w:rPr>
          <w:rFonts w:ascii="Arial" w:eastAsia="Times New Roman" w:hAnsi="Arial" w:cs="Arial"/>
          <w:lang w:eastAsia="sl-SI"/>
        </w:rPr>
      </w:pPr>
      <w:r w:rsidRPr="003D7CE2">
        <w:rPr>
          <w:rFonts w:ascii="Arial" w:eastAsia="Times New Roman" w:hAnsi="Arial" w:cs="Arial"/>
          <w:lang w:eastAsia="sl-SI"/>
        </w:rPr>
        <w:t>po predhodnem dogovoru z naročnikom pripraviti jedi za posebne priložnosti kot so jubileji, seminarji, pogostitve in podobno. Naročnik je dolžan izvajalcu pravočasno sporočiti vrsto jedi, ter čas in kraj pogostitve. Izvajalec naročniku te storitve obračuna po potrjenem ceniku in račun izstavi ločeno od računa za redne storitve.</w:t>
      </w:r>
    </w:p>
    <w:p w14:paraId="1E9799D9" w14:textId="77777777" w:rsidR="00A10048" w:rsidRDefault="00277498" w:rsidP="009566D7">
      <w:pPr>
        <w:numPr>
          <w:ilvl w:val="0"/>
          <w:numId w:val="28"/>
        </w:numPr>
        <w:autoSpaceDE w:val="0"/>
        <w:autoSpaceDN w:val="0"/>
        <w:adjustRightInd w:val="0"/>
        <w:spacing w:after="0"/>
        <w:jc w:val="both"/>
        <w:rPr>
          <w:rFonts w:ascii="Arial" w:eastAsia="Times New Roman" w:hAnsi="Arial" w:cs="Arial"/>
          <w:lang w:eastAsia="sl-SI"/>
        </w:rPr>
      </w:pPr>
      <w:r w:rsidRPr="003D7CE2">
        <w:rPr>
          <w:rFonts w:ascii="Arial" w:eastAsia="Times New Roman" w:hAnsi="Arial" w:cs="Arial"/>
          <w:lang w:eastAsia="sl-SI"/>
        </w:rPr>
        <w:t>imeti urejeno zavarovanje za dejavnost, osebje, opremo</w:t>
      </w:r>
      <w:r w:rsidR="00BA54D2" w:rsidRPr="003D7CE2">
        <w:rPr>
          <w:rFonts w:ascii="Arial" w:eastAsia="Times New Roman" w:hAnsi="Arial" w:cs="Arial"/>
          <w:lang w:eastAsia="sl-SI"/>
        </w:rPr>
        <w:t>,</w:t>
      </w:r>
    </w:p>
    <w:p w14:paraId="2027EC63" w14:textId="16060897" w:rsidR="00277498" w:rsidRPr="003D7CE2" w:rsidRDefault="00A10048" w:rsidP="009566D7">
      <w:pPr>
        <w:numPr>
          <w:ilvl w:val="0"/>
          <w:numId w:val="28"/>
        </w:numPr>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vozila, ki jih izvajalec uporablja za izvajanje storitve, morajo izpolnjevati vsaj zahteve glede emisij izpušnih plinov EURO 5.</w:t>
      </w:r>
      <w:r w:rsidR="00BA54D2" w:rsidRPr="003D7CE2">
        <w:rPr>
          <w:rFonts w:ascii="Arial" w:eastAsia="Times New Roman" w:hAnsi="Arial" w:cs="Arial"/>
          <w:lang w:eastAsia="sl-SI"/>
        </w:rPr>
        <w:t xml:space="preserve"> </w:t>
      </w:r>
    </w:p>
    <w:p w14:paraId="0831221C" w14:textId="77777777" w:rsidR="00A24681" w:rsidRPr="00C76BAF" w:rsidRDefault="00A24681" w:rsidP="00314920">
      <w:pPr>
        <w:autoSpaceDE w:val="0"/>
        <w:autoSpaceDN w:val="0"/>
        <w:adjustRightInd w:val="0"/>
        <w:spacing w:after="0"/>
        <w:jc w:val="both"/>
        <w:rPr>
          <w:rFonts w:ascii="Arial" w:eastAsia="Times New Roman" w:hAnsi="Arial" w:cs="Arial"/>
          <w:lang w:eastAsia="sl-SI"/>
        </w:rPr>
      </w:pPr>
    </w:p>
    <w:p w14:paraId="5FF64F4E" w14:textId="65D95BD1" w:rsidR="007212E6" w:rsidRPr="00C76BAF" w:rsidRDefault="00A24681" w:rsidP="007212E6">
      <w:pPr>
        <w:autoSpaceDE w:val="0"/>
        <w:autoSpaceDN w:val="0"/>
        <w:adjustRightInd w:val="0"/>
        <w:spacing w:after="0"/>
        <w:jc w:val="both"/>
        <w:rPr>
          <w:rFonts w:ascii="Arial" w:eastAsia="Times New Roman" w:hAnsi="Arial" w:cs="Arial"/>
          <w:lang w:eastAsia="sl-SI"/>
        </w:rPr>
      </w:pPr>
      <w:r w:rsidRPr="00C76BAF">
        <w:rPr>
          <w:rFonts w:ascii="Arial" w:eastAsia="Times New Roman" w:hAnsi="Arial" w:cs="Arial"/>
          <w:lang w:eastAsia="sl-SI"/>
        </w:rPr>
        <w:t>V primeru sprememb doktrine na področju</w:t>
      </w:r>
      <w:r w:rsidR="004A30AA" w:rsidRPr="00C76BAF">
        <w:rPr>
          <w:rFonts w:ascii="Arial" w:eastAsia="Times New Roman" w:hAnsi="Arial" w:cs="Arial"/>
          <w:lang w:eastAsia="sl-SI"/>
        </w:rPr>
        <w:t xml:space="preserve"> prehrane </w:t>
      </w:r>
      <w:r w:rsidR="00334DA8">
        <w:rPr>
          <w:rFonts w:ascii="Arial" w:eastAsia="Times New Roman" w:hAnsi="Arial" w:cs="Arial"/>
          <w:lang w:eastAsia="sl-SI"/>
        </w:rPr>
        <w:t>učencev</w:t>
      </w:r>
      <w:r w:rsidR="004A30AA" w:rsidRPr="00C76BAF">
        <w:rPr>
          <w:rFonts w:ascii="Arial" w:eastAsia="Times New Roman" w:hAnsi="Arial" w:cs="Arial"/>
          <w:lang w:eastAsia="sl-SI"/>
        </w:rPr>
        <w:t xml:space="preserve"> lahko naročnik spremeni vsebino </w:t>
      </w:r>
      <w:r w:rsidR="00334DA8">
        <w:rPr>
          <w:rFonts w:ascii="Arial" w:eastAsia="Times New Roman" w:hAnsi="Arial" w:cs="Arial"/>
          <w:lang w:eastAsia="sl-SI"/>
        </w:rPr>
        <w:t xml:space="preserve">običajne ali </w:t>
      </w:r>
      <w:r w:rsidR="004A30AA" w:rsidRPr="00C76BAF">
        <w:rPr>
          <w:rFonts w:ascii="Arial" w:eastAsia="Times New Roman" w:hAnsi="Arial" w:cs="Arial"/>
          <w:lang w:eastAsia="sl-SI"/>
        </w:rPr>
        <w:t>dietne prehrane</w:t>
      </w:r>
      <w:r w:rsidR="008D2E06" w:rsidRPr="00C76BAF">
        <w:rPr>
          <w:rFonts w:ascii="Arial" w:eastAsia="Times New Roman" w:hAnsi="Arial" w:cs="Arial"/>
          <w:lang w:eastAsia="sl-SI"/>
        </w:rPr>
        <w:t xml:space="preserve"> ali doda novo dieto</w:t>
      </w:r>
      <w:r w:rsidR="004A30AA" w:rsidRPr="00C76BAF">
        <w:rPr>
          <w:rFonts w:ascii="Arial" w:eastAsia="Times New Roman" w:hAnsi="Arial" w:cs="Arial"/>
          <w:lang w:eastAsia="sl-SI"/>
        </w:rPr>
        <w:t>, kar mora izvajalec sprejeti. Če navedena sprememba povzroči dodatne stroške, jih je naročnik dolžan na podlagi aneksa k tej pogodbi pokriti.</w:t>
      </w:r>
      <w:r w:rsidR="007212E6" w:rsidRPr="00C76BAF">
        <w:rPr>
          <w:rFonts w:ascii="Arial" w:eastAsia="Times New Roman" w:hAnsi="Arial" w:cs="Arial"/>
          <w:lang w:eastAsia="sl-SI"/>
        </w:rPr>
        <w:t xml:space="preserve"> Aneks se sklene skladno s 1. točko prvega odstavka 95. člena ZJN-3. </w:t>
      </w:r>
    </w:p>
    <w:p w14:paraId="074D59F4" w14:textId="77777777" w:rsidR="007212E6" w:rsidRDefault="007212E6" w:rsidP="00314920">
      <w:pPr>
        <w:autoSpaceDE w:val="0"/>
        <w:autoSpaceDN w:val="0"/>
        <w:adjustRightInd w:val="0"/>
        <w:spacing w:after="0"/>
        <w:jc w:val="both"/>
        <w:rPr>
          <w:rFonts w:ascii="Arial" w:eastAsia="Times New Roman" w:hAnsi="Arial" w:cs="Arial"/>
          <w:u w:val="single"/>
          <w:lang w:eastAsia="sl-SI"/>
        </w:rPr>
      </w:pPr>
    </w:p>
    <w:p w14:paraId="4D09E357" w14:textId="5EA4554A" w:rsidR="007212E6" w:rsidRDefault="007212E6" w:rsidP="00314920">
      <w:pPr>
        <w:autoSpaceDE w:val="0"/>
        <w:autoSpaceDN w:val="0"/>
        <w:adjustRightInd w:val="0"/>
        <w:spacing w:after="0"/>
        <w:jc w:val="both"/>
        <w:rPr>
          <w:rFonts w:ascii="Arial" w:eastAsia="Times New Roman" w:hAnsi="Arial" w:cs="Arial"/>
          <w:u w:val="single"/>
          <w:lang w:eastAsia="sl-SI"/>
        </w:rPr>
      </w:pPr>
    </w:p>
    <w:p w14:paraId="6168D518" w14:textId="77777777" w:rsidR="00334DA8" w:rsidRDefault="00334DA8" w:rsidP="00314920">
      <w:pPr>
        <w:autoSpaceDE w:val="0"/>
        <w:autoSpaceDN w:val="0"/>
        <w:adjustRightInd w:val="0"/>
        <w:spacing w:after="0"/>
        <w:jc w:val="both"/>
        <w:rPr>
          <w:rFonts w:ascii="Arial" w:eastAsia="Times New Roman" w:hAnsi="Arial" w:cs="Arial"/>
          <w:u w:val="single"/>
          <w:lang w:eastAsia="sl-SI"/>
        </w:rPr>
      </w:pPr>
    </w:p>
    <w:p w14:paraId="0F636922" w14:textId="77777777" w:rsidR="004A30AA" w:rsidRPr="00A259A0" w:rsidRDefault="004A30AA" w:rsidP="00314920">
      <w:pPr>
        <w:autoSpaceDE w:val="0"/>
        <w:autoSpaceDN w:val="0"/>
        <w:adjustRightInd w:val="0"/>
        <w:spacing w:after="0"/>
        <w:jc w:val="both"/>
        <w:rPr>
          <w:rFonts w:ascii="Arial" w:eastAsia="Times New Roman" w:hAnsi="Arial" w:cs="Arial"/>
          <w:u w:val="single"/>
          <w:lang w:eastAsia="sl-SI"/>
        </w:rPr>
      </w:pPr>
    </w:p>
    <w:p w14:paraId="73C4FFBC" w14:textId="77777777" w:rsidR="00786153" w:rsidRPr="00BA54D2" w:rsidRDefault="00786153" w:rsidP="00314920">
      <w:pPr>
        <w:autoSpaceDE w:val="0"/>
        <w:autoSpaceDN w:val="0"/>
        <w:adjustRightInd w:val="0"/>
        <w:spacing w:after="0"/>
        <w:ind w:left="284" w:hanging="284"/>
        <w:jc w:val="both"/>
        <w:rPr>
          <w:rFonts w:ascii="Arial" w:eastAsia="Times New Roman" w:hAnsi="Arial" w:cs="Arial"/>
          <w:u w:val="single"/>
          <w:lang w:eastAsia="sl-SI"/>
        </w:rPr>
      </w:pPr>
      <w:r w:rsidRPr="00BA54D2">
        <w:rPr>
          <w:rFonts w:ascii="Arial" w:eastAsia="Times New Roman" w:hAnsi="Arial" w:cs="Arial"/>
          <w:u w:val="single"/>
          <w:lang w:eastAsia="sl-SI"/>
        </w:rPr>
        <w:t>OBVEZNOSTI NAROČNIKA</w:t>
      </w:r>
    </w:p>
    <w:p w14:paraId="6793CCF3" w14:textId="77777777" w:rsidR="00786153" w:rsidRPr="00BA54D2" w:rsidRDefault="00786153" w:rsidP="009566D7">
      <w:pPr>
        <w:numPr>
          <w:ilvl w:val="0"/>
          <w:numId w:val="1"/>
        </w:numPr>
        <w:spacing w:after="0"/>
        <w:jc w:val="center"/>
        <w:rPr>
          <w:rFonts w:ascii="Arial" w:eastAsia="Times New Roman" w:hAnsi="Arial" w:cs="Arial"/>
          <w:b/>
          <w:lang w:eastAsia="sl-SI"/>
        </w:rPr>
      </w:pPr>
      <w:r w:rsidRPr="00BA54D2">
        <w:rPr>
          <w:rFonts w:ascii="Arial" w:eastAsia="Times New Roman" w:hAnsi="Arial" w:cs="Arial"/>
          <w:b/>
          <w:lang w:eastAsia="sl-SI"/>
        </w:rPr>
        <w:t>člen</w:t>
      </w:r>
    </w:p>
    <w:p w14:paraId="2C2A77A5" w14:textId="77777777" w:rsidR="002342AD" w:rsidRPr="00BA54D2" w:rsidRDefault="00D34F9C" w:rsidP="00314920">
      <w:pPr>
        <w:spacing w:after="0"/>
        <w:jc w:val="both"/>
        <w:rPr>
          <w:rFonts w:ascii="Arial" w:eastAsia="Times New Roman" w:hAnsi="Arial" w:cs="Arial"/>
          <w:lang w:eastAsia="sl-SI"/>
        </w:rPr>
      </w:pPr>
      <w:r w:rsidRPr="00BA54D2">
        <w:rPr>
          <w:rFonts w:ascii="Arial" w:eastAsia="Times New Roman" w:hAnsi="Arial" w:cs="Arial"/>
          <w:lang w:eastAsia="sl-SI"/>
        </w:rPr>
        <w:t>Naročnik se obvezuje, da bo:</w:t>
      </w:r>
    </w:p>
    <w:p w14:paraId="743CC7F6" w14:textId="5C4379DD" w:rsidR="002342AD" w:rsidRDefault="002342AD" w:rsidP="009566D7">
      <w:pPr>
        <w:numPr>
          <w:ilvl w:val="0"/>
          <w:numId w:val="15"/>
        </w:numPr>
        <w:spacing w:after="0"/>
        <w:jc w:val="both"/>
        <w:rPr>
          <w:rFonts w:ascii="Arial" w:eastAsia="Times New Roman" w:hAnsi="Arial" w:cs="Arial"/>
          <w:lang w:eastAsia="sl-SI"/>
        </w:rPr>
      </w:pPr>
      <w:r w:rsidRPr="00BA54D2">
        <w:rPr>
          <w:rFonts w:ascii="Arial" w:eastAsia="Times New Roman" w:hAnsi="Arial" w:cs="Arial"/>
          <w:lang w:eastAsia="sl-SI"/>
        </w:rPr>
        <w:t xml:space="preserve">obveščal </w:t>
      </w:r>
      <w:r w:rsidR="005C2CFA" w:rsidRPr="00BA54D2">
        <w:rPr>
          <w:rFonts w:ascii="Arial" w:eastAsia="Times New Roman" w:hAnsi="Arial" w:cs="Arial"/>
          <w:lang w:eastAsia="sl-SI"/>
        </w:rPr>
        <w:t>izvajalca</w:t>
      </w:r>
      <w:r w:rsidRPr="00BA54D2">
        <w:rPr>
          <w:rFonts w:ascii="Arial" w:eastAsia="Times New Roman" w:hAnsi="Arial" w:cs="Arial"/>
          <w:lang w:eastAsia="sl-SI"/>
        </w:rPr>
        <w:t xml:space="preserve"> o vseh morebitnih spremembah in novo nastalih situacijah, ki bi lahko vplivale na izvršitev pogodbenih obveznosti;</w:t>
      </w:r>
    </w:p>
    <w:p w14:paraId="23A6ECE7" w14:textId="57AD8D7B" w:rsidR="00B5380F" w:rsidRDefault="00A10048" w:rsidP="009566D7">
      <w:pPr>
        <w:numPr>
          <w:ilvl w:val="0"/>
          <w:numId w:val="15"/>
        </w:numPr>
        <w:spacing w:after="0"/>
        <w:jc w:val="both"/>
        <w:rPr>
          <w:rFonts w:ascii="Arial" w:eastAsia="Times New Roman" w:hAnsi="Arial" w:cs="Arial"/>
          <w:lang w:eastAsia="sl-SI"/>
        </w:rPr>
      </w:pPr>
      <w:r>
        <w:rPr>
          <w:rFonts w:ascii="Arial" w:eastAsia="Times New Roman" w:hAnsi="Arial" w:cs="Arial"/>
          <w:lang w:eastAsia="sl-SI"/>
        </w:rPr>
        <w:t>v namen zagotovitve nadomestnega delavca, izvajalca o tem obvestil vsaj 3 dni pred potrebnim nadomeščanjem zaposlenega pri razdeljevanju hrane,</w:t>
      </w:r>
    </w:p>
    <w:p w14:paraId="38197EAD" w14:textId="3671A40C" w:rsidR="00A10048" w:rsidRPr="00BA54D2" w:rsidRDefault="00A10048" w:rsidP="009566D7">
      <w:pPr>
        <w:numPr>
          <w:ilvl w:val="0"/>
          <w:numId w:val="15"/>
        </w:numPr>
        <w:spacing w:after="0"/>
        <w:jc w:val="both"/>
        <w:rPr>
          <w:rFonts w:ascii="Arial" w:eastAsia="Times New Roman" w:hAnsi="Arial" w:cs="Arial"/>
          <w:lang w:eastAsia="sl-SI"/>
        </w:rPr>
      </w:pPr>
      <w:r>
        <w:rPr>
          <w:rFonts w:ascii="Arial" w:eastAsia="Times New Roman" w:hAnsi="Arial" w:cs="Arial"/>
          <w:lang w:eastAsia="sl-SI"/>
        </w:rPr>
        <w:t>skupaj z izvajalcem oblikoval jedilnike za dnevne obroke pred posameznim šolskim polletjem</w:t>
      </w:r>
    </w:p>
    <w:p w14:paraId="5AD00C18" w14:textId="77777777" w:rsidR="002342AD" w:rsidRPr="00BA54D2" w:rsidRDefault="002342AD" w:rsidP="009566D7">
      <w:pPr>
        <w:numPr>
          <w:ilvl w:val="0"/>
          <w:numId w:val="15"/>
        </w:numPr>
        <w:autoSpaceDE w:val="0"/>
        <w:autoSpaceDN w:val="0"/>
        <w:adjustRightInd w:val="0"/>
        <w:spacing w:after="0"/>
        <w:contextualSpacing/>
        <w:jc w:val="both"/>
        <w:rPr>
          <w:rFonts w:ascii="Arial" w:eastAsia="Times New Roman" w:hAnsi="Arial" w:cs="Arial"/>
          <w:lang w:eastAsia="sl-SI"/>
        </w:rPr>
      </w:pPr>
      <w:r w:rsidRPr="00BA54D2">
        <w:rPr>
          <w:rFonts w:ascii="Arial" w:eastAsia="Times New Roman" w:hAnsi="Arial" w:cs="Arial"/>
          <w:lang w:eastAsia="sl-SI"/>
        </w:rPr>
        <w:t xml:space="preserve">plačeval pogodbeno </w:t>
      </w:r>
      <w:r w:rsidR="00D34F9C" w:rsidRPr="00BA54D2">
        <w:rPr>
          <w:rFonts w:ascii="Arial" w:eastAsia="Times New Roman" w:hAnsi="Arial" w:cs="Arial"/>
          <w:lang w:eastAsia="sl-SI"/>
        </w:rPr>
        <w:t>opravljene storitve</w:t>
      </w:r>
      <w:r w:rsidRPr="00BA54D2">
        <w:rPr>
          <w:rFonts w:ascii="Arial" w:eastAsia="Times New Roman" w:hAnsi="Arial" w:cs="Arial"/>
          <w:lang w:eastAsia="sl-SI"/>
        </w:rPr>
        <w:t xml:space="preserve"> v dogovorjenih rokih;</w:t>
      </w:r>
    </w:p>
    <w:p w14:paraId="7A6CEBED" w14:textId="77777777" w:rsidR="002342AD" w:rsidRPr="00BA54D2" w:rsidRDefault="002342AD" w:rsidP="009566D7">
      <w:pPr>
        <w:numPr>
          <w:ilvl w:val="0"/>
          <w:numId w:val="15"/>
        </w:numPr>
        <w:autoSpaceDE w:val="0"/>
        <w:autoSpaceDN w:val="0"/>
        <w:adjustRightInd w:val="0"/>
        <w:spacing w:after="0"/>
        <w:contextualSpacing/>
        <w:jc w:val="both"/>
        <w:rPr>
          <w:rFonts w:ascii="Arial" w:eastAsia="Times New Roman" w:hAnsi="Arial" w:cs="Arial"/>
          <w:lang w:eastAsia="sl-SI"/>
        </w:rPr>
      </w:pPr>
      <w:r w:rsidRPr="00BA54D2">
        <w:rPr>
          <w:rFonts w:ascii="Arial" w:eastAsia="Times New Roman" w:hAnsi="Arial" w:cs="Arial"/>
          <w:lang w:eastAsia="sl-SI"/>
        </w:rPr>
        <w:t>sodeloval s skrbnikom pog</w:t>
      </w:r>
      <w:r w:rsidR="005C2CFA" w:rsidRPr="00BA54D2">
        <w:rPr>
          <w:rFonts w:ascii="Arial" w:eastAsia="Times New Roman" w:hAnsi="Arial" w:cs="Arial"/>
          <w:lang w:eastAsia="sl-SI"/>
        </w:rPr>
        <w:t>odbe izvajalca</w:t>
      </w:r>
      <w:r w:rsidRPr="00BA54D2">
        <w:rPr>
          <w:rFonts w:ascii="Arial" w:eastAsia="Times New Roman" w:hAnsi="Arial" w:cs="Arial"/>
          <w:lang w:eastAsia="sl-SI"/>
        </w:rPr>
        <w:t>.</w:t>
      </w:r>
    </w:p>
    <w:p w14:paraId="3FA3E2ED" w14:textId="77777777" w:rsidR="0030262F" w:rsidRPr="00BA54D2" w:rsidRDefault="0030262F" w:rsidP="00314920">
      <w:pPr>
        <w:spacing w:after="0"/>
        <w:jc w:val="both"/>
        <w:rPr>
          <w:rFonts w:ascii="Arial" w:eastAsia="Times New Roman" w:hAnsi="Arial" w:cs="Arial"/>
          <w:lang w:eastAsia="sl-SI"/>
        </w:rPr>
      </w:pPr>
    </w:p>
    <w:p w14:paraId="0D457372" w14:textId="77777777" w:rsidR="002342AD" w:rsidRPr="00696E25" w:rsidRDefault="002342AD" w:rsidP="00314920">
      <w:pPr>
        <w:spacing w:after="0"/>
        <w:jc w:val="both"/>
        <w:outlineLvl w:val="0"/>
        <w:rPr>
          <w:rFonts w:ascii="Arial" w:eastAsia="Times New Roman" w:hAnsi="Arial" w:cs="Arial"/>
          <w:u w:val="single"/>
          <w:lang w:eastAsia="sl-SI"/>
        </w:rPr>
      </w:pPr>
      <w:r w:rsidRPr="00696E25">
        <w:rPr>
          <w:rFonts w:ascii="Arial" w:eastAsia="Times New Roman" w:hAnsi="Arial" w:cs="Arial"/>
          <w:u w:val="single"/>
          <w:lang w:eastAsia="sl-SI"/>
        </w:rPr>
        <w:t>PRIPOMBE Z IZVRŠEVANJEM POGODBE</w:t>
      </w:r>
    </w:p>
    <w:p w14:paraId="3C6A8B9F" w14:textId="77777777" w:rsidR="002342AD" w:rsidRPr="00696E25" w:rsidRDefault="002342AD" w:rsidP="009566D7">
      <w:pPr>
        <w:numPr>
          <w:ilvl w:val="0"/>
          <w:numId w:val="1"/>
        </w:numPr>
        <w:spacing w:after="0"/>
        <w:jc w:val="center"/>
        <w:rPr>
          <w:rFonts w:ascii="Arial" w:eastAsia="Times New Roman" w:hAnsi="Arial" w:cs="Arial"/>
          <w:b/>
          <w:lang w:eastAsia="sl-SI"/>
        </w:rPr>
      </w:pPr>
      <w:r w:rsidRPr="00696E25">
        <w:rPr>
          <w:rFonts w:ascii="Arial" w:eastAsia="Times New Roman" w:hAnsi="Arial" w:cs="Arial"/>
          <w:b/>
          <w:lang w:eastAsia="sl-SI"/>
        </w:rPr>
        <w:t>člen</w:t>
      </w:r>
    </w:p>
    <w:p w14:paraId="5E7B16DF" w14:textId="1F1C0193" w:rsidR="004A30AA" w:rsidRPr="00696E25" w:rsidRDefault="00CB697E" w:rsidP="004A30AA">
      <w:pPr>
        <w:spacing w:after="0"/>
        <w:jc w:val="both"/>
        <w:rPr>
          <w:rFonts w:ascii="Arial" w:eastAsia="Times New Roman" w:hAnsi="Arial" w:cs="Arial"/>
          <w:lang w:eastAsia="sl-SI"/>
        </w:rPr>
      </w:pPr>
      <w:r w:rsidRPr="00696E25">
        <w:rPr>
          <w:rFonts w:ascii="Arial" w:eastAsia="Times New Roman" w:hAnsi="Arial" w:cs="Arial"/>
          <w:lang w:eastAsia="sl-SI"/>
        </w:rPr>
        <w:t xml:space="preserve">Naročnik bo vsako odstopanje od normativov in strokovnih zahtev razumel kot posledico nepravilnega postopka priprave pripravljenih obrokov hrane in ga štel kot razlog za reklamacijo. </w:t>
      </w:r>
      <w:r w:rsidR="004A30AA">
        <w:rPr>
          <w:rFonts w:ascii="Arial" w:eastAsia="Times New Roman" w:hAnsi="Arial" w:cs="Arial"/>
          <w:lang w:eastAsia="sl-SI"/>
        </w:rPr>
        <w:t xml:space="preserve">Naročnik je upravičen zaradi nekvalitetno pripravljenih obrokov zmanjšati plačilo mesečnega zneska v sorazmernem delu v koliko izvajalec pravočasno in skrbno ne odpravi pomanjkljivosti. </w:t>
      </w:r>
    </w:p>
    <w:p w14:paraId="3329471F" w14:textId="77777777" w:rsidR="004A30AA" w:rsidRDefault="004A30AA" w:rsidP="00314920">
      <w:pPr>
        <w:spacing w:after="0"/>
        <w:jc w:val="both"/>
        <w:rPr>
          <w:rFonts w:ascii="Arial" w:eastAsia="Times New Roman" w:hAnsi="Arial" w:cs="Arial"/>
          <w:lang w:eastAsia="sl-SI"/>
        </w:rPr>
      </w:pPr>
    </w:p>
    <w:p w14:paraId="519A4F7F" w14:textId="77777777" w:rsidR="00CB697E" w:rsidRPr="00696E25" w:rsidRDefault="00CB697E" w:rsidP="00314920">
      <w:pPr>
        <w:spacing w:after="0"/>
        <w:jc w:val="both"/>
        <w:rPr>
          <w:rFonts w:ascii="Arial" w:eastAsia="Times New Roman" w:hAnsi="Arial" w:cs="Arial"/>
          <w:lang w:eastAsia="sl-SI"/>
        </w:rPr>
      </w:pPr>
      <w:r w:rsidRPr="00696E25">
        <w:rPr>
          <w:rFonts w:ascii="Arial" w:eastAsia="Times New Roman" w:hAnsi="Arial" w:cs="Arial"/>
          <w:lang w:eastAsia="sl-SI"/>
        </w:rPr>
        <w:t xml:space="preserve">Naročnik bo vse pripombe v zvezi z izvrševanjem te pogodbe sporočal izvajalcu v pisni elektronski obliki na naslov: ________________________. </w:t>
      </w:r>
    </w:p>
    <w:p w14:paraId="27E88FCF" w14:textId="77777777" w:rsidR="00CB697E" w:rsidRPr="00696E25" w:rsidRDefault="00CB697E" w:rsidP="00314920">
      <w:pPr>
        <w:spacing w:after="0"/>
        <w:jc w:val="both"/>
        <w:rPr>
          <w:rFonts w:ascii="Arial" w:eastAsia="Times New Roman" w:hAnsi="Arial" w:cs="Arial"/>
          <w:lang w:eastAsia="sl-SI"/>
        </w:rPr>
      </w:pPr>
    </w:p>
    <w:p w14:paraId="1FE1B56B" w14:textId="27AE3374" w:rsidR="002342AD" w:rsidRDefault="00CB697E" w:rsidP="00314920">
      <w:pPr>
        <w:spacing w:after="0"/>
        <w:jc w:val="both"/>
        <w:rPr>
          <w:rFonts w:ascii="Arial" w:eastAsia="Times New Roman" w:hAnsi="Arial" w:cs="Arial"/>
          <w:lang w:eastAsia="sl-SI"/>
        </w:rPr>
      </w:pPr>
      <w:r w:rsidRPr="00696E25">
        <w:rPr>
          <w:rFonts w:ascii="Arial" w:eastAsia="Times New Roman" w:hAnsi="Arial" w:cs="Arial"/>
          <w:lang w:eastAsia="sl-SI"/>
        </w:rPr>
        <w:t>Za zapis reklamacij je odgovorna pooblaščena oseba naročnika, kjer je reklamacija nastala (ustno ali po telefonu in obvezen pisni zapis na obrazec za reklamacije ali po elektronski pošti). Izvajalec zapiše ukrepe oziramo aktivnosti za odstranitev ali rešitev reklamacije z navedbo dogovorjenega roka za izvedbo le teh.</w:t>
      </w:r>
    </w:p>
    <w:p w14:paraId="7097D67D" w14:textId="77777777" w:rsidR="00CB697E" w:rsidRPr="00696E25" w:rsidRDefault="00CB697E" w:rsidP="00314920">
      <w:pPr>
        <w:spacing w:after="0"/>
        <w:jc w:val="both"/>
        <w:rPr>
          <w:rFonts w:ascii="Arial" w:eastAsia="Times New Roman" w:hAnsi="Arial" w:cs="Arial"/>
          <w:lang w:eastAsia="sl-SI"/>
        </w:rPr>
      </w:pPr>
    </w:p>
    <w:p w14:paraId="0C0C7858" w14:textId="77777777" w:rsidR="00DA4FAD" w:rsidRPr="00696E25" w:rsidRDefault="00A53795" w:rsidP="00314920">
      <w:pPr>
        <w:autoSpaceDE w:val="0"/>
        <w:autoSpaceDN w:val="0"/>
        <w:adjustRightInd w:val="0"/>
        <w:spacing w:after="0"/>
        <w:ind w:left="284" w:hanging="284"/>
        <w:jc w:val="both"/>
        <w:rPr>
          <w:rFonts w:ascii="Arial" w:eastAsia="Times New Roman" w:hAnsi="Arial" w:cs="Arial"/>
          <w:u w:val="single"/>
          <w:lang w:eastAsia="sl-SI"/>
        </w:rPr>
      </w:pPr>
      <w:r w:rsidRPr="00696E25">
        <w:rPr>
          <w:rFonts w:ascii="Arial" w:eastAsia="Times New Roman" w:hAnsi="Arial" w:cs="Arial"/>
          <w:u w:val="single"/>
          <w:lang w:eastAsia="sl-SI"/>
        </w:rPr>
        <w:t xml:space="preserve">OCENJENA </w:t>
      </w:r>
      <w:r w:rsidR="00DA4FAD" w:rsidRPr="00696E25">
        <w:rPr>
          <w:rFonts w:ascii="Arial" w:eastAsia="Times New Roman" w:hAnsi="Arial" w:cs="Arial"/>
          <w:u w:val="single"/>
          <w:lang w:eastAsia="sl-SI"/>
        </w:rPr>
        <w:t>POGODBENA VREDNOST</w:t>
      </w:r>
    </w:p>
    <w:p w14:paraId="5571700E" w14:textId="77777777" w:rsidR="00DA4FAD" w:rsidRPr="00696E25" w:rsidRDefault="00DA4FAD" w:rsidP="009566D7">
      <w:pPr>
        <w:numPr>
          <w:ilvl w:val="0"/>
          <w:numId w:val="1"/>
        </w:numPr>
        <w:spacing w:after="0"/>
        <w:jc w:val="center"/>
        <w:rPr>
          <w:rFonts w:ascii="Arial" w:eastAsia="Times New Roman" w:hAnsi="Arial" w:cs="Arial"/>
          <w:b/>
          <w:lang w:eastAsia="sl-SI"/>
        </w:rPr>
      </w:pPr>
      <w:r w:rsidRPr="00696E25">
        <w:rPr>
          <w:rFonts w:ascii="Arial" w:eastAsia="Times New Roman" w:hAnsi="Arial" w:cs="Arial"/>
          <w:b/>
          <w:lang w:eastAsia="sl-SI"/>
        </w:rPr>
        <w:t>člen</w:t>
      </w:r>
    </w:p>
    <w:p w14:paraId="7BE4A9BD" w14:textId="42DD171B" w:rsidR="00D34F9C" w:rsidRPr="00696E25" w:rsidRDefault="00A53795" w:rsidP="00314920">
      <w:pPr>
        <w:autoSpaceDE w:val="0"/>
        <w:autoSpaceDN w:val="0"/>
        <w:adjustRightInd w:val="0"/>
        <w:spacing w:after="0"/>
        <w:jc w:val="both"/>
        <w:rPr>
          <w:rFonts w:ascii="Arial" w:eastAsia="Times New Roman" w:hAnsi="Arial" w:cs="Arial"/>
          <w:lang w:eastAsia="sl-SI"/>
        </w:rPr>
      </w:pPr>
      <w:r w:rsidRPr="00696E25">
        <w:rPr>
          <w:rFonts w:ascii="Arial" w:eastAsia="Times New Roman" w:hAnsi="Arial" w:cs="Arial"/>
          <w:lang w:eastAsia="sl-SI"/>
        </w:rPr>
        <w:t>Ocenjena p</w:t>
      </w:r>
      <w:r w:rsidR="002342AD" w:rsidRPr="00696E25">
        <w:rPr>
          <w:rFonts w:ascii="Arial" w:eastAsia="Times New Roman" w:hAnsi="Arial" w:cs="Arial"/>
          <w:lang w:eastAsia="sl-SI"/>
        </w:rPr>
        <w:t xml:space="preserve">ogodbena vrednost za </w:t>
      </w:r>
      <w:r w:rsidR="00D34F9C" w:rsidRPr="00696E25">
        <w:rPr>
          <w:rFonts w:ascii="Arial" w:eastAsia="Times New Roman" w:hAnsi="Arial" w:cs="Arial"/>
          <w:lang w:eastAsia="sl-SI"/>
        </w:rPr>
        <w:t>storit</w:t>
      </w:r>
      <w:r w:rsidRPr="00696E25">
        <w:rPr>
          <w:rFonts w:ascii="Arial" w:eastAsia="Times New Roman" w:hAnsi="Arial" w:cs="Arial"/>
          <w:lang w:eastAsia="sl-SI"/>
        </w:rPr>
        <w:t>v</w:t>
      </w:r>
      <w:r w:rsidR="00D34F9C" w:rsidRPr="00696E25">
        <w:rPr>
          <w:rFonts w:ascii="Arial" w:eastAsia="Times New Roman" w:hAnsi="Arial" w:cs="Arial"/>
          <w:lang w:eastAsia="sl-SI"/>
        </w:rPr>
        <w:t>e</w:t>
      </w:r>
      <w:r w:rsidR="002342AD" w:rsidRPr="00696E25">
        <w:rPr>
          <w:rFonts w:ascii="Arial" w:eastAsia="Times New Roman" w:hAnsi="Arial" w:cs="Arial"/>
          <w:lang w:eastAsia="sl-SI"/>
        </w:rPr>
        <w:t xml:space="preserve"> za katerega naročnik sklepa to pogodbo je …………………… EUR </w:t>
      </w:r>
      <w:r w:rsidRPr="00696E25">
        <w:rPr>
          <w:rFonts w:ascii="Arial" w:eastAsia="Times New Roman" w:hAnsi="Arial" w:cs="Arial"/>
          <w:lang w:eastAsia="sl-SI"/>
        </w:rPr>
        <w:t>bre</w:t>
      </w:r>
      <w:r w:rsidR="002342AD" w:rsidRPr="00696E25">
        <w:rPr>
          <w:rFonts w:ascii="Arial" w:eastAsia="Times New Roman" w:hAnsi="Arial" w:cs="Arial"/>
          <w:lang w:eastAsia="sl-SI"/>
        </w:rPr>
        <w:t xml:space="preserve">z </w:t>
      </w:r>
      <w:r w:rsidR="00DA4FAD" w:rsidRPr="00696E25">
        <w:rPr>
          <w:rFonts w:ascii="Arial" w:eastAsia="Times New Roman" w:hAnsi="Arial" w:cs="Arial"/>
          <w:lang w:eastAsia="sl-SI"/>
        </w:rPr>
        <w:t>DDV</w:t>
      </w:r>
      <w:r w:rsidRPr="00696E25">
        <w:rPr>
          <w:rFonts w:ascii="Arial" w:eastAsia="Times New Roman" w:hAnsi="Arial" w:cs="Arial"/>
          <w:lang w:eastAsia="sl-SI"/>
        </w:rPr>
        <w:t xml:space="preserve"> oz. …………………… EUR z DDV</w:t>
      </w:r>
      <w:r w:rsidR="00DA4FAD" w:rsidRPr="00696E25">
        <w:rPr>
          <w:rFonts w:ascii="Arial" w:eastAsia="Times New Roman" w:hAnsi="Arial" w:cs="Arial"/>
          <w:lang w:eastAsia="sl-SI"/>
        </w:rPr>
        <w:t>.</w:t>
      </w:r>
      <w:r w:rsidR="00866A23" w:rsidRPr="00696E25">
        <w:rPr>
          <w:rFonts w:ascii="Arial" w:eastAsia="Times New Roman" w:hAnsi="Arial" w:cs="Arial"/>
          <w:lang w:eastAsia="sl-SI"/>
        </w:rPr>
        <w:t xml:space="preserve"> </w:t>
      </w:r>
      <w:r w:rsidR="00D34F9C" w:rsidRPr="00696E25">
        <w:rPr>
          <w:rFonts w:ascii="Arial" w:eastAsia="Times New Roman" w:hAnsi="Arial" w:cs="Arial"/>
          <w:lang w:eastAsia="sl-SI"/>
        </w:rPr>
        <w:t>Okvirne</w:t>
      </w:r>
      <w:r w:rsidRPr="00696E25">
        <w:rPr>
          <w:rFonts w:ascii="Arial" w:eastAsia="Times New Roman" w:hAnsi="Arial" w:cs="Arial"/>
          <w:lang w:eastAsia="sl-SI"/>
        </w:rPr>
        <w:t xml:space="preserve"> količine storitev so izražene glede na izvedene storitve v preteklih letih ter upoštevajoč </w:t>
      </w:r>
      <w:r w:rsidR="00D75D08" w:rsidRPr="00696E25">
        <w:rPr>
          <w:rFonts w:ascii="Arial" w:eastAsia="Times New Roman" w:hAnsi="Arial" w:cs="Arial"/>
          <w:lang w:eastAsia="sl-SI"/>
        </w:rPr>
        <w:t>predviden</w:t>
      </w:r>
      <w:r w:rsidR="00D75D08">
        <w:rPr>
          <w:rFonts w:ascii="Arial" w:eastAsia="Times New Roman" w:hAnsi="Arial" w:cs="Arial"/>
          <w:lang w:eastAsia="sl-SI"/>
        </w:rPr>
        <w:t>e</w:t>
      </w:r>
      <w:r w:rsidR="00D75D08" w:rsidRPr="00696E25">
        <w:rPr>
          <w:rFonts w:ascii="Arial" w:eastAsia="Times New Roman" w:hAnsi="Arial" w:cs="Arial"/>
          <w:lang w:eastAsia="sl-SI"/>
        </w:rPr>
        <w:t xml:space="preserve"> </w:t>
      </w:r>
      <w:r w:rsidRPr="00696E25">
        <w:rPr>
          <w:rFonts w:ascii="Arial" w:eastAsia="Times New Roman" w:hAnsi="Arial" w:cs="Arial"/>
          <w:lang w:eastAsia="sl-SI"/>
        </w:rPr>
        <w:t xml:space="preserve">potrebe naročnika v prihajajočih </w:t>
      </w:r>
      <w:r w:rsidR="00D34F9C" w:rsidRPr="00696E25">
        <w:rPr>
          <w:rFonts w:ascii="Arial" w:eastAsia="Times New Roman" w:hAnsi="Arial" w:cs="Arial"/>
          <w:lang w:eastAsia="sl-SI"/>
        </w:rPr>
        <w:t xml:space="preserve">se </w:t>
      </w:r>
      <w:r w:rsidRPr="00696E25">
        <w:rPr>
          <w:rFonts w:ascii="Arial" w:eastAsia="Times New Roman" w:hAnsi="Arial" w:cs="Arial"/>
          <w:lang w:eastAsia="sl-SI"/>
        </w:rPr>
        <w:t>letih. Izvajalec bo v pogodbenem obdobju, izvajal storitve, ki jih bo naročnik v tem obdobju dejansko potreboval.</w:t>
      </w:r>
    </w:p>
    <w:p w14:paraId="0E50C401" w14:textId="77777777" w:rsidR="00D34F9C" w:rsidRPr="00696E25" w:rsidRDefault="00D34F9C" w:rsidP="00314920">
      <w:pPr>
        <w:autoSpaceDE w:val="0"/>
        <w:autoSpaceDN w:val="0"/>
        <w:adjustRightInd w:val="0"/>
        <w:spacing w:after="0"/>
        <w:jc w:val="both"/>
        <w:rPr>
          <w:rFonts w:ascii="Arial" w:eastAsia="Times New Roman" w:hAnsi="Arial" w:cs="Arial"/>
          <w:lang w:eastAsia="sl-SI"/>
        </w:rPr>
      </w:pPr>
    </w:p>
    <w:p w14:paraId="4B7C1615" w14:textId="044D0F3A" w:rsidR="00666C3F" w:rsidRPr="00A259A0" w:rsidRDefault="00A53795" w:rsidP="00314920">
      <w:pPr>
        <w:autoSpaceDE w:val="0"/>
        <w:autoSpaceDN w:val="0"/>
        <w:adjustRightInd w:val="0"/>
        <w:spacing w:after="0"/>
        <w:jc w:val="both"/>
        <w:rPr>
          <w:rFonts w:ascii="Arial" w:eastAsia="Times New Roman" w:hAnsi="Arial" w:cs="Arial"/>
          <w:lang w:eastAsia="sl-SI"/>
        </w:rPr>
      </w:pPr>
      <w:r w:rsidRPr="00A259A0">
        <w:rPr>
          <w:rFonts w:ascii="Arial" w:eastAsia="Times New Roman" w:hAnsi="Arial" w:cs="Arial"/>
          <w:lang w:eastAsia="sl-SI"/>
        </w:rPr>
        <w:t xml:space="preserve">V času sklepanja te pogodbe so naročnikove potrebe </w:t>
      </w:r>
      <w:r w:rsidR="00866A23" w:rsidRPr="00A259A0">
        <w:rPr>
          <w:rFonts w:ascii="Arial" w:eastAsia="Times New Roman" w:hAnsi="Arial" w:cs="Arial"/>
          <w:lang w:eastAsia="sl-SI"/>
        </w:rPr>
        <w:t xml:space="preserve">sledeče: </w:t>
      </w:r>
      <w:r w:rsidR="00C278E3">
        <w:rPr>
          <w:rFonts w:ascii="Arial" w:eastAsia="Times New Roman" w:hAnsi="Arial" w:cs="Arial"/>
          <w:lang w:eastAsia="sl-SI"/>
        </w:rPr>
        <w:t>700</w:t>
      </w:r>
      <w:r w:rsidR="003E0134">
        <w:rPr>
          <w:rFonts w:ascii="Arial" w:eastAsia="Times New Roman" w:hAnsi="Arial" w:cs="Arial"/>
          <w:lang w:eastAsia="sl-SI"/>
        </w:rPr>
        <w:t xml:space="preserve"> malic, </w:t>
      </w:r>
      <w:r w:rsidR="00C278E3">
        <w:rPr>
          <w:rFonts w:ascii="Arial" w:eastAsia="Times New Roman" w:hAnsi="Arial" w:cs="Arial"/>
          <w:lang w:eastAsia="sl-SI"/>
        </w:rPr>
        <w:t>420</w:t>
      </w:r>
      <w:r w:rsidR="003E0134">
        <w:rPr>
          <w:rFonts w:ascii="Arial" w:eastAsia="Times New Roman" w:hAnsi="Arial" w:cs="Arial"/>
          <w:lang w:eastAsia="sl-SI"/>
        </w:rPr>
        <w:t xml:space="preserve"> otroških kosil in </w:t>
      </w:r>
      <w:r w:rsidR="00C278E3">
        <w:rPr>
          <w:rFonts w:ascii="Arial" w:eastAsia="Times New Roman" w:hAnsi="Arial" w:cs="Arial"/>
          <w:lang w:eastAsia="sl-SI"/>
        </w:rPr>
        <w:t>120</w:t>
      </w:r>
      <w:r w:rsidR="003E0134">
        <w:rPr>
          <w:rFonts w:ascii="Arial" w:eastAsia="Times New Roman" w:hAnsi="Arial" w:cs="Arial"/>
          <w:lang w:eastAsia="sl-SI"/>
        </w:rPr>
        <w:t xml:space="preserve"> popoldanskih malic</w:t>
      </w:r>
      <w:r w:rsidRPr="00A259A0">
        <w:rPr>
          <w:rFonts w:ascii="Arial" w:eastAsia="Times New Roman" w:hAnsi="Arial" w:cs="Arial"/>
          <w:lang w:eastAsia="sl-SI"/>
        </w:rPr>
        <w:t>. Naročnik si pridržuje pravico do izrabe kapacitet priprave hrane v obsegu do 1</w:t>
      </w:r>
      <w:r w:rsidR="00696E25" w:rsidRPr="00A259A0">
        <w:rPr>
          <w:rFonts w:ascii="Arial" w:eastAsia="Times New Roman" w:hAnsi="Arial" w:cs="Arial"/>
          <w:lang w:eastAsia="sl-SI"/>
        </w:rPr>
        <w:t>0</w:t>
      </w:r>
      <w:r w:rsidRPr="00A259A0">
        <w:rPr>
          <w:rFonts w:ascii="Arial" w:eastAsia="Times New Roman" w:hAnsi="Arial" w:cs="Arial"/>
          <w:lang w:eastAsia="sl-SI"/>
        </w:rPr>
        <w:t xml:space="preserve">0 dodatnih dnevnih obrokov v primeru širjenja kapacitet na obstoječih ali novih lokacijah. Prav tako si naročnik pridržuje pravico do manjše količine obrokov v primeru krčenja kapacitet. </w:t>
      </w:r>
    </w:p>
    <w:p w14:paraId="7267F48C" w14:textId="77777777" w:rsidR="005F7ACC" w:rsidRDefault="005F7ACC" w:rsidP="00314920">
      <w:pPr>
        <w:autoSpaceDE w:val="0"/>
        <w:autoSpaceDN w:val="0"/>
        <w:adjustRightInd w:val="0"/>
        <w:spacing w:after="0"/>
        <w:jc w:val="both"/>
        <w:rPr>
          <w:rFonts w:ascii="Arial Narrow" w:eastAsia="Times New Roman" w:hAnsi="Arial Narrow" w:cs="Times-Roman"/>
          <w:lang w:eastAsia="sl-SI"/>
        </w:rPr>
      </w:pPr>
    </w:p>
    <w:p w14:paraId="191DA5A8" w14:textId="77777777" w:rsidR="005F7ACC" w:rsidRPr="00696E25" w:rsidRDefault="005F7ACC" w:rsidP="00314920">
      <w:pPr>
        <w:autoSpaceDE w:val="0"/>
        <w:autoSpaceDN w:val="0"/>
        <w:adjustRightInd w:val="0"/>
        <w:spacing w:after="0"/>
        <w:jc w:val="both"/>
        <w:rPr>
          <w:rFonts w:ascii="Arial" w:eastAsia="Times New Roman" w:hAnsi="Arial" w:cs="Arial"/>
          <w:u w:val="single"/>
          <w:lang w:eastAsia="sl-SI"/>
        </w:rPr>
      </w:pPr>
      <w:r w:rsidRPr="00696E25">
        <w:rPr>
          <w:rFonts w:ascii="Arial" w:eastAsia="Times New Roman" w:hAnsi="Arial" w:cs="Arial"/>
          <w:u w:val="single"/>
          <w:lang w:eastAsia="sl-SI"/>
        </w:rPr>
        <w:t>POGODBENE CENE OBROKOV</w:t>
      </w:r>
    </w:p>
    <w:p w14:paraId="2168EF2E" w14:textId="77777777" w:rsidR="005F7ACC" w:rsidRPr="00696E25" w:rsidRDefault="005F7ACC" w:rsidP="009566D7">
      <w:pPr>
        <w:numPr>
          <w:ilvl w:val="0"/>
          <w:numId w:val="1"/>
        </w:numPr>
        <w:spacing w:after="0"/>
        <w:jc w:val="center"/>
        <w:rPr>
          <w:rFonts w:ascii="Arial" w:eastAsia="Times New Roman" w:hAnsi="Arial" w:cs="Arial"/>
          <w:b/>
          <w:lang w:eastAsia="sl-SI"/>
        </w:rPr>
      </w:pPr>
      <w:r w:rsidRPr="00696E25">
        <w:rPr>
          <w:rFonts w:ascii="Arial" w:eastAsia="Times New Roman" w:hAnsi="Arial" w:cs="Arial"/>
          <w:b/>
          <w:lang w:eastAsia="sl-SI"/>
        </w:rPr>
        <w:t>člen</w:t>
      </w:r>
    </w:p>
    <w:p w14:paraId="51AC86AF" w14:textId="77777777" w:rsidR="005F7ACC" w:rsidRPr="00696E25" w:rsidRDefault="005F7ACC" w:rsidP="00314920">
      <w:pPr>
        <w:spacing w:after="0"/>
        <w:jc w:val="both"/>
        <w:rPr>
          <w:rFonts w:ascii="Arial" w:eastAsia="Times New Roman" w:hAnsi="Arial" w:cs="Arial"/>
          <w:lang w:eastAsia="sl-SI"/>
        </w:rPr>
      </w:pPr>
      <w:r w:rsidRPr="00696E25">
        <w:rPr>
          <w:rFonts w:ascii="Arial" w:eastAsia="Times New Roman" w:hAnsi="Arial" w:cs="Arial"/>
          <w:lang w:eastAsia="sl-SI"/>
        </w:rPr>
        <w:t>Pogodbeno dogovorjene cene obrokov znašajo:</w:t>
      </w:r>
    </w:p>
    <w:p w14:paraId="62B7D2A5" w14:textId="2D859021" w:rsidR="005F7ACC" w:rsidRPr="00696E25" w:rsidRDefault="003E0134" w:rsidP="009566D7">
      <w:pPr>
        <w:numPr>
          <w:ilvl w:val="0"/>
          <w:numId w:val="15"/>
        </w:numPr>
        <w:spacing w:after="0"/>
        <w:jc w:val="both"/>
        <w:rPr>
          <w:rFonts w:ascii="Arial" w:eastAsia="Times New Roman" w:hAnsi="Arial" w:cs="Arial"/>
          <w:lang w:eastAsia="sl-SI"/>
        </w:rPr>
      </w:pPr>
      <w:r>
        <w:rPr>
          <w:rFonts w:ascii="Arial" w:eastAsia="Times New Roman" w:hAnsi="Arial" w:cs="Arial"/>
          <w:lang w:eastAsia="sl-SI"/>
        </w:rPr>
        <w:t>malica</w:t>
      </w:r>
      <w:r w:rsidR="005F7ACC" w:rsidRPr="00696E25">
        <w:rPr>
          <w:rFonts w:ascii="Arial" w:eastAsia="Times New Roman" w:hAnsi="Arial" w:cs="Arial"/>
          <w:lang w:eastAsia="sl-SI"/>
        </w:rPr>
        <w:t xml:space="preserve">: </w:t>
      </w:r>
      <w:r w:rsidR="0091458D" w:rsidRPr="00696E25">
        <w:rPr>
          <w:rFonts w:ascii="Arial" w:eastAsia="Times New Roman" w:hAnsi="Arial" w:cs="Arial"/>
          <w:lang w:eastAsia="sl-SI"/>
        </w:rPr>
        <w:tab/>
      </w:r>
      <w:r>
        <w:rPr>
          <w:rFonts w:ascii="Arial" w:eastAsia="Times New Roman" w:hAnsi="Arial" w:cs="Arial"/>
          <w:lang w:eastAsia="sl-SI"/>
        </w:rPr>
        <w:t xml:space="preserve">            </w:t>
      </w:r>
      <w:r w:rsidR="005F7ACC" w:rsidRPr="00696E25">
        <w:rPr>
          <w:rFonts w:ascii="Arial" w:eastAsia="Times New Roman" w:hAnsi="Arial" w:cs="Arial"/>
          <w:lang w:eastAsia="sl-SI"/>
        </w:rPr>
        <w:t>…………. EUR brez DDV oz. …………. EUR z DDV</w:t>
      </w:r>
      <w:r>
        <w:rPr>
          <w:rFonts w:ascii="Arial" w:eastAsia="Times New Roman" w:hAnsi="Arial" w:cs="Arial"/>
          <w:lang w:eastAsia="sl-SI"/>
        </w:rPr>
        <w:t>,</w:t>
      </w:r>
    </w:p>
    <w:p w14:paraId="20C7879D" w14:textId="77777777" w:rsidR="003E0134" w:rsidRDefault="003E0134" w:rsidP="009566D7">
      <w:pPr>
        <w:numPr>
          <w:ilvl w:val="0"/>
          <w:numId w:val="15"/>
        </w:numPr>
        <w:spacing w:after="0"/>
        <w:jc w:val="both"/>
        <w:rPr>
          <w:rFonts w:ascii="Arial" w:eastAsia="Times New Roman" w:hAnsi="Arial" w:cs="Arial"/>
          <w:lang w:eastAsia="sl-SI"/>
        </w:rPr>
      </w:pPr>
      <w:r>
        <w:rPr>
          <w:rFonts w:ascii="Arial" w:eastAsia="Times New Roman" w:hAnsi="Arial" w:cs="Arial"/>
          <w:lang w:eastAsia="sl-SI"/>
        </w:rPr>
        <w:t>otroško kosilo</w:t>
      </w:r>
      <w:r w:rsidR="005F7ACC" w:rsidRPr="00696E25">
        <w:rPr>
          <w:rFonts w:ascii="Arial" w:eastAsia="Times New Roman" w:hAnsi="Arial" w:cs="Arial"/>
          <w:lang w:eastAsia="sl-SI"/>
        </w:rPr>
        <w:t xml:space="preserve">: </w:t>
      </w:r>
      <w:r w:rsidR="0091458D" w:rsidRPr="00696E25">
        <w:rPr>
          <w:rFonts w:ascii="Arial" w:eastAsia="Times New Roman" w:hAnsi="Arial" w:cs="Arial"/>
          <w:lang w:eastAsia="sl-SI"/>
        </w:rPr>
        <w:tab/>
      </w:r>
      <w:r w:rsidR="005F7ACC" w:rsidRPr="00696E25">
        <w:rPr>
          <w:rFonts w:ascii="Arial" w:eastAsia="Times New Roman" w:hAnsi="Arial" w:cs="Arial"/>
          <w:lang w:eastAsia="sl-SI"/>
        </w:rPr>
        <w:t>…………. EUR brez DDV oz. …………. EUR z DDV</w:t>
      </w:r>
      <w:r>
        <w:rPr>
          <w:rFonts w:ascii="Arial" w:eastAsia="Times New Roman" w:hAnsi="Arial" w:cs="Arial"/>
          <w:lang w:eastAsia="sl-SI"/>
        </w:rPr>
        <w:t xml:space="preserve"> in</w:t>
      </w:r>
    </w:p>
    <w:p w14:paraId="4118F36F" w14:textId="286D4D2C" w:rsidR="005F7ACC" w:rsidRDefault="003E0134" w:rsidP="009566D7">
      <w:pPr>
        <w:numPr>
          <w:ilvl w:val="0"/>
          <w:numId w:val="15"/>
        </w:numPr>
        <w:spacing w:after="0"/>
        <w:jc w:val="both"/>
        <w:rPr>
          <w:rFonts w:ascii="Arial" w:eastAsia="Times New Roman" w:hAnsi="Arial" w:cs="Arial"/>
          <w:lang w:eastAsia="sl-SI"/>
        </w:rPr>
      </w:pPr>
      <w:r>
        <w:rPr>
          <w:rFonts w:ascii="Arial" w:eastAsia="Times New Roman" w:hAnsi="Arial" w:cs="Arial"/>
          <w:lang w:eastAsia="sl-SI"/>
        </w:rPr>
        <w:t>popoldanska malica</w:t>
      </w:r>
      <w:r w:rsidRPr="00696E25">
        <w:rPr>
          <w:rFonts w:ascii="Arial" w:eastAsia="Times New Roman" w:hAnsi="Arial" w:cs="Arial"/>
          <w:lang w:eastAsia="sl-SI"/>
        </w:rPr>
        <w:t xml:space="preserve">: </w:t>
      </w:r>
      <w:r w:rsidRPr="00696E25">
        <w:rPr>
          <w:rFonts w:ascii="Arial" w:eastAsia="Times New Roman" w:hAnsi="Arial" w:cs="Arial"/>
          <w:lang w:eastAsia="sl-SI"/>
        </w:rPr>
        <w:tab/>
        <w:t>…………. EUR brez DDV oz. …………. EUR z DDV</w:t>
      </w:r>
      <w:r>
        <w:rPr>
          <w:rFonts w:ascii="Arial" w:eastAsia="Times New Roman" w:hAnsi="Arial" w:cs="Arial"/>
          <w:lang w:eastAsia="sl-SI"/>
        </w:rPr>
        <w:t>.</w:t>
      </w:r>
    </w:p>
    <w:p w14:paraId="04365EB0" w14:textId="34DB4747" w:rsidR="007735E4" w:rsidRDefault="007735E4" w:rsidP="007735E4">
      <w:pPr>
        <w:spacing w:after="0"/>
        <w:jc w:val="both"/>
        <w:rPr>
          <w:rFonts w:ascii="Arial" w:eastAsia="Times New Roman" w:hAnsi="Arial" w:cs="Arial"/>
          <w:lang w:eastAsia="sl-SI"/>
        </w:rPr>
      </w:pPr>
    </w:p>
    <w:p w14:paraId="5B4A3141" w14:textId="66CC979F" w:rsidR="007735E4" w:rsidRPr="00696E25" w:rsidRDefault="007735E4" w:rsidP="007735E4">
      <w:pPr>
        <w:spacing w:after="0"/>
        <w:jc w:val="both"/>
        <w:rPr>
          <w:rFonts w:ascii="Arial" w:eastAsia="Times New Roman" w:hAnsi="Arial" w:cs="Arial"/>
          <w:lang w:eastAsia="sl-SI"/>
        </w:rPr>
      </w:pPr>
      <w:r>
        <w:rPr>
          <w:rFonts w:ascii="Arial" w:eastAsia="Times New Roman" w:hAnsi="Arial" w:cs="Arial"/>
          <w:lang w:eastAsia="sl-SI"/>
        </w:rPr>
        <w:t>Zagotovitev nadomestnega delavca za razdeljevanje hrane (šteto nad 30 dni v enem šolskem letu) znaša…………..EUR brez DDV oz.  ……….EUR z DDV.</w:t>
      </w:r>
    </w:p>
    <w:p w14:paraId="753FCDF3" w14:textId="77777777" w:rsidR="005F7ACC" w:rsidRPr="005F7ACC" w:rsidRDefault="005F7ACC" w:rsidP="00314920">
      <w:pPr>
        <w:spacing w:after="0"/>
        <w:jc w:val="both"/>
        <w:rPr>
          <w:rFonts w:ascii="Arial Narrow" w:eastAsia="Times New Roman" w:hAnsi="Arial Narrow" w:cs="Arial"/>
          <w:lang w:eastAsia="sl-SI"/>
        </w:rPr>
      </w:pPr>
    </w:p>
    <w:p w14:paraId="2BCCE14F" w14:textId="1355A5E4" w:rsidR="004A30AA" w:rsidRDefault="005F7ACC" w:rsidP="00314920">
      <w:pPr>
        <w:spacing w:after="0"/>
        <w:jc w:val="both"/>
        <w:rPr>
          <w:rFonts w:ascii="Arial" w:eastAsia="Times New Roman" w:hAnsi="Arial" w:cs="Arial"/>
          <w:lang w:eastAsia="sl-SI"/>
        </w:rPr>
      </w:pPr>
      <w:r w:rsidRPr="00696E25">
        <w:rPr>
          <w:rFonts w:ascii="Arial" w:eastAsia="Times New Roman" w:hAnsi="Arial" w:cs="Arial"/>
          <w:lang w:eastAsia="sl-SI"/>
        </w:rPr>
        <w:t xml:space="preserve">Cena </w:t>
      </w:r>
      <w:r w:rsidR="004A30AA">
        <w:rPr>
          <w:rFonts w:ascii="Arial" w:eastAsia="Times New Roman" w:hAnsi="Arial" w:cs="Arial"/>
          <w:lang w:eastAsia="sl-SI"/>
        </w:rPr>
        <w:t xml:space="preserve">iz prvega odstavka tega člena se lahko enkrat letno oziroma po potrebi in na podlagi obrazložitve uskladijo na naslednji način: </w:t>
      </w:r>
    </w:p>
    <w:p w14:paraId="357EFA0F" w14:textId="77777777" w:rsidR="00A24A2C" w:rsidRDefault="004A30AA" w:rsidP="009566D7">
      <w:pPr>
        <w:numPr>
          <w:ilvl w:val="0"/>
          <w:numId w:val="15"/>
        </w:numPr>
        <w:spacing w:after="0"/>
        <w:jc w:val="both"/>
        <w:rPr>
          <w:rFonts w:ascii="Arial" w:eastAsia="Times New Roman" w:hAnsi="Arial" w:cs="Arial"/>
          <w:lang w:eastAsia="sl-SI"/>
        </w:rPr>
      </w:pPr>
      <w:r>
        <w:rPr>
          <w:rFonts w:ascii="Arial" w:eastAsia="Times New Roman" w:hAnsi="Arial" w:cs="Arial"/>
          <w:lang w:eastAsia="sl-SI"/>
        </w:rPr>
        <w:t>v skladu s rastjo cen življenjskih potrebščin preteklih 12 mesecev</w:t>
      </w:r>
      <w:r w:rsidRPr="00696E25">
        <w:rPr>
          <w:rFonts w:ascii="Arial" w:eastAsia="Times New Roman" w:hAnsi="Arial" w:cs="Arial"/>
          <w:lang w:eastAsia="sl-SI"/>
        </w:rPr>
        <w:t xml:space="preserve"> </w:t>
      </w:r>
      <w:r w:rsidR="005F7ACC" w:rsidRPr="00696E25">
        <w:rPr>
          <w:rFonts w:ascii="Arial" w:eastAsia="Times New Roman" w:hAnsi="Arial" w:cs="Arial"/>
          <w:lang w:eastAsia="sl-SI"/>
        </w:rPr>
        <w:t>z vsakokrat veljavnim Pravilnikom o načinu valorizacije denarnih obveznosti, ki jih v večletnih pogodbah dogovarjajo pravne osebe javnega sektorja.</w:t>
      </w:r>
      <w:r>
        <w:rPr>
          <w:rFonts w:ascii="Arial" w:eastAsia="Times New Roman" w:hAnsi="Arial" w:cs="Arial"/>
          <w:lang w:eastAsia="sl-SI"/>
        </w:rPr>
        <w:t xml:space="preserve"> Pogodbeni stranki za valorizacijo uporabita indeks cen življenjskih potrebščin na področju držav Evropske Unije po podatkih poročila Eurostata, pri čemer je prva uskladitev cen možna po poteku enega leta od podpisa pogodbe</w:t>
      </w:r>
      <w:r w:rsidR="00A24A2C">
        <w:rPr>
          <w:rFonts w:ascii="Arial" w:eastAsia="Times New Roman" w:hAnsi="Arial" w:cs="Arial"/>
          <w:lang w:eastAsia="sl-SI"/>
        </w:rPr>
        <w:t>, ko se indeks cen življenjskih potrebščin poveča za več kot 5% na podlagi uradnega podatka Statističnega urada Republike Slovenije in sicer lahko izvajalec predlaga spremembo cen največ 80% rasti indeksa cen življenjskih potrebščin.</w:t>
      </w:r>
    </w:p>
    <w:p w14:paraId="6DEC5B41" w14:textId="06448279" w:rsidR="005F7ACC" w:rsidRPr="00696E25" w:rsidRDefault="00A24A2C" w:rsidP="009566D7">
      <w:pPr>
        <w:numPr>
          <w:ilvl w:val="0"/>
          <w:numId w:val="15"/>
        </w:numPr>
        <w:spacing w:after="0"/>
        <w:jc w:val="both"/>
        <w:rPr>
          <w:rFonts w:ascii="Arial" w:eastAsia="Times New Roman" w:hAnsi="Arial" w:cs="Arial"/>
          <w:lang w:eastAsia="sl-SI"/>
        </w:rPr>
      </w:pPr>
      <w:r>
        <w:rPr>
          <w:rFonts w:ascii="Arial" w:eastAsia="Times New Roman" w:hAnsi="Arial" w:cs="Arial"/>
          <w:lang w:eastAsia="sl-SI"/>
        </w:rPr>
        <w:t>Izvajalec lahko po enem letu veljavnosti te pogodbe predlaga spremembo cene, vendar le ko je izpolnjen pogoj iz preteklega odstavka. Naslednja sprememba cene se lahko ponovno predlaga šele, v kolikor bi se indeks cen življenjskih potrebščin ponovno povečal za več kot 5% na podlagi uradnega podatka Statističnega urada Republike Slovenije, glede na višino zadevnega indeksa v trenutku podaje prejšnjega predloga za spremembo cene.</w:t>
      </w:r>
      <w:r w:rsidR="004A30AA">
        <w:rPr>
          <w:rFonts w:ascii="Arial" w:eastAsia="Times New Roman" w:hAnsi="Arial" w:cs="Arial"/>
          <w:lang w:eastAsia="sl-SI"/>
        </w:rPr>
        <w:t xml:space="preserve"> </w:t>
      </w:r>
    </w:p>
    <w:p w14:paraId="1B0C6B09" w14:textId="77777777" w:rsidR="000A53DE" w:rsidRPr="00696E25" w:rsidRDefault="000A53DE" w:rsidP="00314920">
      <w:pPr>
        <w:spacing w:after="0"/>
        <w:jc w:val="both"/>
        <w:rPr>
          <w:rFonts w:ascii="Arial" w:eastAsia="Times New Roman" w:hAnsi="Arial" w:cs="Arial"/>
          <w:u w:val="single"/>
          <w:lang w:eastAsia="sl-SI"/>
        </w:rPr>
      </w:pPr>
    </w:p>
    <w:p w14:paraId="4673012D" w14:textId="77777777" w:rsidR="00520968" w:rsidRPr="005B6A29" w:rsidRDefault="00520968" w:rsidP="009566D7">
      <w:pPr>
        <w:numPr>
          <w:ilvl w:val="0"/>
          <w:numId w:val="1"/>
        </w:numPr>
        <w:spacing w:after="0"/>
        <w:jc w:val="center"/>
        <w:rPr>
          <w:rFonts w:ascii="Arial" w:eastAsia="Times New Roman" w:hAnsi="Arial" w:cs="Arial"/>
          <w:b/>
          <w:lang w:eastAsia="sl-SI"/>
        </w:rPr>
      </w:pPr>
      <w:r w:rsidRPr="005B6A29">
        <w:rPr>
          <w:rFonts w:ascii="Arial" w:eastAsia="Times New Roman" w:hAnsi="Arial" w:cs="Arial"/>
          <w:b/>
          <w:lang w:eastAsia="sl-SI"/>
        </w:rPr>
        <w:t>člen</w:t>
      </w:r>
    </w:p>
    <w:p w14:paraId="4500EB12" w14:textId="77777777" w:rsidR="00520968" w:rsidRPr="00C62C94" w:rsidRDefault="00520968" w:rsidP="00314920">
      <w:pPr>
        <w:autoSpaceDE w:val="0"/>
        <w:autoSpaceDN w:val="0"/>
        <w:adjustRightInd w:val="0"/>
        <w:spacing w:after="0"/>
        <w:contextualSpacing/>
        <w:jc w:val="both"/>
        <w:rPr>
          <w:rFonts w:ascii="Arial" w:eastAsia="Times New Roman" w:hAnsi="Arial" w:cs="Arial"/>
          <w:lang w:eastAsia="sl-SI"/>
        </w:rPr>
      </w:pPr>
      <w:r w:rsidRPr="00C62C94">
        <w:rPr>
          <w:rFonts w:ascii="Arial" w:eastAsia="Times New Roman" w:hAnsi="Arial" w:cs="Arial"/>
          <w:lang w:eastAsia="sl-SI"/>
        </w:rPr>
        <w:t>V primeru zakonske spremembe davčne stopnje za storitve iz te pogodbe, lahko izvajalec spremeni cene iz svoje ponudbe izključno v višini nastale davčne spremembe.</w:t>
      </w:r>
    </w:p>
    <w:p w14:paraId="4F46F591" w14:textId="77777777" w:rsidR="00ED35A0" w:rsidRPr="00C62C94" w:rsidRDefault="00ED35A0" w:rsidP="00314920">
      <w:pPr>
        <w:spacing w:after="0"/>
        <w:jc w:val="both"/>
        <w:rPr>
          <w:rFonts w:ascii="Arial" w:eastAsia="Times New Roman" w:hAnsi="Arial" w:cs="Arial"/>
          <w:u w:val="single"/>
          <w:lang w:eastAsia="sl-SI"/>
        </w:rPr>
      </w:pPr>
    </w:p>
    <w:p w14:paraId="7047A852" w14:textId="77777777" w:rsidR="0030262F" w:rsidRPr="00C62C94" w:rsidRDefault="0030262F" w:rsidP="00314920">
      <w:pPr>
        <w:spacing w:after="0"/>
        <w:jc w:val="both"/>
        <w:rPr>
          <w:rFonts w:ascii="Arial" w:eastAsia="Times New Roman" w:hAnsi="Arial" w:cs="Arial"/>
          <w:u w:val="single"/>
          <w:lang w:eastAsia="sl-SI"/>
        </w:rPr>
      </w:pPr>
      <w:r w:rsidRPr="00C62C94">
        <w:rPr>
          <w:rFonts w:ascii="Arial" w:eastAsia="Times New Roman" w:hAnsi="Arial" w:cs="Arial"/>
          <w:u w:val="single"/>
          <w:lang w:eastAsia="sl-SI"/>
        </w:rPr>
        <w:t>PLAČILNI POGOJI</w:t>
      </w:r>
    </w:p>
    <w:p w14:paraId="08113A2B" w14:textId="77777777" w:rsidR="00666C3F" w:rsidRPr="00C62C94" w:rsidRDefault="00666C3F" w:rsidP="009566D7">
      <w:pPr>
        <w:numPr>
          <w:ilvl w:val="0"/>
          <w:numId w:val="1"/>
        </w:numPr>
        <w:spacing w:after="0"/>
        <w:jc w:val="center"/>
        <w:rPr>
          <w:rFonts w:ascii="Arial" w:eastAsia="Times New Roman" w:hAnsi="Arial" w:cs="Arial"/>
          <w:b/>
          <w:lang w:eastAsia="sl-SI"/>
        </w:rPr>
      </w:pPr>
      <w:r w:rsidRPr="00C62C94">
        <w:rPr>
          <w:rFonts w:ascii="Arial" w:eastAsia="Times New Roman" w:hAnsi="Arial" w:cs="Arial"/>
          <w:b/>
          <w:lang w:eastAsia="sl-SI"/>
        </w:rPr>
        <w:t>člen</w:t>
      </w:r>
    </w:p>
    <w:p w14:paraId="17F13826" w14:textId="0A7D76C3" w:rsidR="00666C3F" w:rsidRPr="00C62C94" w:rsidRDefault="00666C3F" w:rsidP="00314920">
      <w:pPr>
        <w:autoSpaceDE w:val="0"/>
        <w:autoSpaceDN w:val="0"/>
        <w:adjustRightInd w:val="0"/>
        <w:spacing w:after="0"/>
        <w:jc w:val="both"/>
        <w:rPr>
          <w:rFonts w:ascii="Arial" w:eastAsia="Times New Roman" w:hAnsi="Arial" w:cs="Arial"/>
          <w:lang w:eastAsia="sl-SI"/>
        </w:rPr>
      </w:pPr>
      <w:r w:rsidRPr="00C62C94">
        <w:rPr>
          <w:rFonts w:ascii="Arial" w:eastAsia="Times New Roman" w:hAnsi="Arial" w:cs="Arial"/>
          <w:lang w:eastAsia="sl-SI"/>
        </w:rPr>
        <w:t xml:space="preserve">Naročnik se zavezuje </w:t>
      </w:r>
      <w:r w:rsidR="00B121E6" w:rsidRPr="00C62C94">
        <w:rPr>
          <w:rFonts w:ascii="Arial" w:eastAsia="Times New Roman" w:hAnsi="Arial" w:cs="Arial"/>
          <w:lang w:eastAsia="sl-SI"/>
        </w:rPr>
        <w:t>opravljene storitve</w:t>
      </w:r>
      <w:r w:rsidRPr="00C62C94">
        <w:rPr>
          <w:rFonts w:ascii="Arial" w:eastAsia="Times New Roman" w:hAnsi="Arial" w:cs="Arial"/>
          <w:lang w:eastAsia="sl-SI"/>
        </w:rPr>
        <w:t xml:space="preserve"> plačati v roku </w:t>
      </w:r>
      <w:r w:rsidR="003E0134">
        <w:rPr>
          <w:rFonts w:ascii="Arial" w:eastAsia="Times New Roman" w:hAnsi="Arial" w:cs="Arial"/>
          <w:lang w:eastAsia="sl-SI"/>
        </w:rPr>
        <w:t>3</w:t>
      </w:r>
      <w:r w:rsidRPr="00C62C94">
        <w:rPr>
          <w:rFonts w:ascii="Arial" w:eastAsia="Times New Roman" w:hAnsi="Arial" w:cs="Arial"/>
          <w:lang w:eastAsia="sl-SI"/>
        </w:rPr>
        <w:t xml:space="preserve">0 dni od datuma uradnega prejema pravilno izstavljenega </w:t>
      </w:r>
      <w:r w:rsidRPr="00E312F6">
        <w:rPr>
          <w:rFonts w:ascii="Arial" w:eastAsia="Times New Roman" w:hAnsi="Arial" w:cs="Arial"/>
          <w:lang w:eastAsia="sl-SI"/>
        </w:rPr>
        <w:t>zbirnega računa</w:t>
      </w:r>
      <w:r w:rsidR="00B121E6" w:rsidRPr="00C62C94">
        <w:rPr>
          <w:rFonts w:ascii="Arial" w:eastAsia="Times New Roman" w:hAnsi="Arial" w:cs="Arial"/>
          <w:lang w:eastAsia="sl-SI"/>
        </w:rPr>
        <w:t>, na transakcijski račun izvajalca</w:t>
      </w:r>
      <w:r w:rsidRPr="00C62C94">
        <w:rPr>
          <w:rFonts w:ascii="Arial" w:eastAsia="Times New Roman" w:hAnsi="Arial" w:cs="Arial"/>
          <w:lang w:eastAsia="sl-SI"/>
        </w:rPr>
        <w:t xml:space="preserve"> št.:……………………., odprt pri banki ……………………………. .</w:t>
      </w:r>
      <w:r w:rsidRPr="00C62C94">
        <w:rPr>
          <w:rFonts w:ascii="Arial" w:hAnsi="Arial" w:cs="Arial"/>
        </w:rPr>
        <w:t xml:space="preserve"> </w:t>
      </w:r>
      <w:r w:rsidR="003E0134">
        <w:rPr>
          <w:rFonts w:ascii="Arial" w:hAnsi="Arial" w:cs="Arial"/>
        </w:rPr>
        <w:t>Izvajalec bo opravljene storitve naročniku obračunaval dvakrat mesečno, in sicer 5. in 25. v mesecu za dejansko število pripravljenih in dostavljenih obrokov ter za dejansko število dni zagotavljanja nadomestnega delavca za razdeljevanje hrane, v posameznem obračunskem obdobju.</w:t>
      </w:r>
    </w:p>
    <w:p w14:paraId="1C03C9F2" w14:textId="77777777" w:rsidR="00666C3F" w:rsidRPr="00C62C94" w:rsidRDefault="00666C3F" w:rsidP="00314920">
      <w:pPr>
        <w:autoSpaceDE w:val="0"/>
        <w:autoSpaceDN w:val="0"/>
        <w:adjustRightInd w:val="0"/>
        <w:spacing w:after="0"/>
        <w:jc w:val="both"/>
        <w:rPr>
          <w:rFonts w:ascii="Arial" w:eastAsia="Times New Roman" w:hAnsi="Arial" w:cs="Arial"/>
          <w:lang w:eastAsia="sl-SI"/>
        </w:rPr>
      </w:pPr>
    </w:p>
    <w:p w14:paraId="58670EF9" w14:textId="67A2B820" w:rsidR="00666C3F" w:rsidRDefault="00666C3F" w:rsidP="00314920">
      <w:pPr>
        <w:autoSpaceDE w:val="0"/>
        <w:autoSpaceDN w:val="0"/>
        <w:adjustRightInd w:val="0"/>
        <w:spacing w:after="0"/>
        <w:jc w:val="both"/>
        <w:rPr>
          <w:rFonts w:ascii="Arial" w:eastAsia="Times New Roman" w:hAnsi="Arial" w:cs="Arial"/>
          <w:lang w:eastAsia="sl-SI"/>
        </w:rPr>
      </w:pPr>
      <w:r w:rsidRPr="00C62C94">
        <w:rPr>
          <w:rFonts w:ascii="Arial" w:eastAsia="Times New Roman" w:hAnsi="Arial" w:cs="Arial"/>
          <w:lang w:eastAsia="sl-SI"/>
        </w:rPr>
        <w:t>Vsak izstavljen račun bo vseb</w:t>
      </w:r>
      <w:r w:rsidR="00B121E6" w:rsidRPr="00C62C94">
        <w:rPr>
          <w:rFonts w:ascii="Arial" w:eastAsia="Times New Roman" w:hAnsi="Arial" w:cs="Arial"/>
          <w:lang w:eastAsia="sl-SI"/>
        </w:rPr>
        <w:t>oval podatke o številki pogodbe</w:t>
      </w:r>
      <w:r w:rsidR="000630C7" w:rsidRPr="00C62C94">
        <w:rPr>
          <w:rFonts w:ascii="Arial" w:eastAsia="Times New Roman" w:hAnsi="Arial" w:cs="Arial"/>
          <w:lang w:eastAsia="sl-SI"/>
        </w:rPr>
        <w:t xml:space="preserve"> ter specifikacijo izdanih obrokov po naročnikovih stroškovnih mestih</w:t>
      </w:r>
      <w:r w:rsidRPr="00C62C94">
        <w:rPr>
          <w:rFonts w:ascii="Arial" w:eastAsia="Times New Roman" w:hAnsi="Arial" w:cs="Arial"/>
          <w:lang w:eastAsia="sl-SI"/>
        </w:rPr>
        <w:t xml:space="preserve">. Če naročnik zamudi s plačilom, je </w:t>
      </w:r>
      <w:r w:rsidR="00B121E6" w:rsidRPr="00C62C94">
        <w:rPr>
          <w:rFonts w:ascii="Arial" w:eastAsia="Times New Roman" w:hAnsi="Arial" w:cs="Arial"/>
          <w:lang w:eastAsia="sl-SI"/>
        </w:rPr>
        <w:t>izvajalec</w:t>
      </w:r>
      <w:r w:rsidRPr="00C62C94">
        <w:rPr>
          <w:rFonts w:ascii="Arial" w:eastAsia="Times New Roman" w:hAnsi="Arial" w:cs="Arial"/>
          <w:lang w:eastAsia="sl-SI"/>
        </w:rPr>
        <w:t xml:space="preserve"> upravičen zahtevati zakonite zamudne obresti od dneva zapadlosti računa v plačilo do dneva plačila.</w:t>
      </w:r>
    </w:p>
    <w:p w14:paraId="5DD92046" w14:textId="77777777" w:rsidR="0020306F" w:rsidRPr="00C62C94" w:rsidRDefault="0020306F" w:rsidP="00314920">
      <w:pPr>
        <w:autoSpaceDE w:val="0"/>
        <w:autoSpaceDN w:val="0"/>
        <w:adjustRightInd w:val="0"/>
        <w:spacing w:after="0"/>
        <w:jc w:val="both"/>
        <w:rPr>
          <w:rFonts w:ascii="Arial" w:eastAsia="Times New Roman" w:hAnsi="Arial" w:cs="Arial"/>
          <w:lang w:eastAsia="sl-SI"/>
        </w:rPr>
      </w:pPr>
    </w:p>
    <w:p w14:paraId="6DB7FBD6" w14:textId="77777777" w:rsidR="0030262F" w:rsidRPr="004B6897" w:rsidRDefault="0030262F" w:rsidP="009566D7">
      <w:pPr>
        <w:numPr>
          <w:ilvl w:val="0"/>
          <w:numId w:val="1"/>
        </w:numPr>
        <w:spacing w:after="0"/>
        <w:jc w:val="center"/>
        <w:rPr>
          <w:rFonts w:ascii="Arial" w:eastAsia="Times New Roman" w:hAnsi="Arial" w:cs="Arial"/>
          <w:b/>
          <w:lang w:eastAsia="sl-SI"/>
        </w:rPr>
      </w:pPr>
      <w:r w:rsidRPr="004B6897">
        <w:rPr>
          <w:rFonts w:ascii="Arial" w:eastAsia="Times New Roman" w:hAnsi="Arial" w:cs="Arial"/>
          <w:b/>
          <w:lang w:eastAsia="sl-SI"/>
        </w:rPr>
        <w:t>člen</w:t>
      </w:r>
    </w:p>
    <w:p w14:paraId="46453BD9" w14:textId="77777777" w:rsidR="0030262F" w:rsidRPr="00C62C94" w:rsidRDefault="0030262F" w:rsidP="00314920">
      <w:pPr>
        <w:spacing w:after="0"/>
        <w:jc w:val="both"/>
        <w:rPr>
          <w:rFonts w:ascii="Arial" w:eastAsia="Times New Roman" w:hAnsi="Arial" w:cs="Arial"/>
          <w:lang w:eastAsia="sl-SI"/>
        </w:rPr>
      </w:pPr>
      <w:r w:rsidRPr="00C62C94">
        <w:rPr>
          <w:rFonts w:ascii="Arial" w:eastAsia="Times New Roman" w:hAnsi="Arial" w:cs="Arial"/>
          <w:lang w:eastAsia="sl-SI"/>
        </w:rPr>
        <w:t xml:space="preserve">V skladu s 26. členom Zakona o spremembah in dopolnitvah Zakona o opravljanju plačilnih storitev za proračunske uporabnike (Ur. l. RS, št. 111/2013) </w:t>
      </w:r>
      <w:r w:rsidR="00DD3ABC" w:rsidRPr="00C62C94">
        <w:rPr>
          <w:rFonts w:ascii="Arial" w:eastAsia="Times New Roman" w:hAnsi="Arial" w:cs="Arial"/>
          <w:lang w:eastAsia="sl-SI"/>
        </w:rPr>
        <w:t>naročnik</w:t>
      </w:r>
      <w:r w:rsidRPr="00C62C94">
        <w:rPr>
          <w:rFonts w:ascii="Arial" w:eastAsia="Times New Roman" w:hAnsi="Arial" w:cs="Arial"/>
          <w:lang w:eastAsia="sl-SI"/>
        </w:rPr>
        <w:t xml:space="preserve"> lahko prejema račune in spremljajočo dokumentacijo izključno v elektronski obliki.</w:t>
      </w:r>
    </w:p>
    <w:p w14:paraId="6915DE74" w14:textId="77777777" w:rsidR="00CB5C01" w:rsidRPr="00C62C94" w:rsidRDefault="00CB5C01" w:rsidP="00314920">
      <w:pPr>
        <w:spacing w:after="0"/>
        <w:jc w:val="both"/>
        <w:rPr>
          <w:rFonts w:ascii="Arial" w:eastAsia="Times New Roman" w:hAnsi="Arial" w:cs="Arial"/>
          <w:lang w:eastAsia="sl-SI"/>
        </w:rPr>
      </w:pPr>
    </w:p>
    <w:p w14:paraId="21DF360C" w14:textId="77777777" w:rsidR="00DC7023" w:rsidRPr="00C62C94" w:rsidRDefault="00DC7023" w:rsidP="00314920">
      <w:pPr>
        <w:autoSpaceDE w:val="0"/>
        <w:autoSpaceDN w:val="0"/>
        <w:adjustRightInd w:val="0"/>
        <w:spacing w:after="0"/>
        <w:jc w:val="both"/>
        <w:rPr>
          <w:rFonts w:ascii="Arial" w:hAnsi="Arial" w:cs="Arial"/>
          <w:u w:val="single"/>
          <w:lang w:eastAsia="sl-SI"/>
        </w:rPr>
      </w:pPr>
    </w:p>
    <w:p w14:paraId="056918D6" w14:textId="30C036FB" w:rsidR="000A7098" w:rsidRPr="00047443" w:rsidRDefault="000A7098" w:rsidP="009566D7">
      <w:pPr>
        <w:numPr>
          <w:ilvl w:val="0"/>
          <w:numId w:val="1"/>
        </w:numPr>
        <w:spacing w:after="0"/>
        <w:jc w:val="center"/>
        <w:rPr>
          <w:rFonts w:ascii="Arial" w:eastAsia="Times New Roman" w:hAnsi="Arial" w:cs="Arial"/>
          <w:b/>
          <w:lang w:eastAsia="sl-SI"/>
        </w:rPr>
      </w:pPr>
      <w:r w:rsidRPr="009629ED">
        <w:rPr>
          <w:rFonts w:ascii="Arial" w:eastAsia="Times New Roman" w:hAnsi="Arial" w:cs="Arial"/>
          <w:b/>
          <w:lang w:eastAsia="sl-SI"/>
        </w:rPr>
        <w:t>čle</w:t>
      </w:r>
      <w:r w:rsidR="00047443">
        <w:rPr>
          <w:rFonts w:ascii="Arial" w:eastAsia="Times New Roman" w:hAnsi="Arial" w:cs="Arial"/>
          <w:b/>
          <w:lang w:eastAsia="sl-SI"/>
        </w:rPr>
        <w:t>n</w:t>
      </w:r>
    </w:p>
    <w:p w14:paraId="3112A589" w14:textId="0FFC81B4" w:rsidR="004F26F7" w:rsidRPr="00A259A0" w:rsidRDefault="004F26F7" w:rsidP="00314920">
      <w:pPr>
        <w:autoSpaceDE w:val="0"/>
        <w:autoSpaceDN w:val="0"/>
        <w:adjustRightInd w:val="0"/>
        <w:spacing w:after="0"/>
        <w:jc w:val="both"/>
        <w:rPr>
          <w:rFonts w:ascii="Arial" w:hAnsi="Arial" w:cs="Arial"/>
          <w:lang w:eastAsia="sl-SI"/>
        </w:rPr>
      </w:pPr>
      <w:r w:rsidRPr="00A259A0">
        <w:rPr>
          <w:rFonts w:ascii="Arial" w:hAnsi="Arial" w:cs="Arial"/>
          <w:lang w:eastAsia="sl-SI"/>
        </w:rPr>
        <w:t>Izvajalec je med opravljanjem storitev v skladu z veljavnimi predpisi o varstvu pri delu dolžan zagotoviti vse potrebne varnostne ukrepe, ki so potrebni za varovanje življenja in zdravja delavcev izvajalca.</w:t>
      </w:r>
    </w:p>
    <w:p w14:paraId="33653D1B" w14:textId="77777777" w:rsidR="004F26F7" w:rsidRPr="00A259A0" w:rsidRDefault="004F26F7" w:rsidP="00314920">
      <w:pPr>
        <w:autoSpaceDE w:val="0"/>
        <w:autoSpaceDN w:val="0"/>
        <w:adjustRightInd w:val="0"/>
        <w:spacing w:after="0"/>
        <w:jc w:val="both"/>
        <w:rPr>
          <w:rFonts w:ascii="Arial" w:hAnsi="Arial" w:cs="Arial"/>
          <w:lang w:eastAsia="sl-SI"/>
        </w:rPr>
      </w:pPr>
    </w:p>
    <w:p w14:paraId="4349D835" w14:textId="77777777" w:rsidR="004B6897" w:rsidRPr="009629ED" w:rsidRDefault="004B6897" w:rsidP="00314920">
      <w:pPr>
        <w:autoSpaceDE w:val="0"/>
        <w:autoSpaceDN w:val="0"/>
        <w:adjustRightInd w:val="0"/>
        <w:spacing w:after="0"/>
        <w:jc w:val="both"/>
        <w:rPr>
          <w:rFonts w:ascii="Arial" w:hAnsi="Arial" w:cs="Arial"/>
          <w:u w:val="single"/>
          <w:lang w:eastAsia="sl-SI"/>
        </w:rPr>
      </w:pPr>
    </w:p>
    <w:p w14:paraId="02F8305D" w14:textId="77777777" w:rsidR="0030262F" w:rsidRPr="009629ED" w:rsidRDefault="0008125D" w:rsidP="00314920">
      <w:pPr>
        <w:autoSpaceDE w:val="0"/>
        <w:autoSpaceDN w:val="0"/>
        <w:adjustRightInd w:val="0"/>
        <w:spacing w:after="0"/>
        <w:jc w:val="both"/>
        <w:rPr>
          <w:rFonts w:ascii="Arial" w:hAnsi="Arial" w:cs="Arial"/>
          <w:u w:val="single"/>
          <w:lang w:eastAsia="sl-SI"/>
        </w:rPr>
      </w:pPr>
      <w:r w:rsidRPr="009629ED">
        <w:rPr>
          <w:rFonts w:ascii="Arial" w:hAnsi="Arial" w:cs="Arial"/>
          <w:u w:val="single"/>
          <w:lang w:eastAsia="sl-SI"/>
        </w:rPr>
        <w:t>FINANČNO ZAVAROVANJE</w:t>
      </w:r>
    </w:p>
    <w:p w14:paraId="066421BA" w14:textId="77777777" w:rsidR="0030262F" w:rsidRPr="009629ED" w:rsidRDefault="0030262F" w:rsidP="009566D7">
      <w:pPr>
        <w:numPr>
          <w:ilvl w:val="0"/>
          <w:numId w:val="1"/>
        </w:numPr>
        <w:spacing w:after="0"/>
        <w:jc w:val="center"/>
        <w:rPr>
          <w:rFonts w:ascii="Arial" w:eastAsia="Times New Roman" w:hAnsi="Arial" w:cs="Arial"/>
          <w:b/>
          <w:lang w:eastAsia="sl-SI"/>
        </w:rPr>
      </w:pPr>
      <w:r w:rsidRPr="009629ED">
        <w:rPr>
          <w:rFonts w:ascii="Arial" w:eastAsia="Times New Roman" w:hAnsi="Arial" w:cs="Arial"/>
          <w:b/>
          <w:lang w:eastAsia="sl-SI"/>
        </w:rPr>
        <w:t>člen</w:t>
      </w:r>
    </w:p>
    <w:p w14:paraId="4A6E8A0E" w14:textId="543F7E05" w:rsidR="0030262F" w:rsidRPr="009629ED" w:rsidRDefault="004C4231" w:rsidP="00314920">
      <w:pPr>
        <w:autoSpaceDE w:val="0"/>
        <w:autoSpaceDN w:val="0"/>
        <w:adjustRightInd w:val="0"/>
        <w:spacing w:after="0"/>
        <w:jc w:val="both"/>
        <w:rPr>
          <w:rFonts w:ascii="Arial" w:eastAsia="Times New Roman" w:hAnsi="Arial" w:cs="Arial"/>
          <w:lang w:eastAsia="sl-SI"/>
        </w:rPr>
      </w:pPr>
      <w:r w:rsidRPr="009629ED">
        <w:rPr>
          <w:rFonts w:ascii="Arial" w:eastAsia="Times New Roman" w:hAnsi="Arial" w:cs="Arial"/>
          <w:lang w:eastAsia="sl-SI"/>
        </w:rPr>
        <w:t>Izvajalec</w:t>
      </w:r>
      <w:r w:rsidR="00564A36" w:rsidRPr="009629ED">
        <w:rPr>
          <w:rFonts w:ascii="Arial" w:eastAsia="Times New Roman" w:hAnsi="Arial" w:cs="Arial"/>
          <w:lang w:eastAsia="sl-SI"/>
        </w:rPr>
        <w:t xml:space="preserve"> mora</w:t>
      </w:r>
      <w:r w:rsidR="0030262F" w:rsidRPr="009629ED">
        <w:rPr>
          <w:rFonts w:ascii="Arial" w:eastAsia="Times New Roman" w:hAnsi="Arial" w:cs="Arial"/>
          <w:lang w:eastAsia="sl-SI"/>
        </w:rPr>
        <w:t xml:space="preserve"> v roku osmih (8) koledarskih dni po podpisu te pogodbe </w:t>
      </w:r>
      <w:r w:rsidR="00DD3ABC" w:rsidRPr="009629ED">
        <w:rPr>
          <w:rFonts w:ascii="Arial" w:eastAsia="Times New Roman" w:hAnsi="Arial" w:cs="Arial"/>
          <w:lang w:eastAsia="sl-SI"/>
        </w:rPr>
        <w:t>naročnik</w:t>
      </w:r>
      <w:r w:rsidR="00564A36" w:rsidRPr="009629ED">
        <w:rPr>
          <w:rFonts w:ascii="Arial" w:eastAsia="Times New Roman" w:hAnsi="Arial" w:cs="Arial"/>
          <w:lang w:eastAsia="sl-SI"/>
        </w:rPr>
        <w:t>u izročiti</w:t>
      </w:r>
      <w:r w:rsidR="0030262F" w:rsidRPr="009629ED">
        <w:rPr>
          <w:rFonts w:ascii="Arial" w:eastAsia="Times New Roman" w:hAnsi="Arial" w:cs="Arial"/>
          <w:lang w:eastAsia="sl-SI"/>
        </w:rPr>
        <w:t xml:space="preserve"> finančno zavarovanje - garancijo (banke / zavarovalnice) za dobro izvedbo pogodbenih obvez</w:t>
      </w:r>
      <w:r w:rsidR="008B79A1" w:rsidRPr="009629ED">
        <w:rPr>
          <w:rFonts w:ascii="Arial" w:eastAsia="Times New Roman" w:hAnsi="Arial" w:cs="Arial"/>
          <w:lang w:eastAsia="sl-SI"/>
        </w:rPr>
        <w:t xml:space="preserve">nosti, v valuti </w:t>
      </w:r>
      <w:r w:rsidR="008B79A1" w:rsidRPr="009629ED">
        <w:rPr>
          <w:rFonts w:ascii="Arial" w:eastAsia="Times New Roman" w:hAnsi="Arial" w:cs="Arial"/>
          <w:lang w:eastAsia="sl-SI"/>
        </w:rPr>
        <w:lastRenderedPageBreak/>
        <w:t xml:space="preserve">EUR, v višini </w:t>
      </w:r>
      <w:r w:rsidR="00C72E28">
        <w:rPr>
          <w:rFonts w:ascii="Arial" w:eastAsia="Times New Roman" w:hAnsi="Arial" w:cs="Arial"/>
          <w:lang w:eastAsia="sl-SI"/>
        </w:rPr>
        <w:t>5</w:t>
      </w:r>
      <w:r w:rsidR="00564A36" w:rsidRPr="009629ED">
        <w:rPr>
          <w:rFonts w:ascii="Arial" w:eastAsia="Times New Roman" w:hAnsi="Arial" w:cs="Arial"/>
          <w:lang w:eastAsia="sl-SI"/>
        </w:rPr>
        <w:t>% pogodbeno</w:t>
      </w:r>
      <w:r w:rsidR="0030262F" w:rsidRPr="009629ED">
        <w:rPr>
          <w:rFonts w:ascii="Arial" w:eastAsia="Times New Roman" w:hAnsi="Arial" w:cs="Arial"/>
          <w:lang w:eastAsia="sl-SI"/>
        </w:rPr>
        <w:t xml:space="preserve"> vrednosti z DDV</w:t>
      </w:r>
      <w:r w:rsidR="003A61D5" w:rsidRPr="009629ED">
        <w:rPr>
          <w:rFonts w:ascii="Arial" w:eastAsia="Times New Roman" w:hAnsi="Arial" w:cs="Arial"/>
          <w:lang w:eastAsia="sl-SI"/>
        </w:rPr>
        <w:t xml:space="preserve">, </w:t>
      </w:r>
      <w:r w:rsidR="001B53CC" w:rsidRPr="009629ED">
        <w:rPr>
          <w:rFonts w:ascii="Arial" w:eastAsia="Times New Roman" w:hAnsi="Arial" w:cs="Arial"/>
          <w:lang w:eastAsia="sl-SI"/>
        </w:rPr>
        <w:t xml:space="preserve">z veljavnostjo </w:t>
      </w:r>
      <w:r w:rsidR="008048A4" w:rsidRPr="009629ED">
        <w:rPr>
          <w:rFonts w:ascii="Arial" w:eastAsia="Times New Roman" w:hAnsi="Arial" w:cs="Arial"/>
          <w:lang w:eastAsia="sl-SI"/>
        </w:rPr>
        <w:t xml:space="preserve">finančnega zavarovanja </w:t>
      </w:r>
      <w:r w:rsidR="00D8024A" w:rsidRPr="009629ED">
        <w:rPr>
          <w:rFonts w:ascii="Arial" w:eastAsia="Times New Roman" w:hAnsi="Arial" w:cs="Arial"/>
          <w:lang w:eastAsia="sl-SI"/>
        </w:rPr>
        <w:t xml:space="preserve">najmanj </w:t>
      </w:r>
      <w:r w:rsidR="00DA4FAD" w:rsidRPr="009629ED">
        <w:rPr>
          <w:rFonts w:ascii="Arial" w:eastAsia="Times New Roman" w:hAnsi="Arial" w:cs="Arial"/>
          <w:lang w:eastAsia="sl-SI"/>
        </w:rPr>
        <w:t>en (</w:t>
      </w:r>
      <w:r w:rsidR="008048A4" w:rsidRPr="009629ED">
        <w:rPr>
          <w:rFonts w:ascii="Arial" w:eastAsia="Times New Roman" w:hAnsi="Arial" w:cs="Arial"/>
          <w:lang w:eastAsia="sl-SI"/>
        </w:rPr>
        <w:t>1) mesec d</w:t>
      </w:r>
      <w:r w:rsidR="00DA4FAD" w:rsidRPr="009629ED">
        <w:rPr>
          <w:rFonts w:ascii="Arial" w:eastAsia="Times New Roman" w:hAnsi="Arial" w:cs="Arial"/>
          <w:lang w:eastAsia="sl-SI"/>
        </w:rPr>
        <w:t>lj</w:t>
      </w:r>
      <w:r w:rsidR="008048A4" w:rsidRPr="009629ED">
        <w:rPr>
          <w:rFonts w:ascii="Arial" w:eastAsia="Times New Roman" w:hAnsi="Arial" w:cs="Arial"/>
          <w:lang w:eastAsia="sl-SI"/>
        </w:rPr>
        <w:t>e</w:t>
      </w:r>
      <w:r w:rsidR="00DA4FAD" w:rsidRPr="009629ED">
        <w:rPr>
          <w:rFonts w:ascii="Arial" w:eastAsia="Times New Roman" w:hAnsi="Arial" w:cs="Arial"/>
          <w:lang w:eastAsia="sl-SI"/>
        </w:rPr>
        <w:t xml:space="preserve"> od </w:t>
      </w:r>
      <w:r w:rsidR="009B45A8">
        <w:rPr>
          <w:rFonts w:ascii="Arial" w:eastAsia="Times New Roman" w:hAnsi="Arial" w:cs="Arial"/>
          <w:lang w:eastAsia="sl-SI"/>
        </w:rPr>
        <w:t xml:space="preserve">veljavnosti </w:t>
      </w:r>
      <w:r w:rsidR="00DA4FAD" w:rsidRPr="009629ED">
        <w:rPr>
          <w:rFonts w:ascii="Arial" w:eastAsia="Times New Roman" w:hAnsi="Arial" w:cs="Arial"/>
          <w:lang w:eastAsia="sl-SI"/>
        </w:rPr>
        <w:t>pogodb</w:t>
      </w:r>
      <w:r w:rsidR="005B6A29">
        <w:rPr>
          <w:rFonts w:ascii="Arial" w:eastAsia="Times New Roman" w:hAnsi="Arial" w:cs="Arial"/>
          <w:lang w:eastAsia="sl-SI"/>
        </w:rPr>
        <w:t>e</w:t>
      </w:r>
      <w:r w:rsidR="00DA4FAD" w:rsidRPr="009629ED">
        <w:rPr>
          <w:rFonts w:ascii="Arial" w:eastAsia="Times New Roman" w:hAnsi="Arial" w:cs="Arial"/>
          <w:lang w:eastAsia="sl-SI"/>
        </w:rPr>
        <w:t xml:space="preserve">. </w:t>
      </w:r>
      <w:r w:rsidR="0030262F" w:rsidRPr="009629ED">
        <w:rPr>
          <w:rFonts w:ascii="Arial" w:eastAsia="Times New Roman" w:hAnsi="Arial" w:cs="Arial"/>
          <w:lang w:eastAsia="sl-SI"/>
        </w:rPr>
        <w:t xml:space="preserve">Predložitev </w:t>
      </w:r>
      <w:r w:rsidR="004C0F64" w:rsidRPr="009629ED">
        <w:rPr>
          <w:rFonts w:ascii="Arial" w:eastAsia="Times New Roman" w:hAnsi="Arial" w:cs="Arial"/>
          <w:lang w:eastAsia="sl-SI"/>
        </w:rPr>
        <w:t>finančnega zavarovanja</w:t>
      </w:r>
      <w:r w:rsidR="0030262F" w:rsidRPr="009629ED">
        <w:rPr>
          <w:rFonts w:ascii="Arial" w:eastAsia="Times New Roman" w:hAnsi="Arial" w:cs="Arial"/>
          <w:lang w:eastAsia="sl-SI"/>
        </w:rPr>
        <w:t xml:space="preserve"> za dobro izvedbo pogodbenih obveznosti je pogoj za veljavnost pogodbe.</w:t>
      </w:r>
    </w:p>
    <w:p w14:paraId="0DB30F60" w14:textId="77777777" w:rsidR="004F38D7" w:rsidRPr="009629ED" w:rsidRDefault="004F38D7" w:rsidP="00314920">
      <w:pPr>
        <w:spacing w:after="0"/>
        <w:jc w:val="both"/>
        <w:rPr>
          <w:rFonts w:ascii="Arial" w:eastAsia="Times New Roman" w:hAnsi="Arial" w:cs="Arial"/>
          <w:lang w:eastAsia="sl-SI"/>
        </w:rPr>
      </w:pPr>
    </w:p>
    <w:p w14:paraId="29618754" w14:textId="77777777" w:rsidR="00D34F9C" w:rsidRPr="009629ED" w:rsidRDefault="00D34F9C" w:rsidP="00314920">
      <w:pPr>
        <w:autoSpaceDE w:val="0"/>
        <w:autoSpaceDN w:val="0"/>
        <w:adjustRightInd w:val="0"/>
        <w:spacing w:after="0"/>
        <w:jc w:val="both"/>
        <w:rPr>
          <w:rFonts w:ascii="Arial" w:eastAsia="Times New Roman" w:hAnsi="Arial" w:cs="Arial"/>
          <w:lang w:eastAsia="sl-SI"/>
        </w:rPr>
      </w:pPr>
      <w:r w:rsidRPr="009629ED">
        <w:rPr>
          <w:rFonts w:ascii="Arial" w:eastAsia="Times New Roman" w:hAnsi="Arial" w:cs="Arial"/>
          <w:lang w:eastAsia="sl-SI"/>
        </w:rPr>
        <w:t>Finančno zavarovanje služi naročniku kot jamstvo za vestno izpolnjevanje izvajalčevih obveznosti do naročnika v času izvajanja te pogodbe. Naročnik je upravičen do unovčenja tega finančnega zavarovanja brez predhodnega opomina v naslednjih primerih:</w:t>
      </w:r>
    </w:p>
    <w:p w14:paraId="1D9176DD" w14:textId="77777777" w:rsidR="00D34F9C" w:rsidRPr="009629ED" w:rsidRDefault="00D34F9C" w:rsidP="009566D7">
      <w:pPr>
        <w:numPr>
          <w:ilvl w:val="0"/>
          <w:numId w:val="23"/>
        </w:numPr>
        <w:autoSpaceDE w:val="0"/>
        <w:autoSpaceDN w:val="0"/>
        <w:adjustRightInd w:val="0"/>
        <w:spacing w:after="0"/>
        <w:jc w:val="both"/>
        <w:rPr>
          <w:rFonts w:ascii="Arial" w:eastAsia="Times New Roman" w:hAnsi="Arial" w:cs="Arial"/>
          <w:lang w:eastAsia="sl-SI"/>
        </w:rPr>
      </w:pPr>
      <w:r w:rsidRPr="009629ED">
        <w:rPr>
          <w:rFonts w:ascii="Arial" w:eastAsia="Times New Roman" w:hAnsi="Arial" w:cs="Arial"/>
          <w:lang w:eastAsia="sl-SI"/>
        </w:rPr>
        <w:t>izvajalec ni pričel izvajati svojih pogodbenih obveznosti v skladu z določili te pogodbe; ali</w:t>
      </w:r>
    </w:p>
    <w:p w14:paraId="7089AB7D" w14:textId="042E1A4B" w:rsidR="00D34F9C" w:rsidRPr="009629ED" w:rsidRDefault="00D34F9C" w:rsidP="009566D7">
      <w:pPr>
        <w:numPr>
          <w:ilvl w:val="0"/>
          <w:numId w:val="23"/>
        </w:numPr>
        <w:autoSpaceDE w:val="0"/>
        <w:autoSpaceDN w:val="0"/>
        <w:adjustRightInd w:val="0"/>
        <w:spacing w:after="0"/>
        <w:jc w:val="both"/>
        <w:rPr>
          <w:rFonts w:ascii="Arial" w:eastAsia="Times New Roman" w:hAnsi="Arial" w:cs="Arial"/>
          <w:lang w:eastAsia="sl-SI"/>
        </w:rPr>
      </w:pPr>
      <w:r w:rsidRPr="009629ED">
        <w:rPr>
          <w:rFonts w:ascii="Arial" w:eastAsia="Times New Roman" w:hAnsi="Arial" w:cs="Arial"/>
          <w:lang w:eastAsia="sl-SI"/>
        </w:rPr>
        <w:t>izvajalec n</w:t>
      </w:r>
      <w:r w:rsidR="004B6897">
        <w:rPr>
          <w:rFonts w:ascii="Arial" w:eastAsia="Times New Roman" w:hAnsi="Arial" w:cs="Arial"/>
          <w:lang w:eastAsia="sl-SI"/>
        </w:rPr>
        <w:t>e</w:t>
      </w:r>
      <w:r w:rsidRPr="009629ED">
        <w:rPr>
          <w:rFonts w:ascii="Arial" w:eastAsia="Times New Roman" w:hAnsi="Arial" w:cs="Arial"/>
          <w:lang w:eastAsia="sl-SI"/>
        </w:rPr>
        <w:t xml:space="preserve"> izpoln</w:t>
      </w:r>
      <w:r w:rsidR="004B6897">
        <w:rPr>
          <w:rFonts w:ascii="Arial" w:eastAsia="Times New Roman" w:hAnsi="Arial" w:cs="Arial"/>
          <w:lang w:eastAsia="sl-SI"/>
        </w:rPr>
        <w:t>juje</w:t>
      </w:r>
      <w:r w:rsidRPr="009629ED">
        <w:rPr>
          <w:rFonts w:ascii="Arial" w:eastAsia="Times New Roman" w:hAnsi="Arial" w:cs="Arial"/>
          <w:lang w:eastAsia="sl-SI"/>
        </w:rPr>
        <w:t xml:space="preserve"> svojih pogodbenih obveznosti v skladu z določili te pogodbe</w:t>
      </w:r>
      <w:r w:rsidR="004B6897">
        <w:rPr>
          <w:rFonts w:ascii="Arial" w:eastAsia="Times New Roman" w:hAnsi="Arial" w:cs="Arial"/>
          <w:lang w:eastAsia="sl-SI"/>
        </w:rPr>
        <w:t xml:space="preserve"> in razpisne dokumentacije</w:t>
      </w:r>
      <w:r w:rsidRPr="009629ED">
        <w:rPr>
          <w:rFonts w:ascii="Arial" w:eastAsia="Times New Roman" w:hAnsi="Arial" w:cs="Arial"/>
          <w:lang w:eastAsia="sl-SI"/>
        </w:rPr>
        <w:t>; ali</w:t>
      </w:r>
    </w:p>
    <w:p w14:paraId="6C84C4E2" w14:textId="7334ABA2" w:rsidR="00D34F9C" w:rsidRPr="009629ED" w:rsidRDefault="00D34F9C" w:rsidP="009566D7">
      <w:pPr>
        <w:numPr>
          <w:ilvl w:val="0"/>
          <w:numId w:val="23"/>
        </w:numPr>
        <w:autoSpaceDE w:val="0"/>
        <w:autoSpaceDN w:val="0"/>
        <w:adjustRightInd w:val="0"/>
        <w:spacing w:after="0"/>
        <w:jc w:val="both"/>
        <w:rPr>
          <w:rFonts w:ascii="Arial" w:eastAsia="Times New Roman" w:hAnsi="Arial" w:cs="Arial"/>
          <w:lang w:eastAsia="sl-SI"/>
        </w:rPr>
      </w:pPr>
      <w:r w:rsidRPr="009629ED">
        <w:rPr>
          <w:rFonts w:ascii="Arial" w:eastAsia="Times New Roman" w:hAnsi="Arial" w:cs="Arial"/>
          <w:lang w:eastAsia="sl-SI"/>
        </w:rPr>
        <w:t xml:space="preserve">izvajalec pravočasno </w:t>
      </w:r>
      <w:r w:rsidR="004B6897">
        <w:rPr>
          <w:rFonts w:ascii="Arial" w:eastAsia="Times New Roman" w:hAnsi="Arial" w:cs="Arial"/>
          <w:lang w:eastAsia="sl-SI"/>
        </w:rPr>
        <w:t xml:space="preserve">ne </w:t>
      </w:r>
      <w:r w:rsidRPr="009629ED">
        <w:rPr>
          <w:rFonts w:ascii="Arial" w:eastAsia="Times New Roman" w:hAnsi="Arial" w:cs="Arial"/>
          <w:lang w:eastAsia="sl-SI"/>
        </w:rPr>
        <w:t>izpoln</w:t>
      </w:r>
      <w:r w:rsidR="004B6897">
        <w:rPr>
          <w:rFonts w:ascii="Arial" w:eastAsia="Times New Roman" w:hAnsi="Arial" w:cs="Arial"/>
          <w:lang w:eastAsia="sl-SI"/>
        </w:rPr>
        <w:t>juje</w:t>
      </w:r>
      <w:r w:rsidRPr="009629ED">
        <w:rPr>
          <w:rFonts w:ascii="Arial" w:eastAsia="Times New Roman" w:hAnsi="Arial" w:cs="Arial"/>
          <w:lang w:eastAsia="sl-SI"/>
        </w:rPr>
        <w:t xml:space="preserve"> svojih pogodbenih obveznosti v skladu z določili te pogodbe</w:t>
      </w:r>
      <w:r w:rsidR="004B6897">
        <w:rPr>
          <w:rFonts w:ascii="Arial" w:eastAsia="Times New Roman" w:hAnsi="Arial" w:cs="Arial"/>
          <w:lang w:eastAsia="sl-SI"/>
        </w:rPr>
        <w:t xml:space="preserve"> in razpisne dokumentacije</w:t>
      </w:r>
      <w:r w:rsidRPr="009629ED">
        <w:rPr>
          <w:rFonts w:ascii="Arial" w:eastAsia="Times New Roman" w:hAnsi="Arial" w:cs="Arial"/>
          <w:lang w:eastAsia="sl-SI"/>
        </w:rPr>
        <w:t>; ali</w:t>
      </w:r>
    </w:p>
    <w:p w14:paraId="7CCD979F" w14:textId="77777777" w:rsidR="00D34F9C" w:rsidRPr="009629ED" w:rsidRDefault="00DF6A49" w:rsidP="009566D7">
      <w:pPr>
        <w:numPr>
          <w:ilvl w:val="0"/>
          <w:numId w:val="23"/>
        </w:numPr>
        <w:autoSpaceDE w:val="0"/>
        <w:autoSpaceDN w:val="0"/>
        <w:adjustRightInd w:val="0"/>
        <w:spacing w:after="0"/>
        <w:jc w:val="both"/>
        <w:rPr>
          <w:rFonts w:ascii="Arial" w:eastAsia="Times New Roman" w:hAnsi="Arial" w:cs="Arial"/>
          <w:lang w:eastAsia="sl-SI"/>
        </w:rPr>
      </w:pPr>
      <w:r w:rsidRPr="009629ED">
        <w:rPr>
          <w:rFonts w:ascii="Arial" w:eastAsia="Times New Roman" w:hAnsi="Arial" w:cs="Arial"/>
          <w:lang w:eastAsia="sl-SI"/>
        </w:rPr>
        <w:t>izvajalec n</w:t>
      </w:r>
      <w:r>
        <w:rPr>
          <w:rFonts w:ascii="Arial" w:eastAsia="Times New Roman" w:hAnsi="Arial" w:cs="Arial"/>
          <w:lang w:eastAsia="sl-SI"/>
        </w:rPr>
        <w:t>e</w:t>
      </w:r>
      <w:r w:rsidRPr="009629ED">
        <w:rPr>
          <w:rFonts w:ascii="Arial" w:eastAsia="Times New Roman" w:hAnsi="Arial" w:cs="Arial"/>
          <w:lang w:eastAsia="sl-SI"/>
        </w:rPr>
        <w:t xml:space="preserve"> izpoln</w:t>
      </w:r>
      <w:r>
        <w:rPr>
          <w:rFonts w:ascii="Arial" w:eastAsia="Times New Roman" w:hAnsi="Arial" w:cs="Arial"/>
          <w:lang w:eastAsia="sl-SI"/>
        </w:rPr>
        <w:t>juje</w:t>
      </w:r>
      <w:r w:rsidRPr="009629ED">
        <w:rPr>
          <w:rFonts w:ascii="Arial" w:eastAsia="Times New Roman" w:hAnsi="Arial" w:cs="Arial"/>
          <w:lang w:eastAsia="sl-SI"/>
        </w:rPr>
        <w:t xml:space="preserve"> svojih pogodbenih obveznosti v skladu z določili pogodb</w:t>
      </w:r>
      <w:r>
        <w:rPr>
          <w:rFonts w:ascii="Arial" w:eastAsia="Times New Roman" w:hAnsi="Arial" w:cs="Arial"/>
          <w:lang w:eastAsia="sl-SI"/>
        </w:rPr>
        <w:t>, ki so priloga te pogodbe (pogodba o obdelavi osebnih podatkov, pogodba o prevzemu delavcev, pogodba o najemu)</w:t>
      </w:r>
      <w:r w:rsidR="00D34F9C" w:rsidRPr="009629ED">
        <w:rPr>
          <w:rFonts w:ascii="Arial" w:eastAsia="Times New Roman" w:hAnsi="Arial" w:cs="Arial"/>
          <w:lang w:eastAsia="sl-SI"/>
        </w:rPr>
        <w:t>.</w:t>
      </w:r>
    </w:p>
    <w:p w14:paraId="763EB4F5" w14:textId="77777777" w:rsidR="00D34F9C" w:rsidRPr="009629ED" w:rsidRDefault="00D34F9C" w:rsidP="00314920">
      <w:pPr>
        <w:autoSpaceDE w:val="0"/>
        <w:autoSpaceDN w:val="0"/>
        <w:adjustRightInd w:val="0"/>
        <w:spacing w:after="0"/>
        <w:jc w:val="both"/>
        <w:rPr>
          <w:rFonts w:ascii="Arial" w:eastAsia="Times New Roman" w:hAnsi="Arial" w:cs="Arial"/>
          <w:lang w:eastAsia="sl-SI"/>
        </w:rPr>
      </w:pPr>
    </w:p>
    <w:p w14:paraId="5EB10121" w14:textId="17C878D8" w:rsidR="00326763" w:rsidRDefault="00326763" w:rsidP="00314920">
      <w:pPr>
        <w:autoSpaceDE w:val="0"/>
        <w:autoSpaceDN w:val="0"/>
        <w:adjustRightInd w:val="0"/>
        <w:spacing w:after="0"/>
        <w:jc w:val="both"/>
        <w:rPr>
          <w:rFonts w:ascii="Arial" w:eastAsia="Times New Roman" w:hAnsi="Arial" w:cs="Arial"/>
          <w:lang w:eastAsia="sl-SI"/>
        </w:rPr>
      </w:pPr>
      <w:r w:rsidRPr="009629ED">
        <w:rPr>
          <w:rFonts w:ascii="Arial" w:eastAsia="Times New Roman" w:hAnsi="Arial" w:cs="Arial"/>
          <w:lang w:eastAsia="sl-SI"/>
        </w:rPr>
        <w:t xml:space="preserve">Naročnik bo </w:t>
      </w:r>
      <w:r w:rsidR="004C4231" w:rsidRPr="009629ED">
        <w:rPr>
          <w:rFonts w:ascii="Arial" w:eastAsia="Times New Roman" w:hAnsi="Arial" w:cs="Arial"/>
          <w:lang w:eastAsia="sl-SI"/>
        </w:rPr>
        <w:t>izvajalca</w:t>
      </w:r>
      <w:r w:rsidRPr="009629ED">
        <w:rPr>
          <w:rFonts w:ascii="Arial" w:eastAsia="Times New Roman" w:hAnsi="Arial" w:cs="Arial"/>
          <w:lang w:eastAsia="sl-SI"/>
        </w:rPr>
        <w:t xml:space="preserve"> pisno obvestil o tem, da </w:t>
      </w:r>
      <w:r w:rsidR="004B6897">
        <w:rPr>
          <w:rFonts w:ascii="Arial" w:eastAsia="Times New Roman" w:hAnsi="Arial" w:cs="Arial"/>
          <w:lang w:eastAsia="sl-SI"/>
        </w:rPr>
        <w:t>bo</w:t>
      </w:r>
      <w:r w:rsidR="004B6897" w:rsidRPr="009629ED">
        <w:rPr>
          <w:rFonts w:ascii="Arial" w:eastAsia="Times New Roman" w:hAnsi="Arial" w:cs="Arial"/>
          <w:lang w:eastAsia="sl-SI"/>
        </w:rPr>
        <w:t xml:space="preserve"> </w:t>
      </w:r>
      <w:r w:rsidRPr="009629ED">
        <w:rPr>
          <w:rFonts w:ascii="Arial" w:eastAsia="Times New Roman" w:hAnsi="Arial" w:cs="Arial"/>
          <w:lang w:eastAsia="sl-SI"/>
        </w:rPr>
        <w:t xml:space="preserve">unovčil </w:t>
      </w:r>
      <w:r w:rsidR="00D34F9C" w:rsidRPr="009629ED">
        <w:rPr>
          <w:rFonts w:ascii="Arial" w:eastAsia="Times New Roman" w:hAnsi="Arial" w:cs="Arial"/>
          <w:lang w:eastAsia="sl-SI"/>
        </w:rPr>
        <w:t xml:space="preserve">finančno zavarovanje </w:t>
      </w:r>
      <w:r w:rsidRPr="009629ED">
        <w:rPr>
          <w:rFonts w:ascii="Arial" w:eastAsia="Times New Roman" w:hAnsi="Arial" w:cs="Arial"/>
          <w:lang w:eastAsia="sl-SI"/>
        </w:rPr>
        <w:t xml:space="preserve">najkasneje tri delovne dni po dnevu, ko ga je predložil v </w:t>
      </w:r>
      <w:r w:rsidR="008048A4" w:rsidRPr="009629ED">
        <w:rPr>
          <w:rFonts w:ascii="Arial" w:eastAsia="Times New Roman" w:hAnsi="Arial" w:cs="Arial"/>
          <w:lang w:eastAsia="sl-SI"/>
        </w:rPr>
        <w:t>izplačilo.</w:t>
      </w:r>
    </w:p>
    <w:p w14:paraId="47853F02" w14:textId="77777777" w:rsidR="004B6897" w:rsidRPr="009629ED" w:rsidRDefault="004B6897" w:rsidP="00314920">
      <w:pPr>
        <w:autoSpaceDE w:val="0"/>
        <w:autoSpaceDN w:val="0"/>
        <w:adjustRightInd w:val="0"/>
        <w:spacing w:after="0"/>
        <w:jc w:val="both"/>
        <w:rPr>
          <w:rFonts w:ascii="Arial" w:eastAsia="Times New Roman" w:hAnsi="Arial" w:cs="Arial"/>
          <w:lang w:eastAsia="sl-SI"/>
        </w:rPr>
      </w:pPr>
    </w:p>
    <w:p w14:paraId="5DCEF868" w14:textId="77777777" w:rsidR="001B53CC" w:rsidRPr="009629ED" w:rsidRDefault="001B53CC" w:rsidP="00314920">
      <w:pPr>
        <w:autoSpaceDE w:val="0"/>
        <w:autoSpaceDN w:val="0"/>
        <w:adjustRightInd w:val="0"/>
        <w:spacing w:after="0"/>
        <w:jc w:val="both"/>
        <w:rPr>
          <w:rFonts w:ascii="Arial" w:hAnsi="Arial" w:cs="Arial"/>
          <w:u w:val="single"/>
          <w:lang w:eastAsia="sl-SI"/>
        </w:rPr>
      </w:pPr>
      <w:r w:rsidRPr="009629ED">
        <w:rPr>
          <w:rFonts w:ascii="Arial" w:hAnsi="Arial" w:cs="Arial"/>
          <w:u w:val="single"/>
          <w:lang w:eastAsia="sl-SI"/>
        </w:rPr>
        <w:t>POOBLAŠČENI PREDSTAVNIKI STRANK</w:t>
      </w:r>
    </w:p>
    <w:p w14:paraId="681C8EF6" w14:textId="77777777" w:rsidR="00141E46" w:rsidRPr="009629ED" w:rsidRDefault="00141E46" w:rsidP="009566D7">
      <w:pPr>
        <w:numPr>
          <w:ilvl w:val="0"/>
          <w:numId w:val="1"/>
        </w:numPr>
        <w:spacing w:after="0"/>
        <w:jc w:val="center"/>
        <w:rPr>
          <w:rFonts w:ascii="Arial" w:eastAsia="Times New Roman" w:hAnsi="Arial" w:cs="Arial"/>
          <w:b/>
          <w:lang w:eastAsia="sl-SI"/>
        </w:rPr>
      </w:pPr>
      <w:r w:rsidRPr="009629ED">
        <w:rPr>
          <w:rFonts w:ascii="Arial" w:eastAsia="Times New Roman" w:hAnsi="Arial" w:cs="Arial"/>
          <w:b/>
          <w:lang w:eastAsia="sl-SI"/>
        </w:rPr>
        <w:t>člen</w:t>
      </w:r>
    </w:p>
    <w:p w14:paraId="2AA563C3" w14:textId="77777777" w:rsidR="002A327A" w:rsidRPr="00583E19" w:rsidRDefault="002A327A" w:rsidP="00314920">
      <w:pPr>
        <w:autoSpaceDE w:val="0"/>
        <w:autoSpaceDN w:val="0"/>
        <w:adjustRightInd w:val="0"/>
        <w:spacing w:after="0"/>
        <w:jc w:val="both"/>
        <w:rPr>
          <w:rFonts w:ascii="Arial" w:hAnsi="Arial" w:cs="Arial"/>
          <w:lang w:eastAsia="sl-SI"/>
        </w:rPr>
      </w:pPr>
      <w:r w:rsidRPr="00583E19">
        <w:rPr>
          <w:rFonts w:ascii="Arial" w:hAnsi="Arial" w:cs="Arial"/>
          <w:lang w:eastAsia="sl-SI"/>
        </w:rPr>
        <w:t>Pooblaščeni predstavnik naročnika, ki je hkrati tudi skrbnik pogodbe naročnika je:</w:t>
      </w:r>
    </w:p>
    <w:p w14:paraId="25F0F500" w14:textId="77777777" w:rsidR="002A327A" w:rsidRPr="00583E19" w:rsidRDefault="002A327A" w:rsidP="009566D7">
      <w:pPr>
        <w:numPr>
          <w:ilvl w:val="0"/>
          <w:numId w:val="18"/>
        </w:numPr>
        <w:spacing w:after="0"/>
        <w:jc w:val="both"/>
        <w:outlineLvl w:val="0"/>
        <w:rPr>
          <w:rFonts w:ascii="Arial" w:eastAsia="Times New Roman" w:hAnsi="Arial" w:cs="Arial"/>
          <w:lang w:eastAsia="sl-SI"/>
        </w:rPr>
      </w:pPr>
      <w:r w:rsidRPr="00583E19">
        <w:rPr>
          <w:rFonts w:ascii="Arial" w:eastAsia="Times New Roman" w:hAnsi="Arial" w:cs="Arial"/>
          <w:lang w:eastAsia="sl-SI"/>
        </w:rPr>
        <w:t>Ime in priimek:</w:t>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p>
    <w:p w14:paraId="27F3CD94" w14:textId="77777777" w:rsidR="002A327A" w:rsidRPr="00583E19" w:rsidRDefault="002A327A" w:rsidP="009566D7">
      <w:pPr>
        <w:numPr>
          <w:ilvl w:val="0"/>
          <w:numId w:val="18"/>
        </w:numPr>
        <w:spacing w:after="0"/>
        <w:jc w:val="both"/>
        <w:outlineLvl w:val="0"/>
        <w:rPr>
          <w:rFonts w:ascii="Arial" w:eastAsia="Times New Roman" w:hAnsi="Arial" w:cs="Arial"/>
          <w:u w:val="single"/>
          <w:lang w:eastAsia="sl-SI"/>
        </w:rPr>
      </w:pPr>
      <w:r w:rsidRPr="00583E19">
        <w:rPr>
          <w:rFonts w:ascii="Arial" w:eastAsia="Times New Roman" w:hAnsi="Arial" w:cs="Arial"/>
          <w:lang w:eastAsia="sl-SI"/>
        </w:rPr>
        <w:t>Telefon:</w:t>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p>
    <w:p w14:paraId="4F2272AB" w14:textId="77777777" w:rsidR="002A327A" w:rsidRPr="00583E19" w:rsidRDefault="002A327A" w:rsidP="009566D7">
      <w:pPr>
        <w:numPr>
          <w:ilvl w:val="0"/>
          <w:numId w:val="18"/>
        </w:numPr>
        <w:spacing w:after="0"/>
        <w:jc w:val="both"/>
        <w:outlineLvl w:val="0"/>
        <w:rPr>
          <w:rFonts w:ascii="Arial" w:eastAsia="Times New Roman" w:hAnsi="Arial" w:cs="Arial"/>
          <w:lang w:eastAsia="sl-SI"/>
        </w:rPr>
      </w:pPr>
      <w:r w:rsidRPr="00583E19">
        <w:rPr>
          <w:rFonts w:ascii="Arial" w:eastAsia="Times New Roman" w:hAnsi="Arial" w:cs="Arial"/>
          <w:lang w:eastAsia="sl-SI"/>
        </w:rPr>
        <w:t xml:space="preserve">e-naslov: </w:t>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p>
    <w:p w14:paraId="7795E408" w14:textId="77777777" w:rsidR="002A327A" w:rsidRPr="00583E19" w:rsidRDefault="002A327A" w:rsidP="00314920">
      <w:pPr>
        <w:autoSpaceDE w:val="0"/>
        <w:autoSpaceDN w:val="0"/>
        <w:adjustRightInd w:val="0"/>
        <w:spacing w:after="0"/>
        <w:jc w:val="both"/>
        <w:rPr>
          <w:rFonts w:ascii="Arial" w:hAnsi="Arial" w:cs="Arial"/>
          <w:lang w:eastAsia="sl-SI"/>
        </w:rPr>
      </w:pPr>
    </w:p>
    <w:p w14:paraId="4C5A05E9" w14:textId="77777777" w:rsidR="002A327A" w:rsidRPr="00583E19" w:rsidRDefault="002A327A" w:rsidP="00314920">
      <w:pPr>
        <w:autoSpaceDE w:val="0"/>
        <w:autoSpaceDN w:val="0"/>
        <w:adjustRightInd w:val="0"/>
        <w:spacing w:after="0"/>
        <w:jc w:val="both"/>
        <w:rPr>
          <w:rFonts w:ascii="Arial" w:hAnsi="Arial" w:cs="Arial"/>
          <w:lang w:eastAsia="sl-SI"/>
        </w:rPr>
      </w:pPr>
      <w:r w:rsidRPr="00583E19">
        <w:rPr>
          <w:rFonts w:ascii="Arial" w:hAnsi="Arial" w:cs="Arial"/>
          <w:lang w:eastAsia="sl-SI"/>
        </w:rPr>
        <w:t xml:space="preserve">Pooblaščeni predstavnik </w:t>
      </w:r>
      <w:r w:rsidR="00D66EE0" w:rsidRPr="00583E19">
        <w:rPr>
          <w:rFonts w:ascii="Arial" w:hAnsi="Arial" w:cs="Arial"/>
          <w:lang w:eastAsia="sl-SI"/>
        </w:rPr>
        <w:t>izvajalca</w:t>
      </w:r>
      <w:r w:rsidRPr="00583E19">
        <w:rPr>
          <w:rFonts w:ascii="Arial" w:hAnsi="Arial" w:cs="Arial"/>
          <w:lang w:eastAsia="sl-SI"/>
        </w:rPr>
        <w:t xml:space="preserve">, ki </w:t>
      </w:r>
      <w:r w:rsidR="00D66EE0" w:rsidRPr="00583E19">
        <w:rPr>
          <w:rFonts w:ascii="Arial" w:hAnsi="Arial" w:cs="Arial"/>
          <w:lang w:eastAsia="sl-SI"/>
        </w:rPr>
        <w:t>je hkrati tudi skrbnik pogodbe izvajalc</w:t>
      </w:r>
      <w:r w:rsidRPr="00583E19">
        <w:rPr>
          <w:rFonts w:ascii="Arial" w:hAnsi="Arial" w:cs="Arial"/>
          <w:lang w:eastAsia="sl-SI"/>
        </w:rPr>
        <w:t>a je:</w:t>
      </w:r>
    </w:p>
    <w:p w14:paraId="34A190FD" w14:textId="77777777" w:rsidR="002A327A" w:rsidRPr="00583E19" w:rsidRDefault="002A327A" w:rsidP="009566D7">
      <w:pPr>
        <w:numPr>
          <w:ilvl w:val="0"/>
          <w:numId w:val="18"/>
        </w:numPr>
        <w:spacing w:after="0"/>
        <w:jc w:val="both"/>
        <w:outlineLvl w:val="0"/>
        <w:rPr>
          <w:rFonts w:ascii="Arial" w:eastAsia="Times New Roman" w:hAnsi="Arial" w:cs="Arial"/>
          <w:lang w:eastAsia="sl-SI"/>
        </w:rPr>
      </w:pPr>
      <w:r w:rsidRPr="00583E19">
        <w:rPr>
          <w:rFonts w:ascii="Arial" w:eastAsia="Times New Roman" w:hAnsi="Arial" w:cs="Arial"/>
          <w:lang w:eastAsia="sl-SI"/>
        </w:rPr>
        <w:t>Ime in priimek:</w:t>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p>
    <w:p w14:paraId="35440F7B" w14:textId="77777777" w:rsidR="002A327A" w:rsidRPr="00583E19" w:rsidRDefault="002A327A" w:rsidP="009566D7">
      <w:pPr>
        <w:numPr>
          <w:ilvl w:val="0"/>
          <w:numId w:val="18"/>
        </w:numPr>
        <w:spacing w:after="0"/>
        <w:jc w:val="both"/>
        <w:outlineLvl w:val="0"/>
        <w:rPr>
          <w:rFonts w:ascii="Arial" w:eastAsia="Times New Roman" w:hAnsi="Arial" w:cs="Arial"/>
          <w:u w:val="single"/>
          <w:lang w:eastAsia="sl-SI"/>
        </w:rPr>
      </w:pPr>
      <w:r w:rsidRPr="00583E19">
        <w:rPr>
          <w:rFonts w:ascii="Arial" w:eastAsia="Times New Roman" w:hAnsi="Arial" w:cs="Arial"/>
          <w:lang w:eastAsia="sl-SI"/>
        </w:rPr>
        <w:t>Telefon:</w:t>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p>
    <w:p w14:paraId="0F12A5CC" w14:textId="77777777" w:rsidR="002A327A" w:rsidRPr="00583E19" w:rsidRDefault="002A327A" w:rsidP="009566D7">
      <w:pPr>
        <w:numPr>
          <w:ilvl w:val="0"/>
          <w:numId w:val="18"/>
        </w:numPr>
        <w:spacing w:after="0"/>
        <w:jc w:val="both"/>
        <w:outlineLvl w:val="0"/>
        <w:rPr>
          <w:rFonts w:ascii="Arial" w:eastAsia="Times New Roman" w:hAnsi="Arial" w:cs="Arial"/>
          <w:lang w:eastAsia="sl-SI"/>
        </w:rPr>
      </w:pPr>
      <w:r w:rsidRPr="00583E19">
        <w:rPr>
          <w:rFonts w:ascii="Arial" w:eastAsia="Times New Roman" w:hAnsi="Arial" w:cs="Arial"/>
          <w:lang w:eastAsia="sl-SI"/>
        </w:rPr>
        <w:t xml:space="preserve">e-naslov: </w:t>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p>
    <w:p w14:paraId="596F3ADB" w14:textId="77777777" w:rsidR="002A327A" w:rsidRDefault="002A327A" w:rsidP="00314920">
      <w:pPr>
        <w:spacing w:after="0"/>
        <w:jc w:val="both"/>
        <w:rPr>
          <w:rFonts w:ascii="Arial" w:eastAsia="Times New Roman" w:hAnsi="Arial" w:cs="Arial"/>
          <w:lang w:eastAsia="sl-SI"/>
        </w:rPr>
      </w:pPr>
    </w:p>
    <w:p w14:paraId="1B31C2CC" w14:textId="77777777" w:rsidR="009B45A8" w:rsidRPr="005B6A29" w:rsidRDefault="009B45A8" w:rsidP="00047443">
      <w:pPr>
        <w:autoSpaceDE w:val="0"/>
        <w:autoSpaceDN w:val="0"/>
        <w:adjustRightInd w:val="0"/>
        <w:spacing w:after="0"/>
        <w:jc w:val="both"/>
        <w:rPr>
          <w:rFonts w:ascii="Arial" w:hAnsi="Arial" w:cs="Arial"/>
          <w:lang w:eastAsia="sl-SI"/>
        </w:rPr>
      </w:pPr>
      <w:r w:rsidRPr="005B6A29">
        <w:rPr>
          <w:rFonts w:ascii="Arial" w:hAnsi="Arial" w:cs="Arial"/>
          <w:lang w:eastAsia="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0AA62D32" w14:textId="0F51FBF1" w:rsidR="009B45A8" w:rsidRDefault="009B45A8" w:rsidP="00314920">
      <w:pPr>
        <w:spacing w:after="0"/>
        <w:jc w:val="both"/>
        <w:rPr>
          <w:rFonts w:ascii="Arial" w:eastAsia="Times New Roman" w:hAnsi="Arial" w:cs="Arial"/>
          <w:lang w:eastAsia="sl-SI"/>
        </w:rPr>
      </w:pPr>
    </w:p>
    <w:p w14:paraId="573B18AD" w14:textId="77777777" w:rsidR="00DE4FFA" w:rsidRPr="00583E19" w:rsidRDefault="00DE4FFA" w:rsidP="00314920">
      <w:pPr>
        <w:spacing w:after="0"/>
        <w:jc w:val="both"/>
        <w:rPr>
          <w:rFonts w:ascii="Arial" w:eastAsia="Times New Roman" w:hAnsi="Arial" w:cs="Arial"/>
          <w:lang w:eastAsia="sl-SI"/>
        </w:rPr>
      </w:pPr>
    </w:p>
    <w:p w14:paraId="24208B8A" w14:textId="77777777" w:rsidR="0030262F" w:rsidRPr="00583E19" w:rsidRDefault="0030262F" w:rsidP="00314920">
      <w:pPr>
        <w:spacing w:after="0"/>
        <w:rPr>
          <w:rFonts w:ascii="Arial" w:eastAsia="Times New Roman" w:hAnsi="Arial" w:cs="Arial"/>
          <w:u w:val="single"/>
          <w:lang w:eastAsia="sl-SI"/>
        </w:rPr>
      </w:pPr>
      <w:r w:rsidRPr="00583E19">
        <w:rPr>
          <w:rFonts w:ascii="Arial" w:eastAsia="Times New Roman" w:hAnsi="Arial" w:cs="Arial"/>
          <w:u w:val="single"/>
          <w:lang w:eastAsia="sl-SI"/>
        </w:rPr>
        <w:t>PODIZVAJALCI</w:t>
      </w:r>
    </w:p>
    <w:p w14:paraId="0F9605B4" w14:textId="77777777" w:rsidR="0030262F" w:rsidRPr="00583E19" w:rsidRDefault="0030262F" w:rsidP="009566D7">
      <w:pPr>
        <w:numPr>
          <w:ilvl w:val="0"/>
          <w:numId w:val="1"/>
        </w:numPr>
        <w:spacing w:after="0"/>
        <w:jc w:val="center"/>
        <w:rPr>
          <w:rFonts w:ascii="Arial" w:eastAsia="Times New Roman" w:hAnsi="Arial" w:cs="Arial"/>
          <w:b/>
          <w:lang w:eastAsia="sl-SI"/>
        </w:rPr>
      </w:pPr>
      <w:r w:rsidRPr="00583E19">
        <w:rPr>
          <w:rFonts w:ascii="Arial" w:eastAsia="Times New Roman" w:hAnsi="Arial" w:cs="Arial"/>
          <w:b/>
          <w:lang w:eastAsia="sl-SI"/>
        </w:rPr>
        <w:t>člen</w:t>
      </w:r>
    </w:p>
    <w:p w14:paraId="357AE8C0" w14:textId="77777777" w:rsidR="00C72E28" w:rsidRPr="00583E19" w:rsidRDefault="00C72E28" w:rsidP="00314920">
      <w:pPr>
        <w:autoSpaceDE w:val="0"/>
        <w:autoSpaceDN w:val="0"/>
        <w:adjustRightInd w:val="0"/>
        <w:spacing w:after="0"/>
        <w:rPr>
          <w:rFonts w:ascii="Arial" w:hAnsi="Arial" w:cs="Arial"/>
          <w:lang w:eastAsia="sl-SI"/>
        </w:rPr>
      </w:pPr>
    </w:p>
    <w:p w14:paraId="275D40B1" w14:textId="77777777" w:rsidR="000E07FC" w:rsidRPr="007720F9" w:rsidRDefault="00FD7975" w:rsidP="00314920">
      <w:pPr>
        <w:spacing w:after="0"/>
        <w:jc w:val="both"/>
        <w:outlineLvl w:val="0"/>
        <w:rPr>
          <w:rFonts w:ascii="Arial" w:hAnsi="Arial" w:cs="Arial"/>
        </w:rPr>
      </w:pPr>
      <w:r w:rsidRPr="007720F9">
        <w:rPr>
          <w:rFonts w:ascii="Arial" w:hAnsi="Arial" w:cs="Arial"/>
        </w:rPr>
        <w:t>Izvajalec</w:t>
      </w:r>
      <w:r w:rsidR="001A2B41" w:rsidRPr="007720F9">
        <w:rPr>
          <w:rFonts w:ascii="Arial" w:hAnsi="Arial" w:cs="Arial"/>
        </w:rPr>
        <w:t xml:space="preserve"> mora med izvajanjem javnega naročila </w:t>
      </w:r>
      <w:r w:rsidR="00DD3ABC" w:rsidRPr="007720F9">
        <w:rPr>
          <w:rFonts w:ascii="Arial" w:hAnsi="Arial" w:cs="Arial"/>
        </w:rPr>
        <w:t>naročnik</w:t>
      </w:r>
      <w:r w:rsidR="001A2B41" w:rsidRPr="007720F9">
        <w:rPr>
          <w:rFonts w:ascii="Arial" w:hAnsi="Arial" w:cs="Arial"/>
        </w:rPr>
        <w:t xml:space="preserve">a obvestiti o morebitnih spremembah informacij iz 2. odstavka 94. člena ZJN-3 in poslati informacije o novih podizvajalcih, ki jih namerava naknadno vključiti v izvajanje, in sicer najkasneje v petih dneh po spremembi. V primeru vključitve novih podizvajalcev mora </w:t>
      </w:r>
      <w:r w:rsidRPr="007720F9">
        <w:rPr>
          <w:rFonts w:ascii="Arial" w:hAnsi="Arial" w:cs="Arial"/>
        </w:rPr>
        <w:t xml:space="preserve">izvajalec </w:t>
      </w:r>
      <w:r w:rsidR="001A2B41" w:rsidRPr="007720F9">
        <w:rPr>
          <w:rFonts w:ascii="Arial" w:hAnsi="Arial" w:cs="Arial"/>
        </w:rPr>
        <w:t>skupaj z obvestilom posredovati tudi podatke in dokumente iz druge, tretje in četrte alineje 2. odstavka 94. člena ZJN-3.</w:t>
      </w:r>
    </w:p>
    <w:p w14:paraId="3F879BDF" w14:textId="77777777" w:rsidR="00A51264" w:rsidRPr="007720F9" w:rsidRDefault="00A51264" w:rsidP="00314920">
      <w:pPr>
        <w:spacing w:after="0"/>
        <w:jc w:val="both"/>
        <w:outlineLvl w:val="0"/>
        <w:rPr>
          <w:rFonts w:ascii="Arial" w:hAnsi="Arial" w:cs="Arial"/>
        </w:rPr>
      </w:pPr>
    </w:p>
    <w:p w14:paraId="7B8D6CB7" w14:textId="77777777" w:rsidR="0030262F" w:rsidRPr="007720F9" w:rsidRDefault="00FD7975" w:rsidP="00314920">
      <w:pPr>
        <w:spacing w:after="0"/>
        <w:jc w:val="both"/>
        <w:outlineLvl w:val="0"/>
        <w:rPr>
          <w:rFonts w:ascii="Arial" w:hAnsi="Arial" w:cs="Arial"/>
        </w:rPr>
      </w:pPr>
      <w:r w:rsidRPr="007720F9">
        <w:rPr>
          <w:rFonts w:ascii="Arial" w:hAnsi="Arial" w:cs="Arial"/>
          <w:lang w:eastAsia="sl-SI"/>
        </w:rPr>
        <w:t>Izvajalec</w:t>
      </w:r>
      <w:r w:rsidR="0030262F" w:rsidRPr="007720F9">
        <w:rPr>
          <w:rFonts w:ascii="Arial" w:hAnsi="Arial" w:cs="Arial"/>
          <w:lang w:eastAsia="sl-SI"/>
        </w:rPr>
        <w:t xml:space="preserve"> v razmerju do </w:t>
      </w:r>
      <w:r w:rsidR="00DD3ABC" w:rsidRPr="007720F9">
        <w:rPr>
          <w:rFonts w:ascii="Arial" w:hAnsi="Arial" w:cs="Arial"/>
          <w:lang w:eastAsia="sl-SI"/>
        </w:rPr>
        <w:t>naročnik</w:t>
      </w:r>
      <w:r w:rsidR="0030262F" w:rsidRPr="007720F9">
        <w:rPr>
          <w:rFonts w:ascii="Arial" w:hAnsi="Arial" w:cs="Arial"/>
          <w:lang w:eastAsia="sl-SI"/>
        </w:rPr>
        <w:t>a v celoti odgovarja za izvedbo prejetega naročila.</w:t>
      </w:r>
    </w:p>
    <w:p w14:paraId="7B90A5D5" w14:textId="77777777" w:rsidR="00D8024A" w:rsidRPr="007720F9" w:rsidRDefault="00D8024A" w:rsidP="00314920">
      <w:pPr>
        <w:spacing w:after="0"/>
        <w:jc w:val="both"/>
        <w:rPr>
          <w:rFonts w:ascii="Arial" w:eastAsia="Times New Roman" w:hAnsi="Arial" w:cs="Arial"/>
          <w:u w:val="single"/>
          <w:lang w:eastAsia="sl-SI"/>
        </w:rPr>
      </w:pPr>
    </w:p>
    <w:p w14:paraId="7736D83B" w14:textId="77777777" w:rsidR="000A7098" w:rsidRPr="007720F9" w:rsidRDefault="000A7098" w:rsidP="00314920">
      <w:pPr>
        <w:spacing w:after="0"/>
        <w:rPr>
          <w:rFonts w:ascii="Arial" w:eastAsia="Times New Roman" w:hAnsi="Arial" w:cs="Arial"/>
          <w:u w:val="single"/>
          <w:lang w:eastAsia="sl-SI"/>
        </w:rPr>
      </w:pPr>
      <w:r w:rsidRPr="007720F9">
        <w:rPr>
          <w:rFonts w:ascii="Arial" w:eastAsia="Times New Roman" w:hAnsi="Arial" w:cs="Arial"/>
          <w:u w:val="single"/>
          <w:lang w:eastAsia="sl-SI"/>
        </w:rPr>
        <w:t>ZAŠČITA OKOLJA IN OKOLJSKE ZAHTEVE</w:t>
      </w:r>
    </w:p>
    <w:p w14:paraId="0E125961" w14:textId="77777777" w:rsidR="000A7098" w:rsidRPr="007720F9" w:rsidRDefault="000A7098" w:rsidP="009566D7">
      <w:pPr>
        <w:numPr>
          <w:ilvl w:val="0"/>
          <w:numId w:val="1"/>
        </w:numPr>
        <w:spacing w:after="0"/>
        <w:jc w:val="center"/>
        <w:rPr>
          <w:rFonts w:ascii="Arial" w:eastAsia="Times New Roman" w:hAnsi="Arial" w:cs="Arial"/>
          <w:b/>
          <w:lang w:eastAsia="sl-SI"/>
        </w:rPr>
      </w:pPr>
      <w:r w:rsidRPr="007720F9">
        <w:rPr>
          <w:rFonts w:ascii="Arial" w:eastAsia="Times New Roman" w:hAnsi="Arial" w:cs="Arial"/>
          <w:b/>
          <w:lang w:eastAsia="sl-SI"/>
        </w:rPr>
        <w:t>člen</w:t>
      </w:r>
    </w:p>
    <w:p w14:paraId="1247CAB7" w14:textId="77777777" w:rsidR="00047443" w:rsidRDefault="00047443" w:rsidP="00A51264">
      <w:pPr>
        <w:spacing w:after="0"/>
        <w:jc w:val="both"/>
        <w:rPr>
          <w:rFonts w:ascii="Arial" w:eastAsia="Times New Roman" w:hAnsi="Arial" w:cs="Arial"/>
          <w:lang w:eastAsia="sl-SI"/>
        </w:rPr>
      </w:pPr>
    </w:p>
    <w:p w14:paraId="7B17FD51" w14:textId="7C8E14CE" w:rsidR="000A7098" w:rsidRDefault="000A7098" w:rsidP="00047443">
      <w:pPr>
        <w:spacing w:after="0"/>
        <w:jc w:val="both"/>
        <w:rPr>
          <w:rFonts w:ascii="Arial" w:eastAsia="Times New Roman" w:hAnsi="Arial" w:cs="Arial"/>
          <w:lang w:eastAsia="sl-SI"/>
        </w:rPr>
      </w:pPr>
      <w:r w:rsidRPr="007720F9">
        <w:rPr>
          <w:rFonts w:ascii="Arial" w:eastAsia="Times New Roman" w:hAnsi="Arial" w:cs="Arial"/>
          <w:lang w:eastAsia="sl-SI"/>
        </w:rPr>
        <w:lastRenderedPageBreak/>
        <w:t>Odpadki, ki nastajajo pri izvajanju gostinskih storitev, morajo biti zbrani ločeno, v skladu s predpisi, ki ur</w:t>
      </w:r>
      <w:r w:rsidR="00A51264" w:rsidRPr="007720F9">
        <w:rPr>
          <w:rFonts w:ascii="Arial" w:eastAsia="Times New Roman" w:hAnsi="Arial" w:cs="Arial"/>
          <w:lang w:eastAsia="sl-SI"/>
        </w:rPr>
        <w:t xml:space="preserve">ejajo ločeno zbiranje odpadkov. </w:t>
      </w:r>
      <w:r w:rsidRPr="007720F9">
        <w:rPr>
          <w:rFonts w:ascii="Arial" w:eastAsia="Times New Roman" w:hAnsi="Arial" w:cs="Arial"/>
          <w:lang w:eastAsia="sl-SI"/>
        </w:rPr>
        <w:t xml:space="preserve">Naročnik bo med izvajanjem te pogodbe preverjal, ali izvajalec izpolnjuje zahteve iz tega člena. </w:t>
      </w:r>
    </w:p>
    <w:p w14:paraId="71C11207" w14:textId="77777777" w:rsidR="00047443" w:rsidRPr="007720F9" w:rsidRDefault="00047443" w:rsidP="00047443">
      <w:pPr>
        <w:spacing w:after="0"/>
        <w:jc w:val="both"/>
        <w:rPr>
          <w:rFonts w:ascii="Arial" w:eastAsia="Times New Roman" w:hAnsi="Arial" w:cs="Arial"/>
          <w:u w:val="single"/>
          <w:lang w:eastAsia="sl-SI"/>
        </w:rPr>
      </w:pPr>
    </w:p>
    <w:p w14:paraId="625DFDF1" w14:textId="77777777" w:rsidR="0030262F" w:rsidRPr="00665A22" w:rsidRDefault="0030262F" w:rsidP="00314920">
      <w:pPr>
        <w:spacing w:after="0"/>
        <w:rPr>
          <w:rFonts w:ascii="Arial" w:eastAsia="Times New Roman" w:hAnsi="Arial" w:cs="Arial"/>
          <w:u w:val="single"/>
          <w:lang w:eastAsia="sl-SI"/>
        </w:rPr>
      </w:pPr>
      <w:r w:rsidRPr="00665A22">
        <w:rPr>
          <w:rFonts w:ascii="Arial" w:eastAsia="Times New Roman" w:hAnsi="Arial" w:cs="Arial"/>
          <w:u w:val="single"/>
          <w:lang w:eastAsia="sl-SI"/>
        </w:rPr>
        <w:t>ODSTOP OD POGODBE</w:t>
      </w:r>
    </w:p>
    <w:p w14:paraId="4AE3E795" w14:textId="77777777" w:rsidR="0030262F" w:rsidRPr="00665A22" w:rsidRDefault="0030262F" w:rsidP="009566D7">
      <w:pPr>
        <w:numPr>
          <w:ilvl w:val="0"/>
          <w:numId w:val="1"/>
        </w:numPr>
        <w:spacing w:after="0"/>
        <w:jc w:val="center"/>
        <w:rPr>
          <w:rFonts w:ascii="Arial" w:eastAsia="Times New Roman" w:hAnsi="Arial" w:cs="Arial"/>
          <w:b/>
          <w:lang w:eastAsia="sl-SI"/>
        </w:rPr>
      </w:pPr>
      <w:r w:rsidRPr="00665A22">
        <w:rPr>
          <w:rFonts w:ascii="Arial" w:eastAsia="Times New Roman" w:hAnsi="Arial" w:cs="Arial"/>
          <w:b/>
          <w:lang w:eastAsia="sl-SI"/>
        </w:rPr>
        <w:t>člen</w:t>
      </w:r>
    </w:p>
    <w:p w14:paraId="24382196" w14:textId="5EE87CA3" w:rsidR="00BE6605" w:rsidRPr="00665A22" w:rsidRDefault="0008125D" w:rsidP="00314920">
      <w:pPr>
        <w:spacing w:after="0"/>
        <w:jc w:val="both"/>
        <w:rPr>
          <w:rFonts w:ascii="Arial" w:eastAsia="Times New Roman" w:hAnsi="Arial" w:cs="Arial"/>
          <w:lang w:eastAsia="sl-SI"/>
        </w:rPr>
      </w:pPr>
      <w:r w:rsidRPr="00665A22">
        <w:rPr>
          <w:rFonts w:ascii="Arial" w:eastAsia="Times New Roman" w:hAnsi="Arial" w:cs="Arial"/>
          <w:lang w:eastAsia="sl-SI"/>
        </w:rPr>
        <w:t xml:space="preserve">Obe pogodbeni stranki imata pravico predčasno odstopi od pogodbe. </w:t>
      </w:r>
      <w:r w:rsidR="0030262F" w:rsidRPr="00665A22">
        <w:rPr>
          <w:rFonts w:ascii="Arial" w:eastAsia="Times New Roman" w:hAnsi="Arial" w:cs="Arial"/>
          <w:lang w:eastAsia="sl-SI"/>
        </w:rPr>
        <w:t>Odstop od pogodbe se najavi pisno s priporočeno pošto s povratni</w:t>
      </w:r>
      <w:r w:rsidR="00D66EE0" w:rsidRPr="00665A22">
        <w:rPr>
          <w:rFonts w:ascii="Arial" w:eastAsia="Times New Roman" w:hAnsi="Arial" w:cs="Arial"/>
          <w:lang w:eastAsia="sl-SI"/>
        </w:rPr>
        <w:t xml:space="preserve">co. Odstop je možen po preteku </w:t>
      </w:r>
      <w:r w:rsidR="00047443">
        <w:rPr>
          <w:rFonts w:ascii="Arial" w:eastAsia="Times New Roman" w:hAnsi="Arial" w:cs="Arial"/>
          <w:lang w:eastAsia="sl-SI"/>
        </w:rPr>
        <w:t>9</w:t>
      </w:r>
      <w:r w:rsidR="00C72E28">
        <w:rPr>
          <w:rFonts w:ascii="Arial" w:eastAsia="Times New Roman" w:hAnsi="Arial" w:cs="Arial"/>
          <w:lang w:eastAsia="sl-SI"/>
        </w:rPr>
        <w:t>0</w:t>
      </w:r>
      <w:r w:rsidR="0030262F" w:rsidRPr="00665A22">
        <w:rPr>
          <w:rFonts w:ascii="Arial" w:eastAsia="Times New Roman" w:hAnsi="Arial" w:cs="Arial"/>
          <w:lang w:eastAsia="sl-SI"/>
        </w:rPr>
        <w:t xml:space="preserve">-ih dni po prejemu obvestila o </w:t>
      </w:r>
      <w:r w:rsidR="00526EA3">
        <w:rPr>
          <w:rFonts w:ascii="Arial" w:eastAsia="Times New Roman" w:hAnsi="Arial" w:cs="Arial"/>
          <w:lang w:eastAsia="sl-SI"/>
        </w:rPr>
        <w:t>o</w:t>
      </w:r>
      <w:r w:rsidR="0030262F" w:rsidRPr="00665A22">
        <w:rPr>
          <w:rFonts w:ascii="Arial" w:eastAsia="Times New Roman" w:hAnsi="Arial" w:cs="Arial"/>
          <w:lang w:eastAsia="sl-SI"/>
        </w:rPr>
        <w:t>dstopu od pogodbe. V primeru odstopa sta pogodbeni stranki dolžni poravnati medsebojne dot</w:t>
      </w:r>
      <w:r w:rsidR="00402DE9" w:rsidRPr="00665A22">
        <w:rPr>
          <w:rFonts w:ascii="Arial" w:eastAsia="Times New Roman" w:hAnsi="Arial" w:cs="Arial"/>
          <w:lang w:eastAsia="sl-SI"/>
        </w:rPr>
        <w:t>edanje obveznosti iz te pogodbe in morebitno nastalo škodo.</w:t>
      </w:r>
      <w:r w:rsidR="008D2A32" w:rsidRPr="00665A22">
        <w:rPr>
          <w:rFonts w:ascii="Arial" w:eastAsia="Times New Roman" w:hAnsi="Arial" w:cs="Arial"/>
          <w:lang w:eastAsia="sl-SI"/>
        </w:rPr>
        <w:t xml:space="preserve"> </w:t>
      </w:r>
      <w:r w:rsidR="00DD3ABC" w:rsidRPr="00665A22">
        <w:rPr>
          <w:rFonts w:ascii="Arial" w:eastAsia="Times New Roman" w:hAnsi="Arial" w:cs="Arial"/>
          <w:lang w:eastAsia="sl-SI"/>
        </w:rPr>
        <w:t>Naročnik</w:t>
      </w:r>
      <w:r w:rsidR="004F38D7" w:rsidRPr="00665A22">
        <w:rPr>
          <w:rFonts w:ascii="Arial" w:eastAsia="Times New Roman" w:hAnsi="Arial" w:cs="Arial"/>
          <w:lang w:eastAsia="sl-SI"/>
        </w:rPr>
        <w:t xml:space="preserve"> si pridržuje pravico, da lahko predčasno odpove pogodbo brez kakršnekoli odškodninske odgovornosti do </w:t>
      </w:r>
      <w:r w:rsidRPr="00665A22">
        <w:rPr>
          <w:rFonts w:ascii="Arial" w:eastAsia="Times New Roman" w:hAnsi="Arial" w:cs="Arial"/>
          <w:lang w:eastAsia="sl-SI"/>
        </w:rPr>
        <w:t>i</w:t>
      </w:r>
      <w:r w:rsidR="00FD7975" w:rsidRPr="00665A22">
        <w:rPr>
          <w:rFonts w:ascii="Arial" w:eastAsia="Times New Roman" w:hAnsi="Arial" w:cs="Arial"/>
          <w:lang w:eastAsia="sl-SI"/>
        </w:rPr>
        <w:t>zvajalca</w:t>
      </w:r>
      <w:r w:rsidR="004F38D7" w:rsidRPr="00665A22">
        <w:rPr>
          <w:rFonts w:ascii="Arial" w:eastAsia="Times New Roman" w:hAnsi="Arial" w:cs="Arial"/>
          <w:lang w:eastAsia="sl-SI"/>
        </w:rPr>
        <w:t>, če ne bo imel zagotovljenih sredstev, namenjenih za izvajanje predmeta te pogodb</w:t>
      </w:r>
      <w:r w:rsidR="00CC001E" w:rsidRPr="00665A22">
        <w:rPr>
          <w:rFonts w:ascii="Arial" w:eastAsia="Times New Roman" w:hAnsi="Arial" w:cs="Arial"/>
          <w:lang w:eastAsia="sl-SI"/>
        </w:rPr>
        <w:t>e</w:t>
      </w:r>
      <w:r w:rsidR="004F38D7" w:rsidRPr="00665A22">
        <w:rPr>
          <w:rFonts w:ascii="Arial" w:eastAsia="Times New Roman" w:hAnsi="Arial" w:cs="Arial"/>
          <w:lang w:eastAsia="sl-SI"/>
        </w:rPr>
        <w:t>.</w:t>
      </w:r>
    </w:p>
    <w:p w14:paraId="186D44E5" w14:textId="77777777" w:rsidR="0008125D" w:rsidRDefault="0008125D" w:rsidP="00314920">
      <w:pPr>
        <w:spacing w:after="0"/>
        <w:jc w:val="both"/>
        <w:rPr>
          <w:rFonts w:ascii="Arial" w:eastAsia="Times New Roman" w:hAnsi="Arial" w:cs="Arial"/>
          <w:lang w:eastAsia="sl-SI"/>
        </w:rPr>
      </w:pPr>
    </w:p>
    <w:p w14:paraId="32F8D105" w14:textId="77777777" w:rsidR="00526EA3" w:rsidRDefault="00526EA3" w:rsidP="00314920">
      <w:pPr>
        <w:spacing w:after="0"/>
        <w:jc w:val="both"/>
        <w:rPr>
          <w:rFonts w:ascii="Arial" w:eastAsia="Times New Roman" w:hAnsi="Arial" w:cs="Arial"/>
          <w:lang w:eastAsia="sl-SI"/>
        </w:rPr>
      </w:pPr>
      <w:r>
        <w:rPr>
          <w:rFonts w:ascii="Arial" w:eastAsia="Times New Roman" w:hAnsi="Arial" w:cs="Arial"/>
          <w:lang w:eastAsia="sl-SI"/>
        </w:rPr>
        <w:t>Naročnik lahko s takojšnim učinkom od pogodbe enostransko odstopi s pisno izjavo izvajalcu v naslednjih primerih (izredna odpoved):</w:t>
      </w:r>
    </w:p>
    <w:p w14:paraId="0E777FC4" w14:textId="77777777" w:rsidR="00526EA3" w:rsidRDefault="00526EA3" w:rsidP="009566D7">
      <w:pPr>
        <w:numPr>
          <w:ilvl w:val="0"/>
          <w:numId w:val="16"/>
        </w:numPr>
        <w:spacing w:after="0"/>
        <w:jc w:val="both"/>
        <w:rPr>
          <w:rFonts w:ascii="Arial" w:eastAsia="Times New Roman" w:hAnsi="Arial" w:cs="Arial"/>
          <w:lang w:eastAsia="sl-SI"/>
        </w:rPr>
      </w:pPr>
      <w:r>
        <w:rPr>
          <w:rFonts w:ascii="Arial" w:eastAsia="Times New Roman" w:hAnsi="Arial" w:cs="Arial"/>
          <w:lang w:eastAsia="sl-SI"/>
        </w:rPr>
        <w:t xml:space="preserve">stečaj ali prenehanje opravljanja dejavnosti pogodbene stranke, s </w:t>
      </w:r>
      <w:r w:rsidR="00C56224">
        <w:rPr>
          <w:rFonts w:ascii="Arial" w:eastAsia="Times New Roman" w:hAnsi="Arial" w:cs="Arial"/>
          <w:lang w:eastAsia="sl-SI"/>
        </w:rPr>
        <w:t>t</w:t>
      </w:r>
      <w:r>
        <w:rPr>
          <w:rFonts w:ascii="Arial" w:eastAsia="Times New Roman" w:hAnsi="Arial" w:cs="Arial"/>
          <w:lang w:eastAsia="sl-SI"/>
        </w:rPr>
        <w:t>em, da lahko v primeru stečaja izvajalca prevzame opravljanje storitev iz te pogodbe njegov pravni naslednik,</w:t>
      </w:r>
    </w:p>
    <w:p w14:paraId="196D389B" w14:textId="77777777" w:rsidR="00526EA3" w:rsidRDefault="00526EA3" w:rsidP="009566D7">
      <w:pPr>
        <w:numPr>
          <w:ilvl w:val="0"/>
          <w:numId w:val="16"/>
        </w:numPr>
        <w:spacing w:after="0"/>
        <w:jc w:val="both"/>
        <w:rPr>
          <w:rFonts w:ascii="Arial" w:eastAsia="Times New Roman" w:hAnsi="Arial" w:cs="Arial"/>
          <w:lang w:eastAsia="sl-SI"/>
        </w:rPr>
      </w:pPr>
      <w:r>
        <w:rPr>
          <w:rFonts w:ascii="Arial" w:eastAsia="Times New Roman" w:hAnsi="Arial" w:cs="Arial"/>
          <w:lang w:eastAsia="sl-SI"/>
        </w:rPr>
        <w:t xml:space="preserve">v primeru neizpolnjevanja obveznosti iz pogodbe s strani izvajalca ali v primeru hujših kršitev pogodbenih zahtev in zahtev iz razpisne dokumentacije na strani izvajalca glede kvalitete in načina opravljanja storitev. </w:t>
      </w:r>
    </w:p>
    <w:p w14:paraId="47D99EAE" w14:textId="77777777" w:rsidR="007E23F3" w:rsidRPr="007E23F3" w:rsidRDefault="007E23F3" w:rsidP="007E23F3">
      <w:pPr>
        <w:spacing w:after="0"/>
        <w:ind w:left="709" w:hanging="294"/>
        <w:jc w:val="both"/>
        <w:rPr>
          <w:rFonts w:ascii="Arial" w:eastAsia="Times New Roman" w:hAnsi="Arial" w:cs="Arial"/>
          <w:lang w:eastAsia="sl-SI"/>
        </w:rPr>
      </w:pPr>
    </w:p>
    <w:p w14:paraId="02A958F9" w14:textId="77777777" w:rsidR="00526EA3" w:rsidRPr="00665A22" w:rsidRDefault="007E23F3" w:rsidP="007E23F3">
      <w:pPr>
        <w:spacing w:after="0"/>
        <w:jc w:val="both"/>
        <w:rPr>
          <w:rFonts w:ascii="Arial" w:eastAsia="Times New Roman" w:hAnsi="Arial" w:cs="Arial"/>
          <w:lang w:eastAsia="sl-SI"/>
        </w:rPr>
      </w:pPr>
      <w:r>
        <w:rPr>
          <w:rFonts w:ascii="Arial" w:eastAsia="Times New Roman" w:hAnsi="Arial" w:cs="Arial"/>
          <w:lang w:eastAsia="sl-SI"/>
        </w:rPr>
        <w:t>Naročnik</w:t>
      </w:r>
      <w:r w:rsidRPr="007E23F3">
        <w:rPr>
          <w:rFonts w:ascii="Arial" w:eastAsia="Times New Roman" w:hAnsi="Arial" w:cs="Arial"/>
          <w:lang w:eastAsia="sl-SI"/>
        </w:rPr>
        <w:t xml:space="preserve"> najprej opomni </w:t>
      </w:r>
      <w:r>
        <w:rPr>
          <w:rFonts w:ascii="Arial" w:eastAsia="Times New Roman" w:hAnsi="Arial" w:cs="Arial"/>
          <w:lang w:eastAsia="sl-SI"/>
        </w:rPr>
        <w:t>izvajalca</w:t>
      </w:r>
      <w:r w:rsidRPr="007E23F3">
        <w:rPr>
          <w:rFonts w:ascii="Arial" w:eastAsia="Times New Roman" w:hAnsi="Arial" w:cs="Arial"/>
          <w:lang w:eastAsia="sl-SI"/>
        </w:rPr>
        <w:t xml:space="preserve"> na kršitev iz prejšnjega odstavka tega člena in če ta nadaljuje s kršitvami, </w:t>
      </w:r>
      <w:r>
        <w:rPr>
          <w:rFonts w:ascii="Arial" w:eastAsia="Times New Roman" w:hAnsi="Arial" w:cs="Arial"/>
          <w:lang w:eastAsia="sl-SI"/>
        </w:rPr>
        <w:t>naročnik</w:t>
      </w:r>
      <w:r w:rsidRPr="007E23F3">
        <w:rPr>
          <w:rFonts w:ascii="Arial" w:eastAsia="Times New Roman" w:hAnsi="Arial" w:cs="Arial"/>
          <w:lang w:eastAsia="sl-SI"/>
        </w:rPr>
        <w:t xml:space="preserve"> odstopi od pogodbe brez odpovednega roka.</w:t>
      </w:r>
    </w:p>
    <w:p w14:paraId="2E850872" w14:textId="77777777" w:rsidR="0008125D" w:rsidRPr="00665A22" w:rsidRDefault="0008125D" w:rsidP="00314920">
      <w:pPr>
        <w:spacing w:after="0"/>
        <w:jc w:val="both"/>
        <w:rPr>
          <w:rFonts w:ascii="Arial" w:eastAsia="Times New Roman" w:hAnsi="Arial" w:cs="Arial"/>
          <w:lang w:eastAsia="sl-SI"/>
        </w:rPr>
      </w:pPr>
    </w:p>
    <w:p w14:paraId="40A1D9E0" w14:textId="77777777" w:rsidR="00AF077A" w:rsidRPr="00665A22" w:rsidRDefault="00AF077A" w:rsidP="00314920">
      <w:pPr>
        <w:spacing w:after="0"/>
        <w:jc w:val="both"/>
        <w:rPr>
          <w:rFonts w:ascii="Arial" w:eastAsia="Times New Roman" w:hAnsi="Arial" w:cs="Arial"/>
          <w:u w:val="single"/>
          <w:lang w:eastAsia="sl-SI"/>
        </w:rPr>
      </w:pPr>
      <w:r w:rsidRPr="00665A22">
        <w:rPr>
          <w:rFonts w:ascii="Arial" w:eastAsia="Times New Roman" w:hAnsi="Arial" w:cs="Arial"/>
          <w:u w:val="single"/>
          <w:lang w:eastAsia="sl-SI"/>
        </w:rPr>
        <w:t>SPREMEMBA POGODBE</w:t>
      </w:r>
    </w:p>
    <w:p w14:paraId="1C3045C3" w14:textId="77777777" w:rsidR="00AF077A" w:rsidRPr="00665A22" w:rsidRDefault="00AF077A" w:rsidP="009566D7">
      <w:pPr>
        <w:numPr>
          <w:ilvl w:val="0"/>
          <w:numId w:val="1"/>
        </w:numPr>
        <w:spacing w:after="0"/>
        <w:jc w:val="center"/>
        <w:rPr>
          <w:rFonts w:ascii="Arial" w:eastAsia="Times New Roman" w:hAnsi="Arial" w:cs="Arial"/>
          <w:b/>
          <w:lang w:eastAsia="sl-SI"/>
        </w:rPr>
      </w:pPr>
      <w:r w:rsidRPr="00665A22">
        <w:rPr>
          <w:rFonts w:ascii="Arial" w:eastAsia="Times New Roman" w:hAnsi="Arial" w:cs="Arial"/>
          <w:b/>
          <w:lang w:eastAsia="sl-SI"/>
        </w:rPr>
        <w:t>člen</w:t>
      </w:r>
    </w:p>
    <w:p w14:paraId="02F10616" w14:textId="77777777" w:rsidR="00AF077A" w:rsidRPr="00665A22" w:rsidRDefault="0008125D" w:rsidP="00314920">
      <w:pPr>
        <w:spacing w:after="0"/>
        <w:jc w:val="both"/>
        <w:rPr>
          <w:rFonts w:ascii="Arial" w:eastAsia="Times New Roman" w:hAnsi="Arial" w:cs="Arial"/>
          <w:lang w:eastAsia="sl-SI"/>
        </w:rPr>
      </w:pPr>
      <w:r w:rsidRPr="00665A22">
        <w:rPr>
          <w:rFonts w:ascii="Arial" w:eastAsia="Times New Roman" w:hAnsi="Arial" w:cs="Arial"/>
          <w:lang w:eastAsia="sl-SI"/>
        </w:rPr>
        <w:t>Pogodba se lahko spremeni ali dopolni s pisnim aneksom, ki ga sprejmeta in podpišeta obe pogodbeni stranki. Če katerakoli od določb pogodbe je ali postane neveljavna, to ne vpliva na ostale določbe pogodbe. Neveljavna določba se nadomesti z veljavno, ki mora čimbolj ustrezati namenu, ki ga je želela doseči neveljavna določba.</w:t>
      </w:r>
    </w:p>
    <w:p w14:paraId="73832EF7" w14:textId="77777777" w:rsidR="00ED35A0" w:rsidRPr="00665A22" w:rsidRDefault="00ED35A0" w:rsidP="00314920">
      <w:pPr>
        <w:spacing w:after="0"/>
        <w:jc w:val="both"/>
        <w:rPr>
          <w:rFonts w:ascii="Arial" w:eastAsia="Times New Roman" w:hAnsi="Arial" w:cs="Arial"/>
          <w:lang w:eastAsia="sl-SI"/>
        </w:rPr>
      </w:pPr>
    </w:p>
    <w:p w14:paraId="0AADA3AF" w14:textId="77777777" w:rsidR="0030262F" w:rsidRPr="00665A22" w:rsidRDefault="0030262F" w:rsidP="00314920">
      <w:pPr>
        <w:spacing w:after="0"/>
        <w:rPr>
          <w:rFonts w:ascii="Arial" w:eastAsia="Times New Roman" w:hAnsi="Arial" w:cs="Arial"/>
          <w:u w:val="single"/>
          <w:lang w:eastAsia="sl-SI"/>
        </w:rPr>
      </w:pPr>
      <w:r w:rsidRPr="00665A22">
        <w:rPr>
          <w:rFonts w:ascii="Arial" w:eastAsia="Times New Roman" w:hAnsi="Arial" w:cs="Arial"/>
          <w:u w:val="single"/>
          <w:lang w:eastAsia="sl-SI"/>
        </w:rPr>
        <w:t>REŠEVANJE SPOROV</w:t>
      </w:r>
    </w:p>
    <w:p w14:paraId="426D34FC" w14:textId="77777777" w:rsidR="0030262F" w:rsidRPr="00665A22" w:rsidRDefault="0030262F" w:rsidP="009566D7">
      <w:pPr>
        <w:numPr>
          <w:ilvl w:val="0"/>
          <w:numId w:val="1"/>
        </w:numPr>
        <w:spacing w:after="0"/>
        <w:jc w:val="center"/>
        <w:rPr>
          <w:rFonts w:ascii="Arial" w:eastAsia="Times New Roman" w:hAnsi="Arial" w:cs="Arial"/>
          <w:b/>
          <w:lang w:eastAsia="sl-SI"/>
        </w:rPr>
      </w:pPr>
      <w:r w:rsidRPr="00665A22">
        <w:rPr>
          <w:rFonts w:ascii="Arial" w:eastAsia="Times New Roman" w:hAnsi="Arial" w:cs="Arial"/>
          <w:b/>
          <w:lang w:eastAsia="sl-SI"/>
        </w:rPr>
        <w:t>člen</w:t>
      </w:r>
    </w:p>
    <w:p w14:paraId="72967B2A" w14:textId="38CB4F7E" w:rsidR="0030262F" w:rsidRPr="00665A22" w:rsidRDefault="00402DE9" w:rsidP="00314920">
      <w:pPr>
        <w:spacing w:after="0"/>
        <w:jc w:val="both"/>
        <w:rPr>
          <w:rFonts w:ascii="Arial" w:eastAsia="Times New Roman" w:hAnsi="Arial" w:cs="Arial"/>
          <w:lang w:eastAsia="sl-SI"/>
        </w:rPr>
      </w:pPr>
      <w:r w:rsidRPr="00665A22">
        <w:rPr>
          <w:rFonts w:ascii="Arial" w:eastAsia="Times New Roman" w:hAnsi="Arial" w:cs="Arial"/>
          <w:lang w:eastAsia="sl-SI"/>
        </w:rPr>
        <w:t xml:space="preserve">Morebitne spore, k bi nastali v zvezi z izvajanjem te pogodbe, bosta pogodbeni stranki skušali rešiti sporazumno. Morebitne spore iz te pogodbe, ki jih pogodbeni stranki ne bi mogli rešiti sporazumno, rešuje stvarno pristojno sodišče </w:t>
      </w:r>
      <w:r w:rsidR="00C56224">
        <w:rPr>
          <w:rFonts w:ascii="Arial" w:eastAsia="Times New Roman" w:hAnsi="Arial" w:cs="Arial"/>
          <w:lang w:eastAsia="sl-SI"/>
        </w:rPr>
        <w:t>po sedežu naročnika.</w:t>
      </w:r>
    </w:p>
    <w:p w14:paraId="11FFEF60" w14:textId="77777777" w:rsidR="00526EA3" w:rsidRDefault="00526EA3" w:rsidP="00314920">
      <w:pPr>
        <w:spacing w:after="0"/>
        <w:jc w:val="both"/>
        <w:rPr>
          <w:rFonts w:ascii="Arial" w:eastAsia="Times New Roman" w:hAnsi="Arial" w:cs="Arial"/>
          <w:u w:val="single"/>
          <w:lang w:eastAsia="sl-SI"/>
        </w:rPr>
      </w:pPr>
    </w:p>
    <w:p w14:paraId="228EE5C2" w14:textId="77777777" w:rsidR="00526EA3" w:rsidRPr="005B6A29" w:rsidRDefault="00526EA3" w:rsidP="00314920">
      <w:pPr>
        <w:spacing w:after="0"/>
        <w:jc w:val="both"/>
        <w:rPr>
          <w:rFonts w:ascii="Arial" w:eastAsia="Times New Roman" w:hAnsi="Arial" w:cs="Arial"/>
          <w:lang w:eastAsia="sl-SI"/>
        </w:rPr>
      </w:pPr>
      <w:r w:rsidRPr="005B6A29">
        <w:rPr>
          <w:rFonts w:ascii="Arial" w:eastAsia="Times New Roman" w:hAnsi="Arial" w:cs="Arial"/>
          <w:lang w:eastAsia="sl-SI"/>
        </w:rPr>
        <w:t>Pri tolmačenju te pogodbe in reševanju sporov se poleg pogodbe in Obligacijskega zakonika, Zakona o delovnih razmerjih ter drugih predpisov upošteva kot sestavni del te pogodbe še:</w:t>
      </w:r>
    </w:p>
    <w:p w14:paraId="5F10F993" w14:textId="77777777" w:rsidR="00526EA3" w:rsidRPr="005B6A29" w:rsidRDefault="00526EA3" w:rsidP="009566D7">
      <w:pPr>
        <w:numPr>
          <w:ilvl w:val="0"/>
          <w:numId w:val="16"/>
        </w:numPr>
        <w:spacing w:after="0"/>
        <w:jc w:val="both"/>
        <w:rPr>
          <w:rFonts w:ascii="Arial" w:eastAsia="Times New Roman" w:hAnsi="Arial" w:cs="Arial"/>
          <w:lang w:eastAsia="sl-SI"/>
        </w:rPr>
      </w:pPr>
      <w:r w:rsidRPr="005B6A29">
        <w:rPr>
          <w:rFonts w:ascii="Arial" w:eastAsia="Times New Roman" w:hAnsi="Arial" w:cs="Arial"/>
          <w:lang w:eastAsia="sl-SI"/>
        </w:rPr>
        <w:t>razpisna dokumentacija,</w:t>
      </w:r>
    </w:p>
    <w:p w14:paraId="29435BCA" w14:textId="77777777" w:rsidR="00526EA3" w:rsidRPr="005B6A29" w:rsidRDefault="00526EA3" w:rsidP="009566D7">
      <w:pPr>
        <w:numPr>
          <w:ilvl w:val="0"/>
          <w:numId w:val="16"/>
        </w:numPr>
        <w:spacing w:after="0"/>
        <w:jc w:val="both"/>
        <w:rPr>
          <w:rFonts w:ascii="Arial" w:eastAsia="Times New Roman" w:hAnsi="Arial" w:cs="Arial"/>
          <w:lang w:eastAsia="sl-SI"/>
        </w:rPr>
      </w:pPr>
      <w:r w:rsidRPr="005B6A29">
        <w:rPr>
          <w:rFonts w:ascii="Arial" w:eastAsia="Times New Roman" w:hAnsi="Arial" w:cs="Arial"/>
          <w:lang w:eastAsia="sl-SI"/>
        </w:rPr>
        <w:t>ponudba izvajalca,</w:t>
      </w:r>
    </w:p>
    <w:p w14:paraId="182510A1" w14:textId="77777777" w:rsidR="00526EA3" w:rsidRPr="005B6A29" w:rsidRDefault="00526EA3" w:rsidP="009566D7">
      <w:pPr>
        <w:numPr>
          <w:ilvl w:val="0"/>
          <w:numId w:val="16"/>
        </w:numPr>
        <w:spacing w:after="0"/>
        <w:jc w:val="both"/>
        <w:rPr>
          <w:rFonts w:ascii="Arial" w:eastAsia="Times New Roman" w:hAnsi="Arial" w:cs="Arial"/>
          <w:lang w:eastAsia="sl-SI"/>
        </w:rPr>
      </w:pPr>
      <w:r w:rsidRPr="005B6A29">
        <w:rPr>
          <w:rFonts w:ascii="Arial" w:eastAsia="Times New Roman" w:hAnsi="Arial" w:cs="Arial"/>
          <w:lang w:eastAsia="sl-SI"/>
        </w:rPr>
        <w:t>druga dokumentacija v zvezi s to pogodbo.</w:t>
      </w:r>
    </w:p>
    <w:p w14:paraId="60FBA576" w14:textId="77777777" w:rsidR="00526EA3" w:rsidRPr="005B6A29" w:rsidRDefault="00526EA3" w:rsidP="00314920">
      <w:pPr>
        <w:spacing w:after="0"/>
        <w:jc w:val="both"/>
        <w:rPr>
          <w:rFonts w:ascii="Arial" w:eastAsia="Times New Roman" w:hAnsi="Arial" w:cs="Arial"/>
          <w:lang w:eastAsia="sl-SI"/>
        </w:rPr>
      </w:pPr>
    </w:p>
    <w:p w14:paraId="310789D1" w14:textId="77777777" w:rsidR="00526EA3" w:rsidRPr="005B6A29" w:rsidRDefault="00526EA3" w:rsidP="00314920">
      <w:pPr>
        <w:spacing w:after="0"/>
        <w:jc w:val="both"/>
        <w:rPr>
          <w:rFonts w:ascii="Arial" w:eastAsia="Times New Roman" w:hAnsi="Arial" w:cs="Arial"/>
          <w:lang w:eastAsia="sl-SI"/>
        </w:rPr>
      </w:pPr>
      <w:r w:rsidRPr="005B6A29">
        <w:rPr>
          <w:rFonts w:ascii="Arial" w:eastAsia="Times New Roman" w:hAnsi="Arial" w:cs="Arial"/>
          <w:lang w:eastAsia="sl-SI"/>
        </w:rPr>
        <w:t>V kolikor se naknadno ugotovi, da so posamezna določila izvajalčeve ponudbe v nasprotju z razpisno dokumentacijo, veljajo določila razpisne dokumentacije.</w:t>
      </w:r>
    </w:p>
    <w:p w14:paraId="093EEAA0" w14:textId="77777777" w:rsidR="00526EA3" w:rsidRPr="005B6A29" w:rsidRDefault="00526EA3" w:rsidP="00314920">
      <w:pPr>
        <w:spacing w:after="0"/>
        <w:jc w:val="both"/>
        <w:rPr>
          <w:rFonts w:ascii="Arial" w:eastAsia="Times New Roman" w:hAnsi="Arial" w:cs="Arial"/>
          <w:lang w:eastAsia="sl-SI"/>
        </w:rPr>
      </w:pPr>
    </w:p>
    <w:p w14:paraId="4DBBAB7B" w14:textId="77777777" w:rsidR="0030262F" w:rsidRPr="00665A22" w:rsidRDefault="0030262F" w:rsidP="00314920">
      <w:pPr>
        <w:spacing w:after="0"/>
        <w:jc w:val="both"/>
        <w:rPr>
          <w:rFonts w:ascii="Arial" w:eastAsia="Times New Roman" w:hAnsi="Arial" w:cs="Arial"/>
          <w:u w:val="single"/>
          <w:lang w:eastAsia="sl-SI"/>
        </w:rPr>
      </w:pPr>
      <w:r w:rsidRPr="00665A22">
        <w:rPr>
          <w:rFonts w:ascii="Arial" w:eastAsia="Times New Roman" w:hAnsi="Arial" w:cs="Arial"/>
          <w:u w:val="single"/>
          <w:lang w:eastAsia="sl-SI"/>
        </w:rPr>
        <w:t>VAROVANJE IN ZAŠČITA PODATKOV</w:t>
      </w:r>
    </w:p>
    <w:p w14:paraId="33AE5FBB" w14:textId="77777777" w:rsidR="0030262F" w:rsidRPr="00665A22" w:rsidRDefault="0030262F" w:rsidP="009566D7">
      <w:pPr>
        <w:numPr>
          <w:ilvl w:val="0"/>
          <w:numId w:val="1"/>
        </w:numPr>
        <w:spacing w:after="0"/>
        <w:jc w:val="center"/>
        <w:rPr>
          <w:rFonts w:ascii="Arial" w:eastAsia="Times New Roman" w:hAnsi="Arial" w:cs="Arial"/>
          <w:b/>
          <w:lang w:eastAsia="sl-SI"/>
        </w:rPr>
      </w:pPr>
      <w:r w:rsidRPr="00665A22">
        <w:rPr>
          <w:rFonts w:ascii="Arial" w:eastAsia="Times New Roman" w:hAnsi="Arial" w:cs="Arial"/>
          <w:b/>
          <w:lang w:eastAsia="sl-SI"/>
        </w:rPr>
        <w:t>člen</w:t>
      </w:r>
    </w:p>
    <w:p w14:paraId="439B5ECD" w14:textId="77777777" w:rsidR="004F1744" w:rsidRPr="00665A22" w:rsidRDefault="0030262F" w:rsidP="00314920">
      <w:pPr>
        <w:spacing w:after="0"/>
        <w:jc w:val="both"/>
        <w:rPr>
          <w:rFonts w:ascii="Arial" w:eastAsia="Times New Roman" w:hAnsi="Arial" w:cs="Arial"/>
          <w:lang w:eastAsia="sl-SI"/>
        </w:rPr>
      </w:pPr>
      <w:r w:rsidRPr="00665A22">
        <w:rPr>
          <w:rFonts w:ascii="Arial" w:eastAsia="Times New Roman" w:hAnsi="Arial" w:cs="Arial"/>
          <w:lang w:eastAsia="sl-SI"/>
        </w:rPr>
        <w:t xml:space="preserve">Pogodbeni stranki soglašata, da vsi podatki, do katerih bi lahko prišli pri izvajanju te pogodbe in za katere je očitno, da bi za sopogodbenico nastala občutna škoda, če bi zanje izvedela nepooblaščena </w:t>
      </w:r>
      <w:r w:rsidRPr="00665A22">
        <w:rPr>
          <w:rFonts w:ascii="Arial" w:eastAsia="Times New Roman" w:hAnsi="Arial" w:cs="Arial"/>
          <w:lang w:eastAsia="sl-SI"/>
        </w:rPr>
        <w:lastRenderedPageBreak/>
        <w:t>oseba, predstavljajo poslovno skrivnost. Zato se zavezujeta, da bosta vse podatke skrbno varovali in jih uporabljali izključno v zvezi z izvajanjem te pogodbe. Obveznost varovanja podatkov se nanaša tako na čas izvrševanja pogodbe, kot tudi na čas po tem.</w:t>
      </w:r>
    </w:p>
    <w:p w14:paraId="3A90BE75" w14:textId="77777777" w:rsidR="00D66EE0" w:rsidRPr="00665A22" w:rsidRDefault="00D66EE0" w:rsidP="00314920">
      <w:pPr>
        <w:spacing w:after="0"/>
        <w:jc w:val="both"/>
        <w:rPr>
          <w:rFonts w:ascii="Arial" w:eastAsia="Times New Roman" w:hAnsi="Arial" w:cs="Arial"/>
          <w:lang w:eastAsia="sl-SI"/>
        </w:rPr>
      </w:pPr>
    </w:p>
    <w:p w14:paraId="436105CA" w14:textId="4D47F70F" w:rsidR="0030262F" w:rsidRPr="00665A22" w:rsidRDefault="0030262F" w:rsidP="00314920">
      <w:pPr>
        <w:spacing w:after="0"/>
        <w:rPr>
          <w:rFonts w:ascii="Arial" w:eastAsia="Times New Roman" w:hAnsi="Arial" w:cs="Arial"/>
          <w:u w:val="single"/>
          <w:lang w:eastAsia="sl-SI"/>
        </w:rPr>
      </w:pPr>
      <w:r w:rsidRPr="00665A22">
        <w:rPr>
          <w:rFonts w:ascii="Arial" w:eastAsia="Times New Roman" w:hAnsi="Arial" w:cs="Arial"/>
          <w:u w:val="single"/>
          <w:lang w:eastAsia="sl-SI"/>
        </w:rPr>
        <w:t>PROTIKORUPCIJSKA KLAVZULA</w:t>
      </w:r>
    </w:p>
    <w:p w14:paraId="7C27F444" w14:textId="77777777" w:rsidR="0030262F" w:rsidRPr="00665A22" w:rsidRDefault="0030262F" w:rsidP="009566D7">
      <w:pPr>
        <w:numPr>
          <w:ilvl w:val="0"/>
          <w:numId w:val="1"/>
        </w:numPr>
        <w:spacing w:after="0"/>
        <w:jc w:val="center"/>
        <w:rPr>
          <w:rFonts w:ascii="Arial" w:eastAsia="Times New Roman" w:hAnsi="Arial" w:cs="Arial"/>
          <w:b/>
          <w:lang w:eastAsia="sl-SI"/>
        </w:rPr>
      </w:pPr>
      <w:r w:rsidRPr="00665A22">
        <w:rPr>
          <w:rFonts w:ascii="Arial" w:eastAsia="Times New Roman" w:hAnsi="Arial" w:cs="Arial"/>
          <w:b/>
          <w:lang w:eastAsia="sl-SI"/>
        </w:rPr>
        <w:t>člen</w:t>
      </w:r>
    </w:p>
    <w:p w14:paraId="23D2C566" w14:textId="77777777" w:rsidR="00C56224" w:rsidRPr="005B6A29" w:rsidRDefault="00C56224" w:rsidP="005B6A29">
      <w:pPr>
        <w:spacing w:after="0"/>
        <w:jc w:val="both"/>
        <w:rPr>
          <w:rFonts w:ascii="Arial" w:eastAsia="Times New Roman" w:hAnsi="Arial" w:cs="Arial"/>
          <w:lang w:eastAsia="sl-SI"/>
        </w:rPr>
      </w:pPr>
      <w:r w:rsidRPr="005B6A29">
        <w:rPr>
          <w:rFonts w:ascii="Arial" w:eastAsia="Times New Roman" w:hAnsi="Arial" w:cs="Arial"/>
          <w:lang w:eastAsia="sl-SI"/>
        </w:rPr>
        <w:t>Pogodba, pri kateri kdo v imenu ali na račun druge pogodbene stranke, predstavniku ali posredniku organa ali organizacije iz javnega sektorja obljubi, ponudi ali da kakšno nedovoljeno korist za:</w:t>
      </w:r>
    </w:p>
    <w:p w14:paraId="67EB94B9" w14:textId="77777777" w:rsidR="00C56224" w:rsidRPr="005B6A29" w:rsidRDefault="00C56224" w:rsidP="009566D7">
      <w:pPr>
        <w:numPr>
          <w:ilvl w:val="0"/>
          <w:numId w:val="26"/>
        </w:numPr>
        <w:spacing w:after="0"/>
        <w:jc w:val="both"/>
        <w:rPr>
          <w:rFonts w:ascii="Arial" w:eastAsia="Times New Roman" w:hAnsi="Arial" w:cs="Arial"/>
          <w:lang w:eastAsia="sl-SI"/>
        </w:rPr>
      </w:pPr>
      <w:r w:rsidRPr="005B6A29">
        <w:rPr>
          <w:rFonts w:ascii="Arial" w:eastAsia="Times New Roman" w:hAnsi="Arial" w:cs="Arial"/>
          <w:lang w:eastAsia="sl-SI"/>
        </w:rPr>
        <w:t>pridobitev posla ali</w:t>
      </w:r>
    </w:p>
    <w:p w14:paraId="53B55FA9" w14:textId="77777777" w:rsidR="00C56224" w:rsidRPr="005B6A29" w:rsidRDefault="00C56224" w:rsidP="009566D7">
      <w:pPr>
        <w:numPr>
          <w:ilvl w:val="0"/>
          <w:numId w:val="26"/>
        </w:numPr>
        <w:spacing w:after="0"/>
        <w:jc w:val="both"/>
        <w:rPr>
          <w:rFonts w:ascii="Arial" w:eastAsia="Times New Roman" w:hAnsi="Arial" w:cs="Arial"/>
          <w:lang w:eastAsia="sl-SI"/>
        </w:rPr>
      </w:pPr>
      <w:r w:rsidRPr="005B6A29">
        <w:rPr>
          <w:rFonts w:ascii="Arial" w:eastAsia="Times New Roman" w:hAnsi="Arial" w:cs="Arial"/>
          <w:lang w:eastAsia="sl-SI"/>
        </w:rPr>
        <w:t>za sklenitev posla pod ugodnejšimi pogoji ali</w:t>
      </w:r>
    </w:p>
    <w:p w14:paraId="7023CA28" w14:textId="77777777" w:rsidR="00C56224" w:rsidRPr="005B6A29" w:rsidRDefault="00C56224" w:rsidP="009566D7">
      <w:pPr>
        <w:numPr>
          <w:ilvl w:val="0"/>
          <w:numId w:val="26"/>
        </w:numPr>
        <w:spacing w:after="0"/>
        <w:jc w:val="both"/>
        <w:rPr>
          <w:rFonts w:ascii="Arial" w:eastAsia="Times New Roman" w:hAnsi="Arial" w:cs="Arial"/>
          <w:lang w:eastAsia="sl-SI"/>
        </w:rPr>
      </w:pPr>
      <w:r w:rsidRPr="005B6A29">
        <w:rPr>
          <w:rFonts w:ascii="Arial" w:eastAsia="Times New Roman" w:hAnsi="Arial" w:cs="Arial"/>
          <w:lang w:eastAsia="sl-SI"/>
        </w:rPr>
        <w:t>za opustitev dolžnega nadzora nad izvajanjem pogodbenih obveznosti ali</w:t>
      </w:r>
    </w:p>
    <w:p w14:paraId="280F52B9" w14:textId="77777777" w:rsidR="00C56224" w:rsidRPr="005B6A29" w:rsidRDefault="00C56224" w:rsidP="009566D7">
      <w:pPr>
        <w:numPr>
          <w:ilvl w:val="0"/>
          <w:numId w:val="26"/>
        </w:numPr>
        <w:spacing w:after="0"/>
        <w:jc w:val="both"/>
        <w:rPr>
          <w:rFonts w:ascii="Arial" w:eastAsia="Times New Roman" w:hAnsi="Arial" w:cs="Arial"/>
          <w:lang w:eastAsia="sl-SI"/>
        </w:rPr>
      </w:pPr>
      <w:r w:rsidRPr="005B6A29">
        <w:rPr>
          <w:rFonts w:ascii="Arial" w:eastAsia="Times New Roman" w:hAnsi="Arial" w:cs="Arial"/>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EE55626" w14:textId="77777777" w:rsidR="00C56224" w:rsidRPr="00D34477" w:rsidRDefault="00C56224" w:rsidP="00C56224">
      <w:pPr>
        <w:widowControl w:val="0"/>
        <w:spacing w:before="120" w:after="120" w:line="240" w:lineRule="auto"/>
        <w:ind w:left="720"/>
        <w:jc w:val="both"/>
        <w:rPr>
          <w:rFonts w:ascii="Verdana" w:hAnsi="Verdana"/>
          <w:sz w:val="20"/>
          <w:szCs w:val="20"/>
        </w:rPr>
      </w:pPr>
      <w:r w:rsidRPr="004C4E27">
        <w:rPr>
          <w:rFonts w:ascii="Verdana" w:hAnsi="Verdana"/>
          <w:sz w:val="20"/>
          <w:szCs w:val="20"/>
        </w:rPr>
        <w:t>je v primeru citiranih ravnanj oziroma poskusa takšnih ravnanj nična.</w:t>
      </w:r>
    </w:p>
    <w:p w14:paraId="44426981" w14:textId="77777777" w:rsidR="00064E60" w:rsidRPr="00665A22" w:rsidRDefault="00064E60" w:rsidP="00314920">
      <w:pPr>
        <w:spacing w:after="0"/>
        <w:jc w:val="both"/>
        <w:rPr>
          <w:rFonts w:ascii="Arial" w:eastAsia="Times New Roman" w:hAnsi="Arial" w:cs="Arial"/>
          <w:lang w:eastAsia="sl-SI"/>
        </w:rPr>
      </w:pPr>
    </w:p>
    <w:p w14:paraId="42D659FF" w14:textId="77777777" w:rsidR="0030262F" w:rsidRPr="00665A22" w:rsidRDefault="0030262F" w:rsidP="00314920">
      <w:pPr>
        <w:spacing w:after="0"/>
        <w:jc w:val="both"/>
        <w:rPr>
          <w:rFonts w:ascii="Arial" w:eastAsia="Times New Roman" w:hAnsi="Arial" w:cs="Arial"/>
          <w:u w:val="single"/>
          <w:lang w:eastAsia="sl-SI"/>
        </w:rPr>
      </w:pPr>
      <w:r w:rsidRPr="00665A22">
        <w:rPr>
          <w:rFonts w:ascii="Arial" w:eastAsia="Times New Roman" w:hAnsi="Arial" w:cs="Arial"/>
          <w:u w:val="single"/>
          <w:lang w:eastAsia="sl-SI"/>
        </w:rPr>
        <w:t>VIŠJA SILA</w:t>
      </w:r>
    </w:p>
    <w:p w14:paraId="34476733" w14:textId="77777777" w:rsidR="0030262F" w:rsidRPr="00665A22" w:rsidRDefault="0030262F" w:rsidP="009566D7">
      <w:pPr>
        <w:numPr>
          <w:ilvl w:val="0"/>
          <w:numId w:val="1"/>
        </w:numPr>
        <w:spacing w:after="0"/>
        <w:jc w:val="center"/>
        <w:rPr>
          <w:rFonts w:ascii="Arial" w:eastAsia="Times New Roman" w:hAnsi="Arial" w:cs="Arial"/>
          <w:b/>
          <w:lang w:eastAsia="sl-SI"/>
        </w:rPr>
      </w:pPr>
      <w:r w:rsidRPr="00665A22">
        <w:rPr>
          <w:rFonts w:ascii="Arial" w:eastAsia="Times New Roman" w:hAnsi="Arial" w:cs="Arial"/>
          <w:b/>
          <w:lang w:eastAsia="sl-SI"/>
        </w:rPr>
        <w:t>člen</w:t>
      </w:r>
    </w:p>
    <w:p w14:paraId="324EE805" w14:textId="77777777" w:rsidR="0030262F" w:rsidRPr="00665A22" w:rsidRDefault="0030262F" w:rsidP="00314920">
      <w:pPr>
        <w:autoSpaceDE w:val="0"/>
        <w:autoSpaceDN w:val="0"/>
        <w:adjustRightInd w:val="0"/>
        <w:spacing w:after="0"/>
        <w:jc w:val="both"/>
        <w:rPr>
          <w:rFonts w:ascii="Arial" w:eastAsia="Times New Roman" w:hAnsi="Arial" w:cs="Arial"/>
          <w:lang w:eastAsia="sl-SI"/>
        </w:rPr>
      </w:pPr>
      <w:r w:rsidRPr="00665A22">
        <w:rPr>
          <w:rFonts w:ascii="Arial" w:eastAsia="Times New Roman" w:hAnsi="Arial" w:cs="Arial"/>
          <w:lang w:eastAsia="sl-SI"/>
        </w:rPr>
        <w:t>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14:paraId="1827CF27" w14:textId="77777777" w:rsidR="00CD7EF0" w:rsidRPr="00DA0766" w:rsidRDefault="00CD7EF0" w:rsidP="00314920">
      <w:pPr>
        <w:spacing w:after="0"/>
        <w:rPr>
          <w:rFonts w:ascii="Arial Narrow" w:eastAsia="Times New Roman" w:hAnsi="Arial Narrow" w:cs="Arial"/>
          <w:lang w:eastAsia="sl-SI"/>
        </w:rPr>
      </w:pPr>
    </w:p>
    <w:p w14:paraId="4A42BBA5" w14:textId="77777777" w:rsidR="0030262F" w:rsidRPr="00665A22" w:rsidRDefault="008A5E74" w:rsidP="00314920">
      <w:pPr>
        <w:spacing w:after="0"/>
        <w:rPr>
          <w:rFonts w:ascii="Arial" w:eastAsia="Times New Roman" w:hAnsi="Arial" w:cs="Arial"/>
          <w:b/>
          <w:lang w:eastAsia="sl-SI"/>
        </w:rPr>
      </w:pPr>
      <w:r w:rsidRPr="00665A22">
        <w:rPr>
          <w:rFonts w:ascii="Arial" w:eastAsia="Times New Roman" w:hAnsi="Arial" w:cs="Arial"/>
          <w:u w:val="single"/>
          <w:lang w:eastAsia="sl-SI"/>
        </w:rPr>
        <w:t>VELJAVNOST POGODBE</w:t>
      </w:r>
    </w:p>
    <w:p w14:paraId="7D2596C8" w14:textId="77777777" w:rsidR="008A5E74" w:rsidRPr="00665A22" w:rsidRDefault="008A5E74" w:rsidP="009566D7">
      <w:pPr>
        <w:numPr>
          <w:ilvl w:val="0"/>
          <w:numId w:val="1"/>
        </w:numPr>
        <w:spacing w:after="0"/>
        <w:jc w:val="center"/>
        <w:rPr>
          <w:rFonts w:ascii="Arial" w:eastAsia="Times New Roman" w:hAnsi="Arial" w:cs="Arial"/>
          <w:b/>
          <w:lang w:eastAsia="sl-SI"/>
        </w:rPr>
      </w:pPr>
      <w:r w:rsidRPr="00665A22">
        <w:rPr>
          <w:rFonts w:ascii="Arial" w:eastAsia="Times New Roman" w:hAnsi="Arial" w:cs="Arial"/>
          <w:b/>
          <w:lang w:eastAsia="sl-SI"/>
        </w:rPr>
        <w:t>člen</w:t>
      </w:r>
    </w:p>
    <w:p w14:paraId="261681CD" w14:textId="51DF3E91" w:rsidR="00526EA3" w:rsidRDefault="00041A18" w:rsidP="00314920">
      <w:pPr>
        <w:spacing w:after="0"/>
        <w:jc w:val="both"/>
        <w:rPr>
          <w:rFonts w:ascii="Arial" w:eastAsia="Times New Roman" w:hAnsi="Arial" w:cs="Arial"/>
          <w:lang w:eastAsia="sl-SI"/>
        </w:rPr>
      </w:pPr>
      <w:r w:rsidRPr="00665A22">
        <w:rPr>
          <w:rFonts w:ascii="Arial" w:eastAsia="Times New Roman" w:hAnsi="Arial" w:cs="Arial"/>
          <w:lang w:eastAsia="sl-SI"/>
        </w:rPr>
        <w:t>Pogo</w:t>
      </w:r>
      <w:r w:rsidR="006D49DA" w:rsidRPr="00665A22">
        <w:rPr>
          <w:rFonts w:ascii="Arial" w:eastAsia="Times New Roman" w:hAnsi="Arial" w:cs="Arial"/>
          <w:lang w:eastAsia="sl-SI"/>
        </w:rPr>
        <w:t xml:space="preserve">dba se sklepa za obdobje </w:t>
      </w:r>
      <w:r w:rsidR="00047443">
        <w:rPr>
          <w:rFonts w:ascii="Arial" w:eastAsia="Times New Roman" w:hAnsi="Arial" w:cs="Arial"/>
          <w:lang w:eastAsia="sl-SI"/>
        </w:rPr>
        <w:t>oseminštirideset</w:t>
      </w:r>
      <w:r w:rsidR="00E151F4" w:rsidRPr="00665A22">
        <w:rPr>
          <w:rFonts w:ascii="Arial" w:eastAsia="Times New Roman" w:hAnsi="Arial" w:cs="Arial"/>
          <w:lang w:eastAsia="sl-SI"/>
        </w:rPr>
        <w:t xml:space="preserve"> (</w:t>
      </w:r>
      <w:r w:rsidR="00047443">
        <w:rPr>
          <w:rFonts w:ascii="Arial" w:eastAsia="Times New Roman" w:hAnsi="Arial" w:cs="Arial"/>
          <w:lang w:eastAsia="sl-SI"/>
        </w:rPr>
        <w:t>48</w:t>
      </w:r>
      <w:r w:rsidR="00E151F4" w:rsidRPr="00665A22">
        <w:rPr>
          <w:rFonts w:ascii="Arial" w:eastAsia="Times New Roman" w:hAnsi="Arial" w:cs="Arial"/>
          <w:lang w:eastAsia="sl-SI"/>
        </w:rPr>
        <w:t>)</w:t>
      </w:r>
      <w:r w:rsidRPr="00665A22">
        <w:rPr>
          <w:rFonts w:ascii="Arial" w:eastAsia="Times New Roman" w:hAnsi="Arial" w:cs="Arial"/>
          <w:lang w:eastAsia="sl-SI"/>
        </w:rPr>
        <w:t xml:space="preserve"> mesecev</w:t>
      </w:r>
      <w:r w:rsidR="00526EA3">
        <w:rPr>
          <w:rFonts w:ascii="Arial" w:eastAsia="Times New Roman" w:hAnsi="Arial" w:cs="Arial"/>
          <w:lang w:eastAsia="sl-SI"/>
        </w:rPr>
        <w:t>,</w:t>
      </w:r>
      <w:r w:rsidRPr="00665A22">
        <w:rPr>
          <w:rFonts w:ascii="Arial" w:eastAsia="Times New Roman" w:hAnsi="Arial" w:cs="Arial"/>
          <w:lang w:eastAsia="sl-SI"/>
        </w:rPr>
        <w:t xml:space="preserve"> in sicer </w:t>
      </w:r>
      <w:r w:rsidR="00526EA3">
        <w:rPr>
          <w:rFonts w:ascii="Arial" w:eastAsia="Times New Roman" w:hAnsi="Arial" w:cs="Arial"/>
          <w:lang w:eastAsia="sl-SI"/>
        </w:rPr>
        <w:t xml:space="preserve">šteto od pričetka izvajanja storitev po tej pogodbi z dnem __________. </w:t>
      </w:r>
    </w:p>
    <w:p w14:paraId="487E54C9" w14:textId="77777777" w:rsidR="00526EA3" w:rsidRDefault="00526EA3" w:rsidP="00314920">
      <w:pPr>
        <w:spacing w:after="0"/>
        <w:jc w:val="both"/>
        <w:rPr>
          <w:rFonts w:ascii="Arial" w:eastAsia="Times New Roman" w:hAnsi="Arial" w:cs="Arial"/>
          <w:lang w:eastAsia="sl-SI"/>
        </w:rPr>
      </w:pPr>
    </w:p>
    <w:p w14:paraId="31878F84" w14:textId="30986FC1" w:rsidR="000630C7" w:rsidRPr="00665A22" w:rsidRDefault="000630C7" w:rsidP="00314920">
      <w:pPr>
        <w:spacing w:after="0"/>
        <w:jc w:val="both"/>
        <w:rPr>
          <w:rFonts w:ascii="Arial" w:eastAsia="Times New Roman" w:hAnsi="Arial" w:cs="Arial"/>
          <w:lang w:eastAsia="sl-SI"/>
        </w:rPr>
      </w:pPr>
      <w:r w:rsidRPr="00665A22">
        <w:rPr>
          <w:rFonts w:ascii="Arial" w:eastAsia="Times New Roman" w:hAnsi="Arial" w:cs="Arial"/>
          <w:lang w:eastAsia="sl-SI"/>
        </w:rPr>
        <w:t>Pogodba je sklenjena z dnem podpisa zadnje od pogodbenih strank</w:t>
      </w:r>
      <w:r w:rsidR="004F26F7">
        <w:rPr>
          <w:rFonts w:ascii="Arial" w:eastAsia="Times New Roman" w:hAnsi="Arial" w:cs="Arial"/>
          <w:lang w:eastAsia="sl-SI"/>
        </w:rPr>
        <w:t>, pod pogojem, da</w:t>
      </w:r>
      <w:r w:rsidR="005B6A29">
        <w:rPr>
          <w:rFonts w:ascii="Arial" w:eastAsia="Times New Roman" w:hAnsi="Arial" w:cs="Arial"/>
          <w:lang w:eastAsia="sl-SI"/>
        </w:rPr>
        <w:t xml:space="preserve"> </w:t>
      </w:r>
      <w:r w:rsidRPr="00665A22">
        <w:rPr>
          <w:rFonts w:ascii="Arial" w:eastAsia="Times New Roman" w:hAnsi="Arial" w:cs="Arial"/>
          <w:lang w:eastAsia="sl-SI"/>
        </w:rPr>
        <w:t>izvajalec naročniku predloži finančno zavarovanje za dobro izvedbo pogodbenih obveznosti.</w:t>
      </w:r>
    </w:p>
    <w:p w14:paraId="38999564" w14:textId="77777777" w:rsidR="000630C7" w:rsidRPr="00665A22" w:rsidRDefault="000630C7" w:rsidP="00314920">
      <w:pPr>
        <w:spacing w:after="0"/>
        <w:jc w:val="both"/>
        <w:rPr>
          <w:rFonts w:ascii="Arial" w:eastAsia="Times New Roman" w:hAnsi="Arial" w:cs="Arial"/>
          <w:lang w:eastAsia="sl-SI"/>
        </w:rPr>
      </w:pPr>
    </w:p>
    <w:p w14:paraId="77050061" w14:textId="77777777" w:rsidR="0008125D" w:rsidRPr="00665A22" w:rsidRDefault="0008125D" w:rsidP="00314920">
      <w:pPr>
        <w:spacing w:after="0"/>
        <w:jc w:val="both"/>
        <w:rPr>
          <w:rFonts w:ascii="Arial" w:eastAsia="Times New Roman" w:hAnsi="Arial" w:cs="Arial"/>
          <w:u w:val="single"/>
          <w:lang w:eastAsia="sl-SI"/>
        </w:rPr>
      </w:pPr>
      <w:r w:rsidRPr="00665A22">
        <w:rPr>
          <w:rFonts w:ascii="Arial" w:eastAsia="Times New Roman" w:hAnsi="Arial" w:cs="Arial"/>
          <w:u w:val="single"/>
          <w:lang w:eastAsia="sl-SI"/>
        </w:rPr>
        <w:t>SOCIALNA KLAVZULA</w:t>
      </w:r>
    </w:p>
    <w:p w14:paraId="15EC8E64" w14:textId="77777777" w:rsidR="00041A18" w:rsidRPr="00665A22" w:rsidRDefault="00041A18" w:rsidP="009566D7">
      <w:pPr>
        <w:numPr>
          <w:ilvl w:val="0"/>
          <w:numId w:val="1"/>
        </w:numPr>
        <w:spacing w:after="0"/>
        <w:jc w:val="center"/>
        <w:rPr>
          <w:rFonts w:ascii="Arial" w:eastAsia="Times New Roman" w:hAnsi="Arial" w:cs="Arial"/>
          <w:b/>
          <w:lang w:eastAsia="sl-SI"/>
        </w:rPr>
      </w:pPr>
      <w:r w:rsidRPr="00665A22">
        <w:rPr>
          <w:rFonts w:ascii="Arial" w:eastAsia="Times New Roman" w:hAnsi="Arial" w:cs="Arial"/>
          <w:b/>
          <w:lang w:eastAsia="sl-SI"/>
        </w:rPr>
        <w:t>člen</w:t>
      </w:r>
    </w:p>
    <w:p w14:paraId="2F1F3D43" w14:textId="38DFC40E" w:rsidR="00402DE9" w:rsidRDefault="00402DE9" w:rsidP="00314920">
      <w:pPr>
        <w:spacing w:after="0"/>
        <w:jc w:val="both"/>
        <w:rPr>
          <w:rFonts w:ascii="Arial" w:hAnsi="Arial" w:cs="Arial"/>
        </w:rPr>
      </w:pPr>
      <w:r w:rsidRPr="00665A22">
        <w:rPr>
          <w:rFonts w:ascii="Arial" w:hAnsi="Arial" w:cs="Arial"/>
        </w:rPr>
        <w:t xml:space="preserve">Pogodba preneha veljati, če je </w:t>
      </w:r>
      <w:r w:rsidR="00DD3ABC" w:rsidRPr="00665A22">
        <w:rPr>
          <w:rFonts w:ascii="Arial" w:hAnsi="Arial" w:cs="Arial"/>
        </w:rPr>
        <w:t>naročnik</w:t>
      </w:r>
      <w:r w:rsidRPr="00665A22">
        <w:rPr>
          <w:rFonts w:ascii="Arial" w:hAnsi="Arial" w:cs="Arial"/>
        </w:rPr>
        <w:t xml:space="preserve"> seznanjen, da je pristojni državni organ ali sodišče s pravnomočno odločitvijo ugotovilo kršitev delovne, </w:t>
      </w:r>
      <w:proofErr w:type="spellStart"/>
      <w:r w:rsidRPr="00665A22">
        <w:rPr>
          <w:rFonts w:ascii="Arial" w:hAnsi="Arial" w:cs="Arial"/>
        </w:rPr>
        <w:t>okoljske</w:t>
      </w:r>
      <w:proofErr w:type="spellEnd"/>
      <w:r w:rsidRPr="00665A22">
        <w:rPr>
          <w:rFonts w:ascii="Arial" w:hAnsi="Arial" w:cs="Arial"/>
        </w:rPr>
        <w:t xml:space="preserve"> ali socialne zakonodaje s strani </w:t>
      </w:r>
      <w:r w:rsidR="00FD7975" w:rsidRPr="00665A22">
        <w:rPr>
          <w:rFonts w:ascii="Arial" w:hAnsi="Arial" w:cs="Arial"/>
        </w:rPr>
        <w:t>izvajalca</w:t>
      </w:r>
      <w:r w:rsidRPr="00665A22">
        <w:rPr>
          <w:rFonts w:ascii="Arial" w:hAnsi="Arial" w:cs="Arial"/>
        </w:rPr>
        <w:t xml:space="preserve"> pogodbe o izvedbi javnega naročila ali njegovega </w:t>
      </w:r>
      <w:r w:rsidR="00DA299A" w:rsidRPr="00665A22">
        <w:rPr>
          <w:rFonts w:ascii="Arial" w:hAnsi="Arial" w:cs="Arial"/>
        </w:rPr>
        <w:t>podizvajalca</w:t>
      </w:r>
      <w:r w:rsidRPr="00665A22">
        <w:rPr>
          <w:rFonts w:ascii="Arial" w:hAnsi="Arial" w:cs="Arial"/>
        </w:rPr>
        <w:t xml:space="preserve">. </w:t>
      </w:r>
      <w:r w:rsidR="00FD7975" w:rsidRPr="00665A22">
        <w:rPr>
          <w:rFonts w:ascii="Arial" w:hAnsi="Arial" w:cs="Arial"/>
        </w:rPr>
        <w:t>Izvajalec</w:t>
      </w:r>
      <w:r w:rsidRPr="00665A22">
        <w:rPr>
          <w:rFonts w:ascii="Arial" w:hAnsi="Arial" w:cs="Arial"/>
        </w:rPr>
        <w:t xml:space="preserve"> je dolžan pisno obvestiti </w:t>
      </w:r>
      <w:r w:rsidR="00DD3ABC" w:rsidRPr="00665A22">
        <w:rPr>
          <w:rFonts w:ascii="Arial" w:hAnsi="Arial" w:cs="Arial"/>
        </w:rPr>
        <w:t>naročnik</w:t>
      </w:r>
      <w:r w:rsidRPr="00665A22">
        <w:rPr>
          <w:rFonts w:ascii="Arial" w:hAnsi="Arial" w:cs="Arial"/>
        </w:rPr>
        <w:t>a o ugotovljeni kršitvi najkasneje v roku 5 delovnih</w:t>
      </w:r>
      <w:r w:rsidRPr="00DA0766">
        <w:rPr>
          <w:rFonts w:ascii="Arial Narrow" w:hAnsi="Arial Narrow" w:cs="Arial"/>
        </w:rPr>
        <w:t xml:space="preserve"> </w:t>
      </w:r>
      <w:r w:rsidRPr="00526EA3">
        <w:rPr>
          <w:rFonts w:ascii="Arial" w:hAnsi="Arial" w:cs="Arial"/>
        </w:rPr>
        <w:t xml:space="preserve">dneh od pravnomočnosti odločitve državnega organa ali sodišča o kršitvah delovne, </w:t>
      </w:r>
      <w:proofErr w:type="spellStart"/>
      <w:r w:rsidRPr="00526EA3">
        <w:rPr>
          <w:rFonts w:ascii="Arial" w:hAnsi="Arial" w:cs="Arial"/>
        </w:rPr>
        <w:t>okoljske</w:t>
      </w:r>
      <w:proofErr w:type="spellEnd"/>
      <w:r w:rsidRPr="00526EA3">
        <w:rPr>
          <w:rFonts w:ascii="Arial" w:hAnsi="Arial" w:cs="Arial"/>
        </w:rPr>
        <w:t xml:space="preserve"> ali socialne zakonodaje s strani </w:t>
      </w:r>
      <w:r w:rsidR="00FD7975" w:rsidRPr="00526EA3">
        <w:rPr>
          <w:rFonts w:ascii="Arial" w:hAnsi="Arial" w:cs="Arial"/>
        </w:rPr>
        <w:t>izvajalca</w:t>
      </w:r>
      <w:r w:rsidRPr="00526EA3">
        <w:rPr>
          <w:rFonts w:ascii="Arial" w:hAnsi="Arial" w:cs="Arial"/>
        </w:rPr>
        <w:t xml:space="preserve"> pogodbe o izvedbi javnega naročila ali njegovega </w:t>
      </w:r>
      <w:r w:rsidR="00DA299A" w:rsidRPr="00526EA3">
        <w:rPr>
          <w:rFonts w:ascii="Arial" w:hAnsi="Arial" w:cs="Arial"/>
        </w:rPr>
        <w:t>podizvajalca</w:t>
      </w:r>
      <w:r w:rsidRPr="00526EA3">
        <w:rPr>
          <w:rFonts w:ascii="Arial" w:hAnsi="Arial" w:cs="Arial"/>
        </w:rPr>
        <w:t>.</w:t>
      </w:r>
    </w:p>
    <w:p w14:paraId="7B711C35" w14:textId="3D541643" w:rsidR="008122D0" w:rsidRDefault="008122D0" w:rsidP="00314920">
      <w:pPr>
        <w:spacing w:after="0"/>
        <w:jc w:val="both"/>
        <w:rPr>
          <w:rFonts w:ascii="Arial" w:hAnsi="Arial" w:cs="Arial"/>
        </w:rPr>
      </w:pPr>
    </w:p>
    <w:p w14:paraId="5DE6EFAA" w14:textId="7F85391A" w:rsidR="008122D0" w:rsidRDefault="008122D0" w:rsidP="00314920">
      <w:pPr>
        <w:spacing w:after="0"/>
        <w:jc w:val="both"/>
        <w:rPr>
          <w:rFonts w:ascii="Arial" w:hAnsi="Arial" w:cs="Arial"/>
        </w:rPr>
      </w:pPr>
    </w:p>
    <w:p w14:paraId="34EC8D50" w14:textId="77777777" w:rsidR="008122D0" w:rsidRPr="00526EA3" w:rsidRDefault="008122D0" w:rsidP="00314920">
      <w:pPr>
        <w:spacing w:after="0"/>
        <w:jc w:val="both"/>
        <w:rPr>
          <w:rFonts w:ascii="Arial" w:hAnsi="Arial" w:cs="Arial"/>
        </w:rPr>
      </w:pPr>
    </w:p>
    <w:p w14:paraId="5C7E1040" w14:textId="77777777" w:rsidR="006D49DA" w:rsidRPr="00DA0766" w:rsidRDefault="006D49DA" w:rsidP="00314920">
      <w:pPr>
        <w:spacing w:after="0"/>
        <w:jc w:val="both"/>
        <w:rPr>
          <w:rFonts w:ascii="Arial Narrow" w:hAnsi="Arial Narrow" w:cs="Arial"/>
        </w:rPr>
      </w:pPr>
    </w:p>
    <w:p w14:paraId="6B424A14" w14:textId="77777777" w:rsidR="0030262F" w:rsidRPr="00665A22" w:rsidRDefault="0030262F" w:rsidP="00314920">
      <w:pPr>
        <w:spacing w:after="0"/>
        <w:jc w:val="both"/>
        <w:rPr>
          <w:rFonts w:ascii="Arial" w:eastAsia="Times New Roman" w:hAnsi="Arial" w:cs="Arial"/>
          <w:u w:val="single"/>
          <w:lang w:eastAsia="sl-SI"/>
        </w:rPr>
      </w:pPr>
      <w:r w:rsidRPr="00665A22">
        <w:rPr>
          <w:rFonts w:ascii="Arial" w:eastAsia="Times New Roman" w:hAnsi="Arial" w:cs="Arial"/>
          <w:u w:val="single"/>
          <w:lang w:eastAsia="sl-SI"/>
        </w:rPr>
        <w:lastRenderedPageBreak/>
        <w:t>KONČNA DOLOČILA</w:t>
      </w:r>
    </w:p>
    <w:p w14:paraId="6920D182" w14:textId="77777777" w:rsidR="0008125D" w:rsidRPr="00665A22" w:rsidRDefault="0008125D" w:rsidP="009566D7">
      <w:pPr>
        <w:numPr>
          <w:ilvl w:val="0"/>
          <w:numId w:val="1"/>
        </w:numPr>
        <w:spacing w:after="0"/>
        <w:jc w:val="center"/>
        <w:rPr>
          <w:rFonts w:ascii="Arial" w:eastAsia="Times New Roman" w:hAnsi="Arial" w:cs="Arial"/>
          <w:b/>
          <w:lang w:eastAsia="sl-SI"/>
        </w:rPr>
      </w:pPr>
      <w:r w:rsidRPr="00665A22">
        <w:rPr>
          <w:rFonts w:ascii="Arial" w:eastAsia="Times New Roman" w:hAnsi="Arial" w:cs="Arial"/>
          <w:b/>
          <w:lang w:eastAsia="sl-SI"/>
        </w:rPr>
        <w:t>člen</w:t>
      </w:r>
    </w:p>
    <w:p w14:paraId="27ED7B8A" w14:textId="71F5FB12" w:rsidR="00A51264" w:rsidRPr="008122D0" w:rsidRDefault="0008125D" w:rsidP="00314920">
      <w:pPr>
        <w:spacing w:after="0"/>
        <w:jc w:val="both"/>
        <w:rPr>
          <w:rFonts w:ascii="Arial" w:eastAsia="Times New Roman" w:hAnsi="Arial" w:cs="Arial"/>
          <w:lang w:eastAsia="sl-SI"/>
        </w:rPr>
      </w:pPr>
      <w:r w:rsidRPr="00665A22">
        <w:rPr>
          <w:rFonts w:ascii="Arial" w:eastAsia="Times New Roman" w:hAnsi="Arial" w:cs="Arial"/>
          <w:lang w:eastAsia="sl-SI"/>
        </w:rPr>
        <w:t>Za urejanje razmerij, ki niso izrecno določena s to pogodbo, se uporabljajo določila zakona, ki ureja obligacijska razmerja in drugih veljavnih predpisov, ki urejajo s to pogodbo opredeljena medsebojna razmerja.</w:t>
      </w:r>
    </w:p>
    <w:p w14:paraId="5CA9188D" w14:textId="77777777" w:rsidR="0030262F" w:rsidRPr="00665A22" w:rsidRDefault="0030262F" w:rsidP="009566D7">
      <w:pPr>
        <w:numPr>
          <w:ilvl w:val="0"/>
          <w:numId w:val="1"/>
        </w:numPr>
        <w:spacing w:after="0"/>
        <w:jc w:val="center"/>
        <w:rPr>
          <w:rFonts w:ascii="Arial" w:eastAsia="Times New Roman" w:hAnsi="Arial" w:cs="Arial"/>
          <w:b/>
          <w:lang w:eastAsia="sl-SI"/>
        </w:rPr>
      </w:pPr>
      <w:r w:rsidRPr="00665A22">
        <w:rPr>
          <w:rFonts w:ascii="Arial" w:eastAsia="Times New Roman" w:hAnsi="Arial" w:cs="Arial"/>
          <w:b/>
          <w:lang w:eastAsia="sl-SI"/>
        </w:rPr>
        <w:t>člen</w:t>
      </w:r>
    </w:p>
    <w:p w14:paraId="5E1FB4A2" w14:textId="77777777" w:rsidR="0030262F" w:rsidRPr="00665A22" w:rsidRDefault="0030262F" w:rsidP="00314920">
      <w:pPr>
        <w:spacing w:after="0"/>
        <w:jc w:val="both"/>
        <w:rPr>
          <w:rFonts w:ascii="Arial" w:eastAsia="Times New Roman" w:hAnsi="Arial" w:cs="Arial"/>
          <w:lang w:eastAsia="sl-SI"/>
        </w:rPr>
      </w:pPr>
      <w:r w:rsidRPr="00665A22">
        <w:rPr>
          <w:rFonts w:ascii="Arial" w:eastAsia="Times New Roman" w:hAnsi="Arial" w:cs="Arial"/>
          <w:lang w:eastAsia="sl-SI"/>
        </w:rPr>
        <w:t>Pogodbeni stranki se obvezujeta, da bosta uredili vse kar je potrebno za izvršitev pogodbe in da bosta ravnali kot dobra gospodarja</w:t>
      </w:r>
      <w:r w:rsidR="00526EA3">
        <w:rPr>
          <w:rFonts w:ascii="Arial" w:eastAsia="Times New Roman" w:hAnsi="Arial" w:cs="Arial"/>
          <w:lang w:eastAsia="sl-SI"/>
        </w:rPr>
        <w:t>, izvajalec tudi kot dober strokovnjak</w:t>
      </w:r>
      <w:r w:rsidRPr="00665A22">
        <w:rPr>
          <w:rFonts w:ascii="Arial" w:eastAsia="Times New Roman" w:hAnsi="Arial" w:cs="Arial"/>
          <w:lang w:eastAsia="sl-SI"/>
        </w:rPr>
        <w:t>.</w:t>
      </w:r>
    </w:p>
    <w:p w14:paraId="01619BC6" w14:textId="77777777" w:rsidR="0030262F" w:rsidRPr="00665A22" w:rsidRDefault="0030262F" w:rsidP="00314920">
      <w:pPr>
        <w:spacing w:after="0"/>
        <w:jc w:val="both"/>
        <w:rPr>
          <w:rFonts w:ascii="Arial" w:eastAsia="Times New Roman" w:hAnsi="Arial" w:cs="Arial"/>
          <w:lang w:eastAsia="sl-SI"/>
        </w:rPr>
      </w:pPr>
    </w:p>
    <w:p w14:paraId="18A1A425" w14:textId="77777777" w:rsidR="0030262F" w:rsidRPr="00665A22" w:rsidRDefault="0030262F" w:rsidP="009566D7">
      <w:pPr>
        <w:numPr>
          <w:ilvl w:val="0"/>
          <w:numId w:val="1"/>
        </w:numPr>
        <w:spacing w:after="0"/>
        <w:jc w:val="center"/>
        <w:rPr>
          <w:rFonts w:ascii="Arial" w:eastAsia="Times New Roman" w:hAnsi="Arial" w:cs="Arial"/>
          <w:b/>
          <w:lang w:eastAsia="sl-SI"/>
        </w:rPr>
      </w:pPr>
      <w:r w:rsidRPr="00665A22">
        <w:rPr>
          <w:rFonts w:ascii="Arial" w:eastAsia="Times New Roman" w:hAnsi="Arial" w:cs="Arial"/>
          <w:b/>
          <w:lang w:eastAsia="sl-SI"/>
        </w:rPr>
        <w:t>člen</w:t>
      </w:r>
    </w:p>
    <w:p w14:paraId="0C22CF2D" w14:textId="77777777" w:rsidR="0030262F" w:rsidRPr="00665A22" w:rsidRDefault="0030262F" w:rsidP="00314920">
      <w:pPr>
        <w:spacing w:after="0"/>
        <w:jc w:val="both"/>
        <w:rPr>
          <w:rFonts w:ascii="Arial" w:eastAsia="Times New Roman" w:hAnsi="Arial" w:cs="Arial"/>
          <w:lang w:eastAsia="sl-SI"/>
        </w:rPr>
      </w:pPr>
      <w:r w:rsidRPr="00665A22">
        <w:rPr>
          <w:rFonts w:ascii="Arial" w:eastAsia="Times New Roman" w:hAnsi="Arial" w:cs="Arial"/>
          <w:lang w:eastAsia="sl-SI"/>
        </w:rPr>
        <w:t xml:space="preserve">Pogodba je </w:t>
      </w:r>
      <w:r w:rsidR="0008125D" w:rsidRPr="00665A22">
        <w:rPr>
          <w:rFonts w:ascii="Arial" w:eastAsia="Times New Roman" w:hAnsi="Arial" w:cs="Arial"/>
          <w:lang w:eastAsia="sl-SI"/>
        </w:rPr>
        <w:t xml:space="preserve">sestavljena </w:t>
      </w:r>
      <w:r w:rsidRPr="00665A22">
        <w:rPr>
          <w:rFonts w:ascii="Arial" w:eastAsia="Times New Roman" w:hAnsi="Arial" w:cs="Arial"/>
          <w:lang w:eastAsia="sl-SI"/>
        </w:rPr>
        <w:t>v dveh (2) enakih izvodih, od katerih prejme vsaka od pogodbenih strank po en (1) izvod.</w:t>
      </w:r>
    </w:p>
    <w:p w14:paraId="2E72A503" w14:textId="77777777" w:rsidR="0030262F" w:rsidRPr="00665A22" w:rsidRDefault="0030262F" w:rsidP="00314920">
      <w:pPr>
        <w:spacing w:after="0"/>
        <w:rPr>
          <w:rFonts w:ascii="Arial" w:eastAsia="Times New Roman" w:hAnsi="Arial" w:cs="Arial"/>
          <w:b/>
          <w:lang w:eastAsia="sl-SI"/>
        </w:rPr>
      </w:pPr>
    </w:p>
    <w:p w14:paraId="15165C8F" w14:textId="77777777" w:rsidR="00526EA3" w:rsidRDefault="00526EA3" w:rsidP="00665A22">
      <w:pPr>
        <w:autoSpaceDE w:val="0"/>
        <w:autoSpaceDN w:val="0"/>
        <w:adjustRightInd w:val="0"/>
        <w:spacing w:after="0"/>
        <w:jc w:val="both"/>
        <w:rPr>
          <w:rFonts w:ascii="Arial" w:eastAsia="Times New Roman" w:hAnsi="Arial" w:cs="Arial"/>
          <w:lang w:eastAsia="sl-SI"/>
        </w:rPr>
      </w:pPr>
    </w:p>
    <w:p w14:paraId="15DEF18E" w14:textId="77777777" w:rsidR="0030262F" w:rsidRPr="00665A22" w:rsidRDefault="0030262F" w:rsidP="005110E1">
      <w:pPr>
        <w:spacing w:after="0"/>
        <w:rPr>
          <w:rFonts w:ascii="Arial" w:eastAsia="Times New Roman" w:hAnsi="Arial" w:cs="Arial"/>
          <w:b/>
          <w:lang w:eastAsia="sl-SI"/>
        </w:rPr>
      </w:pPr>
    </w:p>
    <w:p w14:paraId="24E58750" w14:textId="77777777" w:rsidR="00CC001E" w:rsidRPr="00665A22" w:rsidRDefault="00CC001E" w:rsidP="005110E1">
      <w:pPr>
        <w:spacing w:after="0"/>
        <w:rPr>
          <w:rFonts w:ascii="Arial" w:eastAsia="Times New Roman" w:hAnsi="Arial" w:cs="Arial"/>
          <w:b/>
          <w:lang w:eastAsia="sl-SI"/>
        </w:rPr>
      </w:pPr>
    </w:p>
    <w:p w14:paraId="1484E0C8" w14:textId="77777777" w:rsidR="0030262F" w:rsidRPr="00665A22" w:rsidRDefault="0030262F" w:rsidP="005110E1">
      <w:pPr>
        <w:autoSpaceDE w:val="0"/>
        <w:autoSpaceDN w:val="0"/>
        <w:adjustRightInd w:val="0"/>
        <w:spacing w:after="0"/>
        <w:jc w:val="both"/>
        <w:rPr>
          <w:rFonts w:ascii="Arial" w:eastAsia="Times New Roman" w:hAnsi="Arial" w:cs="Arial"/>
          <w:u w:val="single"/>
          <w:lang w:eastAsia="sl-SI"/>
        </w:rPr>
      </w:pPr>
      <w:r w:rsidRPr="00665A22">
        <w:rPr>
          <w:rFonts w:ascii="Arial" w:eastAsia="Times New Roman" w:hAnsi="Arial" w:cs="Arial"/>
          <w:lang w:eastAsia="sl-SI"/>
        </w:rPr>
        <w:t>Št. pogodbe:</w:t>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lang w:eastAsia="sl-SI"/>
        </w:rPr>
        <w:tab/>
      </w:r>
      <w:r w:rsidRPr="00665A22">
        <w:rPr>
          <w:rFonts w:ascii="Arial" w:eastAsia="Times New Roman" w:hAnsi="Arial" w:cs="Arial"/>
          <w:lang w:eastAsia="sl-SI"/>
        </w:rPr>
        <w:tab/>
        <w:t>Št. pogodbe:</w:t>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p>
    <w:p w14:paraId="48B00E88" w14:textId="6A3869DF" w:rsidR="0030262F" w:rsidRPr="00665A22" w:rsidRDefault="0030262F" w:rsidP="005110E1">
      <w:pPr>
        <w:spacing w:after="0"/>
        <w:rPr>
          <w:rFonts w:ascii="Arial" w:eastAsia="Times New Roman" w:hAnsi="Arial" w:cs="Arial"/>
          <w:lang w:eastAsia="sl-SI"/>
        </w:rPr>
      </w:pP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lang w:eastAsia="sl-SI"/>
        </w:rPr>
        <w:tab/>
      </w:r>
      <w:r w:rsidRPr="00665A22">
        <w:rPr>
          <w:rFonts w:ascii="Arial" w:eastAsia="Times New Roman" w:hAnsi="Arial" w:cs="Arial"/>
          <w:lang w:eastAsia="sl-SI"/>
        </w:rPr>
        <w:tab/>
      </w:r>
      <w:r w:rsidR="00047443">
        <w:rPr>
          <w:rFonts w:ascii="Arial" w:eastAsia="Times New Roman" w:hAnsi="Arial" w:cs="Arial"/>
          <w:lang w:eastAsia="sl-SI"/>
        </w:rPr>
        <w:t>Kranj</w:t>
      </w:r>
      <w:r w:rsidRPr="00665A22">
        <w:rPr>
          <w:rFonts w:ascii="Arial" w:eastAsia="Times New Roman" w:hAnsi="Arial" w:cs="Arial"/>
          <w:lang w:eastAsia="sl-SI"/>
        </w:rPr>
        <w:t xml:space="preserve">, dne: </w:t>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p>
    <w:p w14:paraId="252A41E3" w14:textId="77777777" w:rsidR="0030262F" w:rsidRPr="00665A22" w:rsidRDefault="0030262F" w:rsidP="005110E1">
      <w:pPr>
        <w:spacing w:after="0"/>
        <w:rPr>
          <w:rFonts w:ascii="Arial" w:eastAsia="Times New Roman" w:hAnsi="Arial" w:cs="Arial"/>
          <w:b/>
          <w:lang w:eastAsia="sl-SI"/>
        </w:rPr>
      </w:pPr>
    </w:p>
    <w:p w14:paraId="612E6A12" w14:textId="77777777" w:rsidR="00CC001E" w:rsidRPr="00665A22" w:rsidRDefault="00CC001E" w:rsidP="005110E1">
      <w:pPr>
        <w:spacing w:after="0"/>
        <w:rPr>
          <w:rFonts w:ascii="Arial" w:eastAsia="Times New Roman" w:hAnsi="Arial" w:cs="Arial"/>
          <w:b/>
          <w:lang w:eastAsia="sl-SI"/>
        </w:rPr>
      </w:pPr>
    </w:p>
    <w:p w14:paraId="4CA80EC1" w14:textId="77777777" w:rsidR="0030262F" w:rsidRPr="00665A22" w:rsidRDefault="00A044D0" w:rsidP="005110E1">
      <w:pPr>
        <w:spacing w:after="0"/>
        <w:rPr>
          <w:rFonts w:ascii="Arial" w:eastAsia="Times New Roman" w:hAnsi="Arial" w:cs="Arial"/>
          <w:b/>
          <w:lang w:eastAsia="sl-SI"/>
        </w:rPr>
      </w:pPr>
      <w:r w:rsidRPr="00665A22">
        <w:rPr>
          <w:rFonts w:ascii="Arial" w:eastAsia="Times New Roman" w:hAnsi="Arial" w:cs="Arial"/>
          <w:b/>
          <w:lang w:eastAsia="sl-SI"/>
        </w:rPr>
        <w:t>Izvajale</w:t>
      </w:r>
      <w:r w:rsidR="00E151F4" w:rsidRPr="00665A22">
        <w:rPr>
          <w:rFonts w:ascii="Arial" w:eastAsia="Times New Roman" w:hAnsi="Arial" w:cs="Arial"/>
          <w:b/>
          <w:lang w:eastAsia="sl-SI"/>
        </w:rPr>
        <w:t>c</w:t>
      </w:r>
      <w:r w:rsidR="0030262F" w:rsidRPr="00665A22">
        <w:rPr>
          <w:rFonts w:ascii="Arial" w:eastAsia="Times New Roman" w:hAnsi="Arial" w:cs="Arial"/>
          <w:b/>
          <w:lang w:eastAsia="sl-SI"/>
        </w:rPr>
        <w:t>:</w:t>
      </w:r>
      <w:r w:rsidR="0030262F" w:rsidRPr="00665A22">
        <w:rPr>
          <w:rFonts w:ascii="Arial" w:eastAsia="Times New Roman" w:hAnsi="Arial" w:cs="Arial"/>
          <w:lang w:eastAsia="sl-SI"/>
        </w:rPr>
        <w:tab/>
      </w:r>
      <w:r w:rsidR="0030262F" w:rsidRPr="00665A22">
        <w:rPr>
          <w:rFonts w:ascii="Arial" w:eastAsia="Times New Roman" w:hAnsi="Arial" w:cs="Arial"/>
          <w:lang w:eastAsia="sl-SI"/>
        </w:rPr>
        <w:tab/>
      </w:r>
      <w:r w:rsidR="0030262F" w:rsidRPr="00665A22">
        <w:rPr>
          <w:rFonts w:ascii="Arial" w:eastAsia="Times New Roman" w:hAnsi="Arial" w:cs="Arial"/>
          <w:lang w:eastAsia="sl-SI"/>
        </w:rPr>
        <w:tab/>
      </w:r>
      <w:r w:rsidR="0030262F" w:rsidRPr="00665A22">
        <w:rPr>
          <w:rFonts w:ascii="Arial" w:eastAsia="Times New Roman" w:hAnsi="Arial" w:cs="Arial"/>
          <w:lang w:eastAsia="sl-SI"/>
        </w:rPr>
        <w:tab/>
      </w:r>
      <w:r w:rsidR="0030262F" w:rsidRPr="00665A22">
        <w:rPr>
          <w:rFonts w:ascii="Arial" w:eastAsia="Times New Roman" w:hAnsi="Arial" w:cs="Arial"/>
          <w:lang w:eastAsia="sl-SI"/>
        </w:rPr>
        <w:tab/>
      </w:r>
      <w:r w:rsidR="00E151F4" w:rsidRPr="00665A22">
        <w:rPr>
          <w:rFonts w:ascii="Arial" w:eastAsia="Times New Roman" w:hAnsi="Arial" w:cs="Arial"/>
          <w:lang w:eastAsia="sl-SI"/>
        </w:rPr>
        <w:tab/>
      </w:r>
      <w:r w:rsidR="00DD3ABC" w:rsidRPr="00665A22">
        <w:rPr>
          <w:rFonts w:ascii="Arial" w:eastAsia="Times New Roman" w:hAnsi="Arial" w:cs="Arial"/>
          <w:b/>
          <w:lang w:eastAsia="sl-SI"/>
        </w:rPr>
        <w:t>Naročnik</w:t>
      </w:r>
      <w:r w:rsidR="0030262F" w:rsidRPr="00665A22">
        <w:rPr>
          <w:rFonts w:ascii="Arial" w:eastAsia="Times New Roman" w:hAnsi="Arial" w:cs="Arial"/>
          <w:b/>
          <w:lang w:eastAsia="sl-SI"/>
        </w:rPr>
        <w:t>:</w:t>
      </w:r>
    </w:p>
    <w:p w14:paraId="664AD043" w14:textId="76448EFC" w:rsidR="0030262F" w:rsidRPr="00665A22" w:rsidRDefault="0030262F" w:rsidP="005110E1">
      <w:pPr>
        <w:spacing w:after="0"/>
        <w:rPr>
          <w:rFonts w:ascii="Arial" w:eastAsia="Times New Roman" w:hAnsi="Arial" w:cs="Arial"/>
          <w:lang w:eastAsia="sl-SI"/>
        </w:rPr>
      </w:pPr>
      <w:r w:rsidRPr="00665A22">
        <w:rPr>
          <w:rFonts w:ascii="Arial" w:eastAsia="Times New Roman" w:hAnsi="Arial" w:cs="Arial"/>
          <w:b/>
          <w:u w:val="single"/>
          <w:lang w:eastAsia="sl-SI"/>
        </w:rPr>
        <w:tab/>
      </w:r>
      <w:r w:rsidRPr="00665A22">
        <w:rPr>
          <w:rFonts w:ascii="Arial" w:eastAsia="Times New Roman" w:hAnsi="Arial" w:cs="Arial"/>
          <w:b/>
          <w:u w:val="single"/>
          <w:lang w:eastAsia="sl-SI"/>
        </w:rPr>
        <w:tab/>
      </w:r>
      <w:r w:rsidRPr="00665A22">
        <w:rPr>
          <w:rFonts w:ascii="Arial" w:eastAsia="Times New Roman" w:hAnsi="Arial" w:cs="Arial"/>
          <w:b/>
          <w:u w:val="single"/>
          <w:lang w:eastAsia="sl-SI"/>
        </w:rPr>
        <w:tab/>
      </w:r>
      <w:r w:rsidRPr="00665A22">
        <w:rPr>
          <w:rFonts w:ascii="Arial" w:eastAsia="Times New Roman" w:hAnsi="Arial" w:cs="Arial"/>
          <w:b/>
          <w:u w:val="single"/>
          <w:lang w:eastAsia="sl-SI"/>
        </w:rPr>
        <w:tab/>
      </w:r>
      <w:r w:rsidRPr="00665A22">
        <w:rPr>
          <w:rFonts w:ascii="Arial" w:eastAsia="Times New Roman" w:hAnsi="Arial" w:cs="Arial"/>
          <w:b/>
          <w:u w:val="single"/>
          <w:lang w:eastAsia="sl-SI"/>
        </w:rPr>
        <w:tab/>
      </w:r>
      <w:r w:rsidRPr="00665A22">
        <w:rPr>
          <w:rFonts w:ascii="Arial" w:eastAsia="Times New Roman" w:hAnsi="Arial" w:cs="Arial"/>
          <w:b/>
          <w:i/>
          <w:lang w:eastAsia="sl-SI"/>
        </w:rPr>
        <w:tab/>
      </w:r>
      <w:r w:rsidRPr="00665A22">
        <w:rPr>
          <w:rFonts w:ascii="Arial" w:eastAsia="Times New Roman" w:hAnsi="Arial" w:cs="Arial"/>
          <w:b/>
          <w:i/>
          <w:lang w:eastAsia="sl-SI"/>
        </w:rPr>
        <w:tab/>
      </w:r>
      <w:r w:rsidR="00047443">
        <w:rPr>
          <w:rFonts w:ascii="Arial" w:eastAsia="Times New Roman" w:hAnsi="Arial" w:cs="Arial"/>
          <w:lang w:eastAsia="sl-SI"/>
        </w:rPr>
        <w:t>Osnovna šola Franceta Prešerna</w:t>
      </w:r>
    </w:p>
    <w:p w14:paraId="5F24857C" w14:textId="77777777" w:rsidR="00CC001E" w:rsidRPr="00665A22" w:rsidRDefault="0030262F" w:rsidP="005110E1">
      <w:pPr>
        <w:spacing w:after="0"/>
        <w:rPr>
          <w:rFonts w:ascii="Arial" w:eastAsia="Times New Roman" w:hAnsi="Arial" w:cs="Arial"/>
          <w:b/>
          <w:u w:val="single"/>
          <w:lang w:eastAsia="sl-SI"/>
        </w:rPr>
      </w:pP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lang w:eastAsia="sl-SI"/>
        </w:rPr>
        <w:tab/>
      </w:r>
      <w:r w:rsidRPr="00665A22">
        <w:rPr>
          <w:rFonts w:ascii="Arial" w:eastAsia="Times New Roman" w:hAnsi="Arial" w:cs="Arial"/>
          <w:lang w:eastAsia="sl-SI"/>
        </w:rPr>
        <w:tab/>
      </w:r>
    </w:p>
    <w:p w14:paraId="1721DC83" w14:textId="379E4156" w:rsidR="0030262F" w:rsidRPr="00665A22" w:rsidRDefault="0030262F" w:rsidP="005110E1">
      <w:pPr>
        <w:spacing w:after="0"/>
        <w:rPr>
          <w:rFonts w:ascii="Arial" w:eastAsia="Times New Roman" w:hAnsi="Arial" w:cs="Arial"/>
          <w:b/>
          <w:lang w:eastAsia="sl-SI"/>
        </w:rPr>
      </w:pPr>
      <w:r w:rsidRPr="00665A22">
        <w:rPr>
          <w:rFonts w:ascii="Arial" w:eastAsia="Times New Roman" w:hAnsi="Arial" w:cs="Arial"/>
          <w:b/>
          <w:lang w:eastAsia="sl-SI"/>
        </w:rPr>
        <w:t>Direktor / ica:</w:t>
      </w:r>
      <w:r w:rsidRPr="00665A22">
        <w:rPr>
          <w:rFonts w:ascii="Arial" w:eastAsia="Times New Roman" w:hAnsi="Arial" w:cs="Arial"/>
          <w:b/>
          <w:lang w:eastAsia="sl-SI"/>
        </w:rPr>
        <w:tab/>
      </w:r>
      <w:r w:rsidRPr="00665A22">
        <w:rPr>
          <w:rFonts w:ascii="Arial" w:eastAsia="Times New Roman" w:hAnsi="Arial" w:cs="Arial"/>
          <w:b/>
          <w:lang w:eastAsia="sl-SI"/>
        </w:rPr>
        <w:tab/>
      </w:r>
      <w:r w:rsidRPr="00665A22">
        <w:rPr>
          <w:rFonts w:ascii="Arial" w:eastAsia="Times New Roman" w:hAnsi="Arial" w:cs="Arial"/>
          <w:b/>
          <w:lang w:eastAsia="sl-SI"/>
        </w:rPr>
        <w:tab/>
      </w:r>
      <w:r w:rsidRPr="00665A22">
        <w:rPr>
          <w:rFonts w:ascii="Arial" w:eastAsia="Times New Roman" w:hAnsi="Arial" w:cs="Arial"/>
          <w:b/>
          <w:lang w:eastAsia="sl-SI"/>
        </w:rPr>
        <w:tab/>
      </w:r>
      <w:r w:rsidRPr="00665A22">
        <w:rPr>
          <w:rFonts w:ascii="Arial" w:eastAsia="Times New Roman" w:hAnsi="Arial" w:cs="Arial"/>
          <w:b/>
          <w:lang w:eastAsia="sl-SI"/>
        </w:rPr>
        <w:tab/>
      </w:r>
      <w:r w:rsidRPr="00665A22">
        <w:rPr>
          <w:rFonts w:ascii="Arial" w:eastAsia="Times New Roman" w:hAnsi="Arial" w:cs="Arial"/>
          <w:b/>
          <w:lang w:eastAsia="sl-SI"/>
        </w:rPr>
        <w:tab/>
      </w:r>
      <w:r w:rsidR="00047443">
        <w:rPr>
          <w:rFonts w:ascii="Arial" w:eastAsia="Times New Roman" w:hAnsi="Arial" w:cs="Arial"/>
          <w:b/>
          <w:lang w:eastAsia="sl-SI"/>
        </w:rPr>
        <w:t>Ravnatelj</w:t>
      </w:r>
      <w:r w:rsidRPr="00665A22">
        <w:rPr>
          <w:rFonts w:ascii="Arial" w:eastAsia="Times New Roman" w:hAnsi="Arial" w:cs="Arial"/>
          <w:b/>
          <w:lang w:eastAsia="sl-SI"/>
        </w:rPr>
        <w:t>:</w:t>
      </w:r>
    </w:p>
    <w:p w14:paraId="091547BD" w14:textId="021C45C1" w:rsidR="0030262F" w:rsidRPr="00665A22" w:rsidRDefault="0030262F" w:rsidP="005110E1">
      <w:pPr>
        <w:spacing w:after="0"/>
        <w:rPr>
          <w:rFonts w:ascii="Arial" w:eastAsia="Times New Roman" w:hAnsi="Arial" w:cs="Arial"/>
          <w:lang w:eastAsia="sl-SI"/>
        </w:rPr>
      </w:pP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lang w:eastAsia="sl-SI"/>
        </w:rPr>
        <w:tab/>
      </w:r>
      <w:r w:rsidRPr="00665A22">
        <w:rPr>
          <w:rFonts w:ascii="Arial" w:eastAsia="Times New Roman" w:hAnsi="Arial" w:cs="Arial"/>
          <w:lang w:eastAsia="sl-SI"/>
        </w:rPr>
        <w:tab/>
      </w:r>
      <w:r w:rsidR="00047443">
        <w:rPr>
          <w:rFonts w:ascii="Arial" w:eastAsia="Times New Roman" w:hAnsi="Arial" w:cs="Arial"/>
          <w:lang w:eastAsia="sl-SI"/>
        </w:rPr>
        <w:t>Aleš Žitnik, prof</w:t>
      </w:r>
      <w:r w:rsidR="00665A22">
        <w:rPr>
          <w:rFonts w:ascii="Arial" w:eastAsia="Times New Roman" w:hAnsi="Arial" w:cs="Arial"/>
          <w:lang w:eastAsia="sl-SI"/>
        </w:rPr>
        <w:t>.</w:t>
      </w:r>
    </w:p>
    <w:p w14:paraId="106DCF57" w14:textId="77777777" w:rsidR="00DA0766" w:rsidRPr="00665A22" w:rsidRDefault="00DA0766" w:rsidP="00DA0766">
      <w:pPr>
        <w:spacing w:after="0"/>
        <w:rPr>
          <w:rFonts w:ascii="Arial" w:eastAsia="Times New Roman" w:hAnsi="Arial" w:cs="Arial"/>
          <w:lang w:eastAsia="sl-SI"/>
        </w:rPr>
      </w:pPr>
    </w:p>
    <w:p w14:paraId="30F7AAFB" w14:textId="2E1A2773" w:rsidR="00FE6058" w:rsidRDefault="00FE6058" w:rsidP="000F17B1">
      <w:pPr>
        <w:spacing w:after="0"/>
        <w:rPr>
          <w:rFonts w:ascii="Arial" w:eastAsia="Times New Roman" w:hAnsi="Arial" w:cs="Arial"/>
          <w:lang w:eastAsia="sl-SI"/>
        </w:rPr>
      </w:pPr>
    </w:p>
    <w:p w14:paraId="3C683AB3" w14:textId="05A0A94A" w:rsidR="00745713" w:rsidRDefault="00745713" w:rsidP="000F17B1">
      <w:pPr>
        <w:spacing w:after="0"/>
        <w:rPr>
          <w:rFonts w:ascii="Arial" w:eastAsia="Times New Roman" w:hAnsi="Arial" w:cs="Arial"/>
          <w:lang w:eastAsia="sl-SI"/>
        </w:rPr>
      </w:pPr>
    </w:p>
    <w:p w14:paraId="7F8B4190" w14:textId="1C5F2EAC" w:rsidR="00745713" w:rsidRDefault="00745713" w:rsidP="000F17B1">
      <w:pPr>
        <w:spacing w:after="0"/>
        <w:rPr>
          <w:rFonts w:ascii="Arial" w:eastAsia="Times New Roman" w:hAnsi="Arial" w:cs="Arial"/>
          <w:lang w:eastAsia="sl-SI"/>
        </w:rPr>
      </w:pPr>
    </w:p>
    <w:p w14:paraId="0A8E2B9E" w14:textId="0B2C098B" w:rsidR="00745713" w:rsidRDefault="00745713" w:rsidP="000F17B1">
      <w:pPr>
        <w:spacing w:after="0"/>
        <w:rPr>
          <w:rFonts w:ascii="Arial" w:eastAsia="Times New Roman" w:hAnsi="Arial" w:cs="Arial"/>
          <w:lang w:eastAsia="sl-SI"/>
        </w:rPr>
      </w:pPr>
    </w:p>
    <w:p w14:paraId="3376D55D" w14:textId="70E42FA4" w:rsidR="00745713" w:rsidRDefault="00745713" w:rsidP="000F17B1">
      <w:pPr>
        <w:spacing w:after="0"/>
        <w:rPr>
          <w:rFonts w:ascii="Arial" w:eastAsia="Times New Roman" w:hAnsi="Arial" w:cs="Arial"/>
          <w:lang w:eastAsia="sl-SI"/>
        </w:rPr>
      </w:pPr>
    </w:p>
    <w:p w14:paraId="7D04A521" w14:textId="363FDB40" w:rsidR="00745713" w:rsidRDefault="00745713" w:rsidP="000F17B1">
      <w:pPr>
        <w:spacing w:after="0"/>
        <w:rPr>
          <w:rFonts w:ascii="Arial" w:eastAsia="Times New Roman" w:hAnsi="Arial" w:cs="Arial"/>
          <w:lang w:eastAsia="sl-SI"/>
        </w:rPr>
      </w:pPr>
    </w:p>
    <w:p w14:paraId="4ACAEE41" w14:textId="662322CE" w:rsidR="00745713" w:rsidRDefault="00745713" w:rsidP="000F17B1">
      <w:pPr>
        <w:spacing w:after="0"/>
        <w:rPr>
          <w:rFonts w:ascii="Arial" w:eastAsia="Times New Roman" w:hAnsi="Arial" w:cs="Arial"/>
          <w:lang w:eastAsia="sl-SI"/>
        </w:rPr>
      </w:pPr>
    </w:p>
    <w:p w14:paraId="6CFB27F4" w14:textId="7A38A3CA" w:rsidR="00745713" w:rsidRDefault="00745713" w:rsidP="000F17B1">
      <w:pPr>
        <w:spacing w:after="0"/>
        <w:rPr>
          <w:rFonts w:ascii="Arial" w:eastAsia="Times New Roman" w:hAnsi="Arial" w:cs="Arial"/>
          <w:lang w:eastAsia="sl-SI"/>
        </w:rPr>
      </w:pPr>
    </w:p>
    <w:p w14:paraId="69F068CD" w14:textId="46F17A62" w:rsidR="00745713" w:rsidRDefault="00745713" w:rsidP="000F17B1">
      <w:pPr>
        <w:spacing w:after="0"/>
        <w:rPr>
          <w:rFonts w:ascii="Arial" w:eastAsia="Times New Roman" w:hAnsi="Arial" w:cs="Arial"/>
          <w:lang w:eastAsia="sl-SI"/>
        </w:rPr>
      </w:pPr>
    </w:p>
    <w:p w14:paraId="38F0C962" w14:textId="086A8EE5" w:rsidR="00745713" w:rsidRDefault="00745713" w:rsidP="000F17B1">
      <w:pPr>
        <w:spacing w:after="0"/>
        <w:rPr>
          <w:rFonts w:ascii="Arial" w:eastAsia="Times New Roman" w:hAnsi="Arial" w:cs="Arial"/>
          <w:lang w:eastAsia="sl-SI"/>
        </w:rPr>
      </w:pPr>
    </w:p>
    <w:p w14:paraId="7AF895F2" w14:textId="2D9D4BF1" w:rsidR="00745713" w:rsidRDefault="00745713" w:rsidP="000F17B1">
      <w:pPr>
        <w:spacing w:after="0"/>
        <w:rPr>
          <w:rFonts w:ascii="Arial" w:eastAsia="Times New Roman" w:hAnsi="Arial" w:cs="Arial"/>
          <w:lang w:eastAsia="sl-SI"/>
        </w:rPr>
      </w:pPr>
    </w:p>
    <w:p w14:paraId="06772D1A" w14:textId="2509FC0A" w:rsidR="00745713" w:rsidRDefault="00745713" w:rsidP="000F17B1">
      <w:pPr>
        <w:spacing w:after="0"/>
        <w:rPr>
          <w:rFonts w:ascii="Arial" w:eastAsia="Times New Roman" w:hAnsi="Arial" w:cs="Arial"/>
          <w:lang w:eastAsia="sl-SI"/>
        </w:rPr>
      </w:pPr>
    </w:p>
    <w:p w14:paraId="0B16CAF3" w14:textId="0474926A" w:rsidR="00745713" w:rsidRDefault="00745713" w:rsidP="000F17B1">
      <w:pPr>
        <w:spacing w:after="0"/>
        <w:rPr>
          <w:rFonts w:ascii="Arial" w:eastAsia="Times New Roman" w:hAnsi="Arial" w:cs="Arial"/>
          <w:lang w:eastAsia="sl-SI"/>
        </w:rPr>
      </w:pPr>
    </w:p>
    <w:p w14:paraId="0721A096" w14:textId="301A572F" w:rsidR="00745713" w:rsidRDefault="00745713" w:rsidP="000F17B1">
      <w:pPr>
        <w:spacing w:after="0"/>
        <w:rPr>
          <w:rFonts w:ascii="Arial" w:eastAsia="Times New Roman" w:hAnsi="Arial" w:cs="Arial"/>
          <w:lang w:eastAsia="sl-SI"/>
        </w:rPr>
      </w:pPr>
    </w:p>
    <w:p w14:paraId="7D8F84DB" w14:textId="05E8BD26" w:rsidR="00745713" w:rsidRDefault="00745713" w:rsidP="000F17B1">
      <w:pPr>
        <w:spacing w:after="0"/>
        <w:rPr>
          <w:rFonts w:ascii="Arial" w:eastAsia="Times New Roman" w:hAnsi="Arial" w:cs="Arial"/>
          <w:lang w:eastAsia="sl-SI"/>
        </w:rPr>
      </w:pPr>
    </w:p>
    <w:p w14:paraId="4CAD0A62" w14:textId="2574388E" w:rsidR="00745713" w:rsidRDefault="00745713" w:rsidP="000F17B1">
      <w:pPr>
        <w:spacing w:after="0"/>
        <w:rPr>
          <w:rFonts w:ascii="Arial" w:eastAsia="Times New Roman" w:hAnsi="Arial" w:cs="Arial"/>
          <w:lang w:eastAsia="sl-SI"/>
        </w:rPr>
      </w:pPr>
    </w:p>
    <w:p w14:paraId="76AA6916" w14:textId="028E7877" w:rsidR="00745713" w:rsidRDefault="00745713" w:rsidP="000F17B1">
      <w:pPr>
        <w:spacing w:after="0"/>
        <w:rPr>
          <w:rFonts w:ascii="Arial" w:eastAsia="Times New Roman" w:hAnsi="Arial" w:cs="Arial"/>
          <w:lang w:eastAsia="sl-SI"/>
        </w:rPr>
      </w:pPr>
    </w:p>
    <w:p w14:paraId="2EB0304B" w14:textId="38397687" w:rsidR="00745713" w:rsidRDefault="00745713" w:rsidP="000F17B1">
      <w:pPr>
        <w:spacing w:after="0"/>
        <w:rPr>
          <w:rFonts w:ascii="Arial" w:eastAsia="Times New Roman" w:hAnsi="Arial" w:cs="Arial"/>
          <w:lang w:eastAsia="sl-SI"/>
        </w:rPr>
      </w:pPr>
    </w:p>
    <w:p w14:paraId="0F84FC40" w14:textId="7BCDE99B" w:rsidR="00745713" w:rsidRDefault="00745713" w:rsidP="000F17B1">
      <w:pPr>
        <w:spacing w:after="0"/>
        <w:rPr>
          <w:rFonts w:ascii="Arial" w:eastAsia="Times New Roman" w:hAnsi="Arial" w:cs="Arial"/>
          <w:lang w:eastAsia="sl-SI"/>
        </w:rPr>
      </w:pPr>
    </w:p>
    <w:p w14:paraId="2587CEA7" w14:textId="660FB382" w:rsidR="00745713" w:rsidRDefault="00745713" w:rsidP="000F17B1">
      <w:pPr>
        <w:spacing w:after="0"/>
        <w:rPr>
          <w:rFonts w:ascii="Arial" w:eastAsia="Times New Roman" w:hAnsi="Arial" w:cs="Arial"/>
          <w:lang w:eastAsia="sl-SI"/>
        </w:rPr>
      </w:pPr>
    </w:p>
    <w:p w14:paraId="03667013" w14:textId="0BE64752" w:rsidR="00745713" w:rsidRDefault="00745713" w:rsidP="000F17B1">
      <w:pPr>
        <w:spacing w:after="0"/>
        <w:rPr>
          <w:rFonts w:ascii="Arial" w:eastAsia="Times New Roman" w:hAnsi="Arial" w:cs="Arial"/>
          <w:lang w:eastAsia="sl-SI"/>
        </w:rPr>
      </w:pPr>
    </w:p>
    <w:p w14:paraId="1C4AD408" w14:textId="7DB4F611" w:rsidR="00745713" w:rsidRDefault="00745713" w:rsidP="000F17B1">
      <w:pPr>
        <w:spacing w:after="0"/>
        <w:rPr>
          <w:rFonts w:ascii="Arial" w:eastAsia="Times New Roman" w:hAnsi="Arial" w:cs="Arial"/>
          <w:lang w:eastAsia="sl-SI"/>
        </w:rPr>
      </w:pPr>
    </w:p>
    <w:p w14:paraId="2250EF1A" w14:textId="15F174EA" w:rsidR="00745713" w:rsidRDefault="00745713" w:rsidP="000F17B1">
      <w:pPr>
        <w:spacing w:after="0"/>
        <w:rPr>
          <w:rFonts w:ascii="Arial" w:eastAsia="Times New Roman" w:hAnsi="Arial" w:cs="Arial"/>
          <w:lang w:eastAsia="sl-SI"/>
        </w:rPr>
      </w:pPr>
    </w:p>
    <w:p w14:paraId="6B1EFEE3" w14:textId="1F25280D" w:rsidR="00745713" w:rsidRDefault="00745713" w:rsidP="000F17B1">
      <w:pPr>
        <w:spacing w:after="0"/>
        <w:rPr>
          <w:rFonts w:ascii="Arial" w:eastAsia="Times New Roman" w:hAnsi="Arial" w:cs="Arial"/>
          <w:lang w:eastAsia="sl-SI"/>
        </w:rPr>
      </w:pPr>
    </w:p>
    <w:p w14:paraId="6F7E4F9D" w14:textId="573C2FAE" w:rsidR="00745713" w:rsidRDefault="006E4996" w:rsidP="000F17B1">
      <w:pPr>
        <w:spacing w:after="0"/>
        <w:rPr>
          <w:rFonts w:ascii="Arial" w:eastAsia="Times New Roman" w:hAnsi="Arial" w:cs="Arial"/>
          <w:lang w:eastAsia="sl-SI"/>
        </w:rPr>
      </w:pPr>
      <w:r>
        <w:rPr>
          <w:rFonts w:ascii="Arial" w:eastAsia="Times New Roman" w:hAnsi="Arial" w:cs="Arial"/>
          <w:lang w:eastAsia="sl-SI"/>
        </w:rPr>
        <w:lastRenderedPageBreak/>
        <w:t xml:space="preserve">Priloga št. </w:t>
      </w:r>
      <w:r w:rsidR="00A4328A">
        <w:rPr>
          <w:rFonts w:ascii="Arial" w:eastAsia="Times New Roman" w:hAnsi="Arial" w:cs="Arial"/>
          <w:lang w:eastAsia="sl-SI"/>
        </w:rPr>
        <w:t>2</w:t>
      </w:r>
    </w:p>
    <w:p w14:paraId="3AECBE7E" w14:textId="36F648E5" w:rsidR="00745713" w:rsidRPr="00B3300F" w:rsidRDefault="00745713" w:rsidP="00B3300F">
      <w:pPr>
        <w:pStyle w:val="Glava"/>
        <w:tabs>
          <w:tab w:val="clear" w:pos="4536"/>
          <w:tab w:val="center" w:pos="1418"/>
        </w:tabs>
        <w:suppressAutoHyphens/>
        <w:spacing w:before="100" w:beforeAutospacing="1" w:after="100" w:afterAutospacing="1"/>
        <w:rPr>
          <w:rFonts w:ascii="Arial" w:hAnsi="Arial" w:cs="Arial"/>
          <w:b/>
          <w:color w:val="ED7D31" w:themeColor="accent2"/>
          <w:szCs w:val="24"/>
        </w:rPr>
      </w:pPr>
      <w:r w:rsidRPr="00B3300F">
        <w:rPr>
          <w:rFonts w:ascii="Arial" w:hAnsi="Arial" w:cs="Arial"/>
          <w:b/>
          <w:color w:val="ED7D31" w:themeColor="accent2"/>
          <w:szCs w:val="24"/>
        </w:rPr>
        <w:t xml:space="preserve">NAROČNIKOVE ZAHTEVE ZA </w:t>
      </w:r>
      <w:r w:rsidR="006E4996" w:rsidRPr="00B3300F">
        <w:rPr>
          <w:rFonts w:ascii="Arial" w:hAnsi="Arial" w:cs="Arial"/>
          <w:b/>
          <w:color w:val="ED7D31" w:themeColor="accent2"/>
          <w:szCs w:val="24"/>
        </w:rPr>
        <w:t>PRIPRAVO IN DOSTAVO DNEVNIH OBROKOV</w:t>
      </w:r>
    </w:p>
    <w:p w14:paraId="2754C01E" w14:textId="77777777" w:rsidR="00745713" w:rsidRDefault="00745713" w:rsidP="00745713">
      <w:pPr>
        <w:pStyle w:val="Glava"/>
        <w:spacing w:before="100" w:beforeAutospacing="1" w:after="100" w:afterAutospacing="1"/>
        <w:jc w:val="both"/>
        <w:rPr>
          <w:rFonts w:ascii="Arial" w:hAnsi="Arial" w:cs="Arial"/>
          <w:sz w:val="22"/>
          <w:szCs w:val="22"/>
        </w:rPr>
      </w:pPr>
    </w:p>
    <w:p w14:paraId="795AF84A" w14:textId="6D6ADE99" w:rsidR="00745713" w:rsidRPr="007F6EF7" w:rsidRDefault="00A4328A" w:rsidP="00745713">
      <w:pPr>
        <w:pStyle w:val="Glava"/>
        <w:spacing w:line="300" w:lineRule="exact"/>
        <w:jc w:val="both"/>
        <w:rPr>
          <w:rFonts w:ascii="Arial" w:hAnsi="Arial" w:cs="Arial"/>
          <w:sz w:val="22"/>
          <w:szCs w:val="22"/>
        </w:rPr>
      </w:pPr>
      <w:r>
        <w:rPr>
          <w:rFonts w:ascii="Arial" w:hAnsi="Arial" w:cs="Arial"/>
          <w:sz w:val="22"/>
          <w:szCs w:val="22"/>
        </w:rPr>
        <w:t>Osnovna šola Franceta Prešerna</w:t>
      </w:r>
      <w:r w:rsidR="00745713" w:rsidRPr="007F6EF7">
        <w:rPr>
          <w:rFonts w:ascii="Arial" w:hAnsi="Arial" w:cs="Arial"/>
          <w:sz w:val="22"/>
          <w:szCs w:val="22"/>
        </w:rPr>
        <w:t xml:space="preserve"> od ponudnika pričakuje: </w:t>
      </w:r>
    </w:p>
    <w:p w14:paraId="31F43455" w14:textId="59631CEC" w:rsidR="00745713" w:rsidRPr="007F6EF7" w:rsidRDefault="00745713" w:rsidP="009566D7">
      <w:pPr>
        <w:pStyle w:val="Glava"/>
        <w:numPr>
          <w:ilvl w:val="0"/>
          <w:numId w:val="29"/>
        </w:numPr>
        <w:suppressAutoHyphens/>
        <w:spacing w:line="300" w:lineRule="exact"/>
        <w:jc w:val="both"/>
        <w:rPr>
          <w:rFonts w:ascii="Arial" w:hAnsi="Arial" w:cs="Arial"/>
          <w:sz w:val="22"/>
          <w:szCs w:val="22"/>
        </w:rPr>
      </w:pPr>
      <w:r w:rsidRPr="007F6EF7">
        <w:rPr>
          <w:rFonts w:ascii="Arial" w:hAnsi="Arial" w:cs="Arial"/>
          <w:sz w:val="22"/>
          <w:szCs w:val="22"/>
        </w:rPr>
        <w:t xml:space="preserve">pripravo </w:t>
      </w:r>
      <w:r w:rsidR="00A4328A">
        <w:rPr>
          <w:rFonts w:ascii="Arial" w:hAnsi="Arial" w:cs="Arial"/>
          <w:sz w:val="22"/>
          <w:szCs w:val="22"/>
        </w:rPr>
        <w:t>naročenih obrokov</w:t>
      </w:r>
      <w:r w:rsidRPr="007F6EF7">
        <w:rPr>
          <w:rFonts w:ascii="Arial" w:hAnsi="Arial" w:cs="Arial"/>
          <w:sz w:val="22"/>
          <w:szCs w:val="22"/>
        </w:rPr>
        <w:t xml:space="preserve"> </w:t>
      </w:r>
      <w:proofErr w:type="spellStart"/>
      <w:r w:rsidRPr="007F6EF7">
        <w:rPr>
          <w:rFonts w:ascii="Arial" w:hAnsi="Arial" w:cs="Arial"/>
          <w:sz w:val="22"/>
          <w:szCs w:val="22"/>
        </w:rPr>
        <w:t>obrokov</w:t>
      </w:r>
      <w:proofErr w:type="spellEnd"/>
      <w:r w:rsidRPr="007F6EF7">
        <w:rPr>
          <w:rFonts w:ascii="Arial" w:hAnsi="Arial" w:cs="Arial"/>
          <w:sz w:val="22"/>
          <w:szCs w:val="22"/>
        </w:rPr>
        <w:t xml:space="preserve"> za </w:t>
      </w:r>
      <w:r w:rsidR="00A4328A">
        <w:rPr>
          <w:rFonts w:ascii="Arial" w:hAnsi="Arial" w:cs="Arial"/>
          <w:sz w:val="22"/>
          <w:szCs w:val="22"/>
        </w:rPr>
        <w:t>učence</w:t>
      </w:r>
      <w:r w:rsidRPr="007F6EF7">
        <w:rPr>
          <w:rFonts w:ascii="Arial" w:hAnsi="Arial" w:cs="Arial"/>
          <w:sz w:val="22"/>
          <w:szCs w:val="22"/>
        </w:rPr>
        <w:t xml:space="preserve">, </w:t>
      </w:r>
    </w:p>
    <w:p w14:paraId="008867B1" w14:textId="0BA2ADD3" w:rsidR="00745713" w:rsidRPr="007F6EF7" w:rsidRDefault="00745713" w:rsidP="009566D7">
      <w:pPr>
        <w:pStyle w:val="Glava"/>
        <w:numPr>
          <w:ilvl w:val="0"/>
          <w:numId w:val="29"/>
        </w:numPr>
        <w:suppressAutoHyphens/>
        <w:spacing w:line="300" w:lineRule="exact"/>
        <w:jc w:val="both"/>
        <w:rPr>
          <w:rFonts w:ascii="Arial" w:hAnsi="Arial" w:cs="Arial"/>
          <w:sz w:val="22"/>
          <w:szCs w:val="22"/>
        </w:rPr>
      </w:pPr>
      <w:r w:rsidRPr="007F6EF7">
        <w:rPr>
          <w:rFonts w:ascii="Arial" w:hAnsi="Arial" w:cs="Arial"/>
          <w:sz w:val="22"/>
          <w:szCs w:val="22"/>
        </w:rPr>
        <w:t xml:space="preserve">pripravo </w:t>
      </w:r>
      <w:r w:rsidR="00A4328A">
        <w:rPr>
          <w:rFonts w:ascii="Arial" w:hAnsi="Arial" w:cs="Arial"/>
          <w:sz w:val="22"/>
          <w:szCs w:val="22"/>
        </w:rPr>
        <w:t>malic, otroških kosil in popoldanskih malic za matično šolo, podružnične šole in vrtec</w:t>
      </w:r>
      <w:r w:rsidR="00C4199F">
        <w:rPr>
          <w:rFonts w:ascii="Arial" w:hAnsi="Arial" w:cs="Arial"/>
          <w:sz w:val="22"/>
          <w:szCs w:val="22"/>
        </w:rPr>
        <w:t>,</w:t>
      </w:r>
    </w:p>
    <w:p w14:paraId="00A55D66" w14:textId="77777777" w:rsidR="00745713" w:rsidRPr="007F6EF7" w:rsidRDefault="00745713" w:rsidP="009566D7">
      <w:pPr>
        <w:pStyle w:val="Glava"/>
        <w:numPr>
          <w:ilvl w:val="0"/>
          <w:numId w:val="29"/>
        </w:numPr>
        <w:suppressAutoHyphens/>
        <w:spacing w:line="300" w:lineRule="exact"/>
        <w:jc w:val="both"/>
        <w:rPr>
          <w:rFonts w:ascii="Arial" w:hAnsi="Arial" w:cs="Arial"/>
          <w:sz w:val="22"/>
          <w:szCs w:val="22"/>
        </w:rPr>
      </w:pPr>
      <w:r>
        <w:rPr>
          <w:rFonts w:ascii="Arial" w:hAnsi="Arial" w:cs="Arial"/>
          <w:sz w:val="22"/>
          <w:szCs w:val="22"/>
        </w:rPr>
        <w:t>občasno ponudbo reprezentančnih storitev.</w:t>
      </w:r>
    </w:p>
    <w:p w14:paraId="62FCBF29" w14:textId="77777777" w:rsidR="00745713" w:rsidRDefault="00745713" w:rsidP="00745713">
      <w:pPr>
        <w:pStyle w:val="Glava"/>
        <w:spacing w:line="300" w:lineRule="exact"/>
        <w:jc w:val="both"/>
        <w:rPr>
          <w:rFonts w:ascii="Arial" w:hAnsi="Arial" w:cs="Arial"/>
          <w:sz w:val="22"/>
          <w:szCs w:val="22"/>
        </w:rPr>
      </w:pPr>
    </w:p>
    <w:p w14:paraId="153E6F13" w14:textId="10CAD79D" w:rsidR="00745713" w:rsidRPr="007F6EF7" w:rsidRDefault="00745713" w:rsidP="00745713">
      <w:pPr>
        <w:pStyle w:val="Glava"/>
        <w:spacing w:line="300" w:lineRule="exact"/>
        <w:jc w:val="both"/>
        <w:rPr>
          <w:rFonts w:ascii="Arial" w:hAnsi="Arial" w:cs="Arial"/>
          <w:sz w:val="22"/>
          <w:szCs w:val="22"/>
        </w:rPr>
      </w:pPr>
      <w:r w:rsidRPr="007F6EF7">
        <w:rPr>
          <w:rFonts w:ascii="Arial" w:hAnsi="Arial" w:cs="Arial"/>
          <w:sz w:val="22"/>
          <w:szCs w:val="22"/>
        </w:rPr>
        <w:t>V okviru osnovne  prehrane se od ponudnika pričakuje:</w:t>
      </w:r>
    </w:p>
    <w:p w14:paraId="1737EF6A" w14:textId="0B74E0B8" w:rsidR="00745713" w:rsidRPr="007F6EF7" w:rsidRDefault="00745713" w:rsidP="009566D7">
      <w:pPr>
        <w:pStyle w:val="Glava"/>
        <w:numPr>
          <w:ilvl w:val="0"/>
          <w:numId w:val="30"/>
        </w:numPr>
        <w:suppressAutoHyphens/>
        <w:spacing w:line="300" w:lineRule="exact"/>
        <w:jc w:val="both"/>
        <w:rPr>
          <w:rFonts w:ascii="Arial" w:hAnsi="Arial" w:cs="Arial"/>
          <w:sz w:val="22"/>
          <w:szCs w:val="22"/>
        </w:rPr>
      </w:pPr>
      <w:r w:rsidRPr="007F6EF7">
        <w:rPr>
          <w:rFonts w:ascii="Arial" w:hAnsi="Arial" w:cs="Arial"/>
          <w:sz w:val="22"/>
          <w:szCs w:val="22"/>
        </w:rPr>
        <w:t xml:space="preserve">prilagajanje </w:t>
      </w:r>
      <w:r w:rsidR="00C4199F">
        <w:rPr>
          <w:rFonts w:ascii="Arial" w:hAnsi="Arial" w:cs="Arial"/>
          <w:sz w:val="22"/>
          <w:szCs w:val="22"/>
        </w:rPr>
        <w:t>učenčevim</w:t>
      </w:r>
      <w:r w:rsidRPr="007F6EF7">
        <w:rPr>
          <w:rFonts w:ascii="Arial" w:hAnsi="Arial" w:cs="Arial"/>
          <w:sz w:val="22"/>
          <w:szCs w:val="22"/>
        </w:rPr>
        <w:t xml:space="preserve"> verskim in nazorskim prepričanjem, če je to v skladu s terapevtsko prehrano, ki jo potrebuje,</w:t>
      </w:r>
    </w:p>
    <w:p w14:paraId="0DD911A4" w14:textId="07B3D5C0" w:rsidR="00745713" w:rsidRPr="00C4199F" w:rsidRDefault="00745713" w:rsidP="009566D7">
      <w:pPr>
        <w:pStyle w:val="Glava"/>
        <w:numPr>
          <w:ilvl w:val="0"/>
          <w:numId w:val="30"/>
        </w:numPr>
        <w:suppressAutoHyphens/>
        <w:spacing w:line="300" w:lineRule="exact"/>
        <w:jc w:val="both"/>
        <w:rPr>
          <w:rFonts w:ascii="Arial" w:hAnsi="Arial" w:cs="Arial"/>
          <w:sz w:val="22"/>
          <w:szCs w:val="22"/>
        </w:rPr>
      </w:pPr>
      <w:r w:rsidRPr="007F6EF7">
        <w:rPr>
          <w:rFonts w:ascii="Arial" w:hAnsi="Arial" w:cs="Arial"/>
          <w:sz w:val="22"/>
          <w:szCs w:val="22"/>
        </w:rPr>
        <w:t xml:space="preserve">prilagajanje prehrane </w:t>
      </w:r>
      <w:r w:rsidR="00C4199F">
        <w:rPr>
          <w:rFonts w:ascii="Arial" w:hAnsi="Arial" w:cs="Arial"/>
          <w:sz w:val="22"/>
          <w:szCs w:val="22"/>
        </w:rPr>
        <w:t>učenčevim</w:t>
      </w:r>
      <w:r w:rsidRPr="007F6EF7">
        <w:rPr>
          <w:rFonts w:ascii="Arial" w:hAnsi="Arial" w:cs="Arial"/>
          <w:sz w:val="22"/>
          <w:szCs w:val="22"/>
        </w:rPr>
        <w:t xml:space="preserve"> prehranskim navadam in averzijam do določene hrane,</w:t>
      </w:r>
    </w:p>
    <w:p w14:paraId="5B866BE3" w14:textId="77777777" w:rsidR="00745713" w:rsidRPr="007F6EF7" w:rsidRDefault="00745713" w:rsidP="009566D7">
      <w:pPr>
        <w:pStyle w:val="Glava"/>
        <w:numPr>
          <w:ilvl w:val="0"/>
          <w:numId w:val="30"/>
        </w:numPr>
        <w:suppressAutoHyphens/>
        <w:spacing w:line="300" w:lineRule="exact"/>
        <w:jc w:val="both"/>
        <w:rPr>
          <w:rFonts w:ascii="Arial" w:hAnsi="Arial" w:cs="Arial"/>
          <w:sz w:val="22"/>
          <w:szCs w:val="22"/>
        </w:rPr>
      </w:pPr>
      <w:r w:rsidRPr="007F6EF7">
        <w:rPr>
          <w:rFonts w:ascii="Arial" w:hAnsi="Arial" w:cs="Arial"/>
          <w:sz w:val="22"/>
          <w:szCs w:val="22"/>
        </w:rPr>
        <w:t>energetsko in hranilno bogatenje posameznih jedi in obrokov glede na naročilo.</w:t>
      </w:r>
    </w:p>
    <w:p w14:paraId="4EE5BCDB" w14:textId="77777777" w:rsidR="00745713" w:rsidRPr="007F6EF7" w:rsidRDefault="00745713" w:rsidP="00745713">
      <w:pPr>
        <w:pStyle w:val="Glava"/>
        <w:spacing w:line="300" w:lineRule="exact"/>
        <w:ind w:left="708"/>
        <w:jc w:val="both"/>
      </w:pPr>
    </w:p>
    <w:p w14:paraId="5E8AEBC8" w14:textId="77777777" w:rsidR="00745713" w:rsidRPr="00E76E39" w:rsidRDefault="00745713" w:rsidP="00745713">
      <w:pPr>
        <w:pStyle w:val="Glava"/>
        <w:spacing w:line="300" w:lineRule="exact"/>
        <w:jc w:val="both"/>
        <w:rPr>
          <w:rFonts w:ascii="Arial" w:hAnsi="Arial" w:cs="Arial"/>
          <w:sz w:val="22"/>
          <w:szCs w:val="22"/>
        </w:rPr>
      </w:pPr>
      <w:r w:rsidRPr="00E76E39">
        <w:rPr>
          <w:rFonts w:ascii="Arial" w:hAnsi="Arial" w:cs="Arial"/>
          <w:sz w:val="22"/>
          <w:szCs w:val="22"/>
        </w:rPr>
        <w:t>V okviru tega razpisa naročnik od ponudnika pričakuje tudi:</w:t>
      </w:r>
    </w:p>
    <w:p w14:paraId="291E43E2" w14:textId="7A3106CF" w:rsidR="00745713" w:rsidRPr="00C4199F" w:rsidRDefault="00745713" w:rsidP="009566D7">
      <w:pPr>
        <w:pStyle w:val="Glava"/>
        <w:numPr>
          <w:ilvl w:val="0"/>
          <w:numId w:val="30"/>
        </w:numPr>
        <w:tabs>
          <w:tab w:val="clear" w:pos="1068"/>
          <w:tab w:val="num" w:pos="720"/>
        </w:tabs>
        <w:suppressAutoHyphens/>
        <w:spacing w:line="300" w:lineRule="exact"/>
        <w:ind w:left="720"/>
        <w:jc w:val="both"/>
        <w:rPr>
          <w:rFonts w:ascii="Arial" w:hAnsi="Arial" w:cs="Arial"/>
          <w:sz w:val="22"/>
          <w:szCs w:val="22"/>
        </w:rPr>
        <w:sectPr w:rsidR="00745713" w:rsidRPr="00C4199F">
          <w:footerReference w:type="default" r:id="rId26"/>
          <w:footerReference w:type="first" r:id="rId27"/>
          <w:pgSz w:w="11906" w:h="16838"/>
          <w:pgMar w:top="1134" w:right="1134" w:bottom="1134" w:left="1134" w:header="708" w:footer="708" w:gutter="0"/>
          <w:cols w:space="708"/>
          <w:titlePg/>
          <w:docGrid w:linePitch="360"/>
        </w:sectPr>
      </w:pPr>
      <w:r>
        <w:rPr>
          <w:rFonts w:ascii="Arial" w:hAnsi="Arial" w:cs="Arial"/>
          <w:sz w:val="22"/>
          <w:szCs w:val="22"/>
        </w:rPr>
        <w:t>sledenje najvišjim trendom kakovosti izvedbe storitv</w:t>
      </w:r>
      <w:r w:rsidR="00C4199F">
        <w:rPr>
          <w:rFonts w:ascii="Arial" w:hAnsi="Arial" w:cs="Arial"/>
          <w:sz w:val="22"/>
          <w:szCs w:val="22"/>
        </w:rPr>
        <w:t>e.</w:t>
      </w:r>
    </w:p>
    <w:p w14:paraId="4A52707B" w14:textId="77777777" w:rsidR="00745713" w:rsidRPr="00BB1CA6" w:rsidRDefault="00745713" w:rsidP="00C4199F">
      <w:pPr>
        <w:widowControl w:val="0"/>
        <w:autoSpaceDE w:val="0"/>
        <w:spacing w:after="0"/>
        <w:rPr>
          <w:rFonts w:ascii="Arial" w:eastAsia="Times New Roman" w:hAnsi="Arial" w:cs="Arial"/>
          <w:b/>
          <w:sz w:val="28"/>
          <w:szCs w:val="28"/>
          <w:lang w:eastAsia="sl-SI"/>
        </w:rPr>
      </w:pPr>
    </w:p>
    <w:p w14:paraId="57B1FE11" w14:textId="632F151A" w:rsidR="00745713" w:rsidRPr="00B3300F" w:rsidRDefault="00745713" w:rsidP="00C4199F">
      <w:pPr>
        <w:widowControl w:val="0"/>
        <w:autoSpaceDE w:val="0"/>
        <w:spacing w:after="0"/>
        <w:rPr>
          <w:rFonts w:ascii="Arial" w:hAnsi="Arial" w:cs="Arial"/>
        </w:rPr>
      </w:pPr>
      <w:r w:rsidRPr="00B3300F">
        <w:rPr>
          <w:rFonts w:ascii="Arial" w:eastAsia="Times New Roman" w:hAnsi="Arial" w:cs="Arial"/>
          <w:b/>
          <w:lang w:eastAsia="sl-SI"/>
        </w:rPr>
        <w:t xml:space="preserve">ČASOVNI RAZPORED </w:t>
      </w:r>
      <w:r w:rsidR="00C4199F" w:rsidRPr="00B3300F">
        <w:rPr>
          <w:rFonts w:ascii="Arial" w:eastAsia="Times New Roman" w:hAnsi="Arial" w:cs="Arial"/>
          <w:b/>
          <w:lang w:eastAsia="sl-SI"/>
        </w:rPr>
        <w:t>DOSTAVE PRIPRAVLJENIH OBROKOV NA NASLOV NAROČNIKA</w:t>
      </w:r>
    </w:p>
    <w:p w14:paraId="626CB4C8" w14:textId="77777777" w:rsidR="00745713" w:rsidRDefault="00745713" w:rsidP="00745713">
      <w:pPr>
        <w:widowControl w:val="0"/>
        <w:autoSpaceDE w:val="0"/>
        <w:spacing w:after="0"/>
        <w:rPr>
          <w:rFonts w:ascii="Arial Narrow" w:eastAsia="Times New Roman" w:hAnsi="Arial Narrow" w:cs="Arial Narrow"/>
          <w:b/>
          <w:sz w:val="28"/>
          <w:szCs w:val="28"/>
          <w:lang w:eastAsia="sl-SI"/>
        </w:rPr>
      </w:pPr>
    </w:p>
    <w:p w14:paraId="7F6037FE" w14:textId="77777777" w:rsidR="00745713" w:rsidRDefault="00745713" w:rsidP="00745713">
      <w:pPr>
        <w:widowControl w:val="0"/>
        <w:autoSpaceDE w:val="0"/>
        <w:spacing w:after="0"/>
        <w:rPr>
          <w:rFonts w:ascii="Arial Narrow" w:eastAsia="Times New Roman" w:hAnsi="Arial Narrow" w:cs="Arial Narrow"/>
          <w:b/>
          <w:color w:val="C00000"/>
          <w:sz w:val="28"/>
          <w:szCs w:val="28"/>
          <w:lang w:eastAsia="sl-SI"/>
        </w:rPr>
      </w:pPr>
    </w:p>
    <w:p w14:paraId="21DC5F8E" w14:textId="77777777" w:rsidR="00745713" w:rsidRPr="0005257E" w:rsidRDefault="00745713" w:rsidP="00745713">
      <w:pPr>
        <w:spacing w:after="0"/>
        <w:rPr>
          <w:vanish/>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409"/>
      </w:tblGrid>
      <w:tr w:rsidR="00745713" w:rsidRPr="0005257E" w14:paraId="022BDF1A" w14:textId="77777777" w:rsidTr="00F4339E">
        <w:trPr>
          <w:trHeight w:val="931"/>
        </w:trPr>
        <w:tc>
          <w:tcPr>
            <w:tcW w:w="2405" w:type="dxa"/>
            <w:shd w:val="clear" w:color="auto" w:fill="auto"/>
          </w:tcPr>
          <w:p w14:paraId="1E4A87E1" w14:textId="77777777" w:rsidR="00745713" w:rsidRPr="0005257E" w:rsidRDefault="00745713" w:rsidP="0025371A">
            <w:pPr>
              <w:rPr>
                <w:rFonts w:ascii="Arial Narrow" w:eastAsia="Times New Roman" w:hAnsi="Arial Narrow" w:cs="Arial Narrow"/>
                <w:b/>
                <w:lang w:eastAsia="sl-SI"/>
              </w:rPr>
            </w:pPr>
            <w:r w:rsidRPr="0005257E">
              <w:rPr>
                <w:rFonts w:ascii="Arial Narrow" w:eastAsia="Times New Roman" w:hAnsi="Arial Narrow" w:cs="Arial Narrow"/>
                <w:b/>
                <w:lang w:eastAsia="sl-SI"/>
              </w:rPr>
              <w:t>OBROK</w:t>
            </w:r>
          </w:p>
        </w:tc>
        <w:tc>
          <w:tcPr>
            <w:tcW w:w="2410" w:type="dxa"/>
            <w:shd w:val="clear" w:color="auto" w:fill="auto"/>
          </w:tcPr>
          <w:p w14:paraId="2C4B8C8B" w14:textId="399C4487" w:rsidR="00745713" w:rsidRPr="0005257E" w:rsidRDefault="00C4199F" w:rsidP="0025371A">
            <w:pPr>
              <w:rPr>
                <w:rFonts w:ascii="Arial Narrow" w:eastAsia="Times New Roman" w:hAnsi="Arial Narrow" w:cs="Arial Narrow"/>
                <w:b/>
                <w:lang w:eastAsia="sl-SI"/>
              </w:rPr>
            </w:pPr>
            <w:r>
              <w:rPr>
                <w:rFonts w:ascii="Arial Narrow" w:eastAsia="Times New Roman" w:hAnsi="Arial Narrow" w:cs="Arial Narrow"/>
                <w:b/>
                <w:lang w:eastAsia="sl-SI"/>
              </w:rPr>
              <w:t>Dostava obrokov na matično šolo</w:t>
            </w:r>
          </w:p>
        </w:tc>
        <w:tc>
          <w:tcPr>
            <w:tcW w:w="2410" w:type="dxa"/>
            <w:shd w:val="clear" w:color="auto" w:fill="auto"/>
          </w:tcPr>
          <w:p w14:paraId="695B871C" w14:textId="17B3BBB5" w:rsidR="00745713" w:rsidRPr="0005257E" w:rsidRDefault="00C4199F" w:rsidP="0025371A">
            <w:pPr>
              <w:rPr>
                <w:rFonts w:ascii="Arial Narrow" w:eastAsia="Times New Roman" w:hAnsi="Arial Narrow" w:cs="Arial Narrow"/>
                <w:b/>
                <w:lang w:eastAsia="sl-SI"/>
              </w:rPr>
            </w:pPr>
            <w:r>
              <w:rPr>
                <w:rFonts w:ascii="Arial Narrow" w:eastAsia="Times New Roman" w:hAnsi="Arial Narrow" w:cs="Arial Narrow"/>
                <w:b/>
                <w:lang w:eastAsia="sl-SI"/>
              </w:rPr>
              <w:t>Dostava obrokov na podružnične šole</w:t>
            </w:r>
          </w:p>
        </w:tc>
        <w:tc>
          <w:tcPr>
            <w:tcW w:w="2409" w:type="dxa"/>
            <w:shd w:val="clear" w:color="auto" w:fill="auto"/>
          </w:tcPr>
          <w:p w14:paraId="775B3C79" w14:textId="3941CB37" w:rsidR="00745713" w:rsidRPr="0005257E" w:rsidRDefault="00C4199F" w:rsidP="0025371A">
            <w:pPr>
              <w:rPr>
                <w:rFonts w:ascii="Arial Narrow" w:eastAsia="Times New Roman" w:hAnsi="Arial Narrow" w:cs="Arial Narrow"/>
                <w:b/>
                <w:lang w:eastAsia="sl-SI"/>
              </w:rPr>
            </w:pPr>
            <w:r>
              <w:rPr>
                <w:rFonts w:ascii="Arial Narrow" w:eastAsia="Times New Roman" w:hAnsi="Arial Narrow" w:cs="Arial Narrow"/>
                <w:b/>
                <w:lang w:eastAsia="sl-SI"/>
              </w:rPr>
              <w:t>Dostava obrokov v vrtec</w:t>
            </w:r>
          </w:p>
        </w:tc>
      </w:tr>
    </w:tbl>
    <w:p w14:paraId="681AA6B5" w14:textId="77777777" w:rsidR="00745713" w:rsidRPr="0005257E" w:rsidRDefault="00745713" w:rsidP="00745713">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2"/>
        <w:gridCol w:w="2408"/>
        <w:gridCol w:w="2409"/>
        <w:gridCol w:w="2409"/>
      </w:tblGrid>
      <w:tr w:rsidR="00C4199F" w:rsidRPr="0005257E" w14:paraId="5CF16F44" w14:textId="77777777" w:rsidTr="0025371A">
        <w:tc>
          <w:tcPr>
            <w:tcW w:w="2444" w:type="dxa"/>
            <w:shd w:val="clear" w:color="auto" w:fill="auto"/>
          </w:tcPr>
          <w:p w14:paraId="617A6BC9" w14:textId="1A31DC5A" w:rsidR="00745713" w:rsidRPr="0005257E" w:rsidRDefault="00C4199F" w:rsidP="0025371A">
            <w:pPr>
              <w:rPr>
                <w:rFonts w:ascii="Arial Narrow" w:eastAsia="Times New Roman" w:hAnsi="Arial Narrow" w:cs="Arial Narrow"/>
                <w:b/>
                <w:lang w:eastAsia="sl-SI"/>
              </w:rPr>
            </w:pPr>
            <w:r>
              <w:rPr>
                <w:rFonts w:ascii="Arial Narrow" w:eastAsia="Times New Roman" w:hAnsi="Arial Narrow" w:cs="Arial Narrow"/>
                <w:b/>
                <w:lang w:eastAsia="sl-SI"/>
              </w:rPr>
              <w:t>Malica</w:t>
            </w:r>
          </w:p>
        </w:tc>
        <w:tc>
          <w:tcPr>
            <w:tcW w:w="2444" w:type="dxa"/>
            <w:shd w:val="clear" w:color="auto" w:fill="auto"/>
          </w:tcPr>
          <w:p w14:paraId="3085DC6E" w14:textId="7D6ABD2C" w:rsidR="00745713" w:rsidRPr="0005257E" w:rsidRDefault="0094714F" w:rsidP="0025371A">
            <w:pPr>
              <w:rPr>
                <w:rFonts w:ascii="Arial Narrow" w:eastAsia="Times New Roman" w:hAnsi="Arial Narrow" w:cs="Arial Narrow"/>
                <w:b/>
                <w:lang w:eastAsia="sl-SI"/>
              </w:rPr>
            </w:pPr>
            <w:r>
              <w:rPr>
                <w:rFonts w:ascii="Arial Narrow" w:eastAsia="Times New Roman" w:hAnsi="Arial Narrow" w:cs="Arial Narrow"/>
                <w:b/>
                <w:lang w:eastAsia="sl-SI"/>
              </w:rPr>
              <w:t>6.30-7.00</w:t>
            </w:r>
          </w:p>
        </w:tc>
        <w:tc>
          <w:tcPr>
            <w:tcW w:w="2445" w:type="dxa"/>
            <w:shd w:val="clear" w:color="auto" w:fill="auto"/>
          </w:tcPr>
          <w:p w14:paraId="1A663CB5" w14:textId="01507B02" w:rsidR="00745713" w:rsidRPr="0005257E" w:rsidRDefault="0094714F" w:rsidP="0025371A">
            <w:pPr>
              <w:rPr>
                <w:rFonts w:ascii="Arial Narrow" w:eastAsia="Times New Roman" w:hAnsi="Arial Narrow" w:cs="Arial Narrow"/>
                <w:b/>
                <w:lang w:eastAsia="sl-SI"/>
              </w:rPr>
            </w:pPr>
            <w:r>
              <w:rPr>
                <w:rFonts w:ascii="Arial Narrow" w:eastAsia="Times New Roman" w:hAnsi="Arial Narrow" w:cs="Arial Narrow"/>
                <w:b/>
                <w:lang w:eastAsia="sl-SI"/>
              </w:rPr>
              <w:t>6.30-7.00</w:t>
            </w:r>
          </w:p>
        </w:tc>
        <w:tc>
          <w:tcPr>
            <w:tcW w:w="2445" w:type="dxa"/>
            <w:shd w:val="clear" w:color="auto" w:fill="auto"/>
          </w:tcPr>
          <w:p w14:paraId="5F33AFF0" w14:textId="6EC1A217" w:rsidR="00745713" w:rsidRPr="0005257E" w:rsidRDefault="0094714F" w:rsidP="0025371A">
            <w:pPr>
              <w:rPr>
                <w:rFonts w:ascii="Arial Narrow" w:eastAsia="Times New Roman" w:hAnsi="Arial Narrow" w:cs="Arial Narrow"/>
                <w:b/>
                <w:lang w:eastAsia="sl-SI"/>
              </w:rPr>
            </w:pPr>
            <w:r>
              <w:rPr>
                <w:rFonts w:ascii="Arial Narrow" w:eastAsia="Times New Roman" w:hAnsi="Arial Narrow" w:cs="Arial Narrow"/>
                <w:b/>
                <w:lang w:eastAsia="sl-SI"/>
              </w:rPr>
              <w:t>6.30-7.00</w:t>
            </w:r>
          </w:p>
        </w:tc>
      </w:tr>
      <w:tr w:rsidR="00C4199F" w:rsidRPr="0005257E" w14:paraId="5DF7E786" w14:textId="77777777" w:rsidTr="0025371A">
        <w:tc>
          <w:tcPr>
            <w:tcW w:w="2444" w:type="dxa"/>
            <w:shd w:val="clear" w:color="auto" w:fill="auto"/>
          </w:tcPr>
          <w:p w14:paraId="35465ED1" w14:textId="55FACBDD" w:rsidR="00745713" w:rsidRPr="0005257E" w:rsidRDefault="00C4199F" w:rsidP="0025371A">
            <w:pPr>
              <w:rPr>
                <w:rFonts w:ascii="Arial Narrow" w:eastAsia="Times New Roman" w:hAnsi="Arial Narrow" w:cs="Arial Narrow"/>
                <w:b/>
                <w:lang w:eastAsia="sl-SI"/>
              </w:rPr>
            </w:pPr>
            <w:r>
              <w:rPr>
                <w:rFonts w:ascii="Arial Narrow" w:eastAsia="Times New Roman" w:hAnsi="Arial Narrow" w:cs="Arial Narrow"/>
                <w:b/>
                <w:lang w:eastAsia="sl-SI"/>
              </w:rPr>
              <w:t>Otroško k</w:t>
            </w:r>
            <w:r w:rsidR="00745713" w:rsidRPr="0005257E">
              <w:rPr>
                <w:rFonts w:ascii="Arial Narrow" w:eastAsia="Times New Roman" w:hAnsi="Arial Narrow" w:cs="Arial Narrow"/>
                <w:b/>
                <w:lang w:eastAsia="sl-SI"/>
              </w:rPr>
              <w:t xml:space="preserve">osilo </w:t>
            </w:r>
          </w:p>
        </w:tc>
        <w:tc>
          <w:tcPr>
            <w:tcW w:w="2444" w:type="dxa"/>
            <w:shd w:val="clear" w:color="auto" w:fill="auto"/>
          </w:tcPr>
          <w:p w14:paraId="67B04CF8" w14:textId="47F00523" w:rsidR="00745713" w:rsidRPr="0005257E" w:rsidRDefault="0094714F" w:rsidP="0025371A">
            <w:pPr>
              <w:rPr>
                <w:rFonts w:ascii="Arial Narrow" w:eastAsia="Times New Roman" w:hAnsi="Arial Narrow" w:cs="Arial Narrow"/>
                <w:b/>
                <w:lang w:eastAsia="sl-SI"/>
              </w:rPr>
            </w:pPr>
            <w:r>
              <w:rPr>
                <w:rFonts w:ascii="Arial Narrow" w:eastAsia="Times New Roman" w:hAnsi="Arial Narrow" w:cs="Arial Narrow"/>
                <w:b/>
                <w:lang w:eastAsia="sl-SI"/>
              </w:rPr>
              <w:t>11.00</w:t>
            </w:r>
          </w:p>
        </w:tc>
        <w:tc>
          <w:tcPr>
            <w:tcW w:w="2445" w:type="dxa"/>
            <w:shd w:val="clear" w:color="auto" w:fill="auto"/>
          </w:tcPr>
          <w:p w14:paraId="7185A626" w14:textId="1D306E66" w:rsidR="00745713" w:rsidRPr="0005257E" w:rsidRDefault="0094714F" w:rsidP="0025371A">
            <w:pPr>
              <w:rPr>
                <w:rFonts w:ascii="Arial Narrow" w:eastAsia="Times New Roman" w:hAnsi="Arial Narrow" w:cs="Arial Narrow"/>
                <w:b/>
                <w:lang w:eastAsia="sl-SI"/>
              </w:rPr>
            </w:pPr>
            <w:r>
              <w:rPr>
                <w:rFonts w:ascii="Arial Narrow" w:eastAsia="Times New Roman" w:hAnsi="Arial Narrow" w:cs="Arial Narrow"/>
                <w:b/>
                <w:lang w:eastAsia="sl-SI"/>
              </w:rPr>
              <w:t>11.00</w:t>
            </w:r>
          </w:p>
        </w:tc>
        <w:tc>
          <w:tcPr>
            <w:tcW w:w="2445" w:type="dxa"/>
            <w:shd w:val="clear" w:color="auto" w:fill="auto"/>
          </w:tcPr>
          <w:p w14:paraId="2F43FAC3" w14:textId="1B6D7229" w:rsidR="00745713" w:rsidRPr="0005257E" w:rsidRDefault="0094714F" w:rsidP="0025371A">
            <w:pPr>
              <w:rPr>
                <w:rFonts w:ascii="Arial Narrow" w:eastAsia="Times New Roman" w:hAnsi="Arial Narrow" w:cs="Arial Narrow"/>
                <w:b/>
                <w:lang w:eastAsia="sl-SI"/>
              </w:rPr>
            </w:pPr>
            <w:r>
              <w:rPr>
                <w:rFonts w:ascii="Arial Narrow" w:eastAsia="Times New Roman" w:hAnsi="Arial Narrow" w:cs="Arial Narrow"/>
                <w:b/>
                <w:lang w:eastAsia="sl-SI"/>
              </w:rPr>
              <w:t>11.00</w:t>
            </w:r>
          </w:p>
        </w:tc>
      </w:tr>
      <w:tr w:rsidR="00C4199F" w:rsidRPr="0005257E" w14:paraId="433C609C" w14:textId="77777777" w:rsidTr="0025371A">
        <w:tc>
          <w:tcPr>
            <w:tcW w:w="2444" w:type="dxa"/>
            <w:shd w:val="clear" w:color="auto" w:fill="auto"/>
          </w:tcPr>
          <w:p w14:paraId="0A79F3F9" w14:textId="7D107CC4" w:rsidR="00745713" w:rsidRPr="0005257E" w:rsidRDefault="00C4199F" w:rsidP="0025371A">
            <w:pPr>
              <w:rPr>
                <w:rFonts w:ascii="Arial Narrow" w:eastAsia="Times New Roman" w:hAnsi="Arial Narrow" w:cs="Arial Narrow"/>
                <w:b/>
                <w:lang w:eastAsia="sl-SI"/>
              </w:rPr>
            </w:pPr>
            <w:r>
              <w:rPr>
                <w:rFonts w:ascii="Arial Narrow" w:eastAsia="Times New Roman" w:hAnsi="Arial Narrow" w:cs="Arial Narrow"/>
                <w:b/>
                <w:lang w:eastAsia="sl-SI"/>
              </w:rPr>
              <w:t>Popoldanska malica</w:t>
            </w:r>
          </w:p>
        </w:tc>
        <w:tc>
          <w:tcPr>
            <w:tcW w:w="2444" w:type="dxa"/>
            <w:shd w:val="clear" w:color="auto" w:fill="auto"/>
          </w:tcPr>
          <w:p w14:paraId="03914757" w14:textId="3DF372B1" w:rsidR="00745713" w:rsidRPr="0005257E" w:rsidRDefault="0094714F" w:rsidP="0025371A">
            <w:pPr>
              <w:rPr>
                <w:rFonts w:ascii="Arial Narrow" w:eastAsia="Times New Roman" w:hAnsi="Arial Narrow" w:cs="Arial Narrow"/>
                <w:b/>
                <w:lang w:eastAsia="sl-SI"/>
              </w:rPr>
            </w:pPr>
            <w:r>
              <w:rPr>
                <w:rFonts w:ascii="Arial Narrow" w:eastAsia="Times New Roman" w:hAnsi="Arial Narrow" w:cs="Arial Narrow"/>
                <w:b/>
                <w:lang w:eastAsia="sl-SI"/>
              </w:rPr>
              <w:t>Živila dostavi z dopoldanskimi obroki</w:t>
            </w:r>
          </w:p>
        </w:tc>
        <w:tc>
          <w:tcPr>
            <w:tcW w:w="2445" w:type="dxa"/>
            <w:shd w:val="clear" w:color="auto" w:fill="auto"/>
          </w:tcPr>
          <w:p w14:paraId="776A8AB3" w14:textId="09FCCAC7" w:rsidR="00745713" w:rsidRPr="0005257E" w:rsidRDefault="0094714F" w:rsidP="0025371A">
            <w:pPr>
              <w:rPr>
                <w:rFonts w:ascii="Arial Narrow" w:eastAsia="Times New Roman" w:hAnsi="Arial Narrow" w:cs="Arial Narrow"/>
                <w:b/>
                <w:lang w:eastAsia="sl-SI"/>
              </w:rPr>
            </w:pPr>
            <w:r>
              <w:rPr>
                <w:rFonts w:ascii="Arial Narrow" w:eastAsia="Times New Roman" w:hAnsi="Arial Narrow" w:cs="Arial Narrow"/>
                <w:b/>
                <w:lang w:eastAsia="sl-SI"/>
              </w:rPr>
              <w:t>Živila dostavi z dopoldanskimi obroki</w:t>
            </w:r>
          </w:p>
        </w:tc>
        <w:tc>
          <w:tcPr>
            <w:tcW w:w="2445" w:type="dxa"/>
            <w:shd w:val="clear" w:color="auto" w:fill="auto"/>
          </w:tcPr>
          <w:p w14:paraId="4D57FAC6" w14:textId="0D3A2749" w:rsidR="00745713" w:rsidRPr="0005257E" w:rsidRDefault="0094714F" w:rsidP="0025371A">
            <w:pPr>
              <w:rPr>
                <w:rFonts w:ascii="Arial Narrow" w:eastAsia="Times New Roman" w:hAnsi="Arial Narrow" w:cs="Arial Narrow"/>
                <w:b/>
                <w:lang w:eastAsia="sl-SI"/>
              </w:rPr>
            </w:pPr>
            <w:r>
              <w:rPr>
                <w:rFonts w:ascii="Arial Narrow" w:eastAsia="Times New Roman" w:hAnsi="Arial Narrow" w:cs="Arial Narrow"/>
                <w:b/>
                <w:lang w:eastAsia="sl-SI"/>
              </w:rPr>
              <w:t>Živila dostavi z dopoldanskimi obroki</w:t>
            </w:r>
          </w:p>
        </w:tc>
      </w:tr>
    </w:tbl>
    <w:p w14:paraId="7E5322F9" w14:textId="77777777" w:rsidR="00745713" w:rsidRPr="000B4F25" w:rsidRDefault="00745713" w:rsidP="00745713">
      <w:pPr>
        <w:widowControl w:val="0"/>
        <w:autoSpaceDE w:val="0"/>
        <w:spacing w:after="0"/>
        <w:rPr>
          <w:rFonts w:ascii="Arial" w:eastAsia="Times New Roman" w:hAnsi="Arial" w:cs="Arial"/>
          <w:b/>
          <w:lang w:eastAsia="sl-SI"/>
        </w:rPr>
      </w:pPr>
    </w:p>
    <w:p w14:paraId="7B328D2C" w14:textId="77777777" w:rsidR="006E4996" w:rsidRPr="00C4199F" w:rsidRDefault="006E4996" w:rsidP="006E4996">
      <w:pPr>
        <w:widowControl w:val="0"/>
        <w:autoSpaceDE w:val="0"/>
        <w:spacing w:after="0"/>
        <w:jc w:val="both"/>
        <w:rPr>
          <w:rFonts w:ascii="Arial" w:eastAsia="Times New Roman" w:hAnsi="Arial" w:cs="Arial"/>
          <w:lang w:eastAsia="sl-SI"/>
        </w:rPr>
      </w:pPr>
      <w:r w:rsidRPr="00C4199F">
        <w:rPr>
          <w:rFonts w:ascii="Arial" w:eastAsia="Times New Roman" w:hAnsi="Arial" w:cs="Arial"/>
          <w:lang w:eastAsia="sl-SI"/>
        </w:rPr>
        <w:t>Izvajalec poskrbi tudi za izdajo vseh naknadno naročenih obrokov glede na dogovor ob dodatnem naročilu naročnika.</w:t>
      </w:r>
    </w:p>
    <w:p w14:paraId="5D5ED0BC" w14:textId="77777777" w:rsidR="006E4996" w:rsidRPr="00653CBE" w:rsidRDefault="006E4996" w:rsidP="006E4996">
      <w:pPr>
        <w:widowControl w:val="0"/>
        <w:autoSpaceDE w:val="0"/>
        <w:spacing w:after="0"/>
        <w:jc w:val="both"/>
        <w:rPr>
          <w:rFonts w:ascii="Arial" w:eastAsia="Times New Roman" w:hAnsi="Arial" w:cs="Arial"/>
          <w:b/>
          <w:lang w:eastAsia="sl-SI"/>
        </w:rPr>
      </w:pPr>
    </w:p>
    <w:p w14:paraId="197AB0F7" w14:textId="77777777" w:rsidR="006E4996" w:rsidRPr="00E658CD" w:rsidRDefault="006E4996" w:rsidP="006E4996">
      <w:pPr>
        <w:widowControl w:val="0"/>
        <w:autoSpaceDE w:val="0"/>
        <w:spacing w:after="0"/>
        <w:jc w:val="both"/>
        <w:rPr>
          <w:rFonts w:ascii="Arial" w:eastAsia="Times New Roman" w:hAnsi="Arial" w:cs="Arial"/>
          <w:lang w:eastAsia="sl-SI"/>
        </w:rPr>
      </w:pPr>
      <w:r w:rsidRPr="00653CBE">
        <w:rPr>
          <w:rFonts w:ascii="Arial" w:eastAsia="Times New Roman" w:hAnsi="Arial" w:cs="Arial"/>
          <w:lang w:eastAsia="sl-SI"/>
        </w:rPr>
        <w:t>Naročnik si pridržuje pravico spremembe časovnega razporeda obrokov v primeru drugačne organizacije dela.</w:t>
      </w:r>
    </w:p>
    <w:p w14:paraId="127FD070" w14:textId="540E9884" w:rsidR="006E4996" w:rsidRDefault="006E4996" w:rsidP="006E4996">
      <w:pPr>
        <w:widowControl w:val="0"/>
        <w:autoSpaceDE w:val="0"/>
        <w:spacing w:after="0"/>
        <w:jc w:val="both"/>
        <w:rPr>
          <w:rFonts w:ascii="Arial" w:eastAsia="Times New Roman" w:hAnsi="Arial" w:cs="Arial"/>
          <w:color w:val="000000"/>
          <w:lang w:eastAsia="sl-SI"/>
        </w:rPr>
      </w:pPr>
      <w:r w:rsidRPr="005C2BB5">
        <w:rPr>
          <w:rFonts w:ascii="Arial" w:eastAsia="Times New Roman" w:hAnsi="Arial" w:cs="Arial"/>
          <w:lang w:eastAsia="sl-SI"/>
        </w:rPr>
        <w:t xml:space="preserve">Dnevno se pripravlja okvirno </w:t>
      </w:r>
      <w:r w:rsidR="00DC2AEB">
        <w:rPr>
          <w:rFonts w:ascii="Arial" w:eastAsia="Times New Roman" w:hAnsi="Arial" w:cs="Arial"/>
          <w:lang w:eastAsia="sl-SI"/>
        </w:rPr>
        <w:t>700</w:t>
      </w:r>
      <w:r w:rsidR="00C4199F">
        <w:rPr>
          <w:rFonts w:ascii="Arial" w:eastAsia="Times New Roman" w:hAnsi="Arial" w:cs="Arial"/>
          <w:lang w:eastAsia="sl-SI"/>
        </w:rPr>
        <w:t xml:space="preserve"> malic, </w:t>
      </w:r>
      <w:r w:rsidR="00043862">
        <w:rPr>
          <w:rFonts w:ascii="Arial" w:eastAsia="Times New Roman" w:hAnsi="Arial" w:cs="Arial"/>
          <w:lang w:eastAsia="sl-SI"/>
        </w:rPr>
        <w:t>4</w:t>
      </w:r>
      <w:r w:rsidR="00DC2AEB">
        <w:rPr>
          <w:rFonts w:ascii="Arial" w:eastAsia="Times New Roman" w:hAnsi="Arial" w:cs="Arial"/>
          <w:lang w:eastAsia="sl-SI"/>
        </w:rPr>
        <w:t>20</w:t>
      </w:r>
      <w:r w:rsidR="00C4199F">
        <w:rPr>
          <w:rFonts w:ascii="Arial" w:eastAsia="Times New Roman" w:hAnsi="Arial" w:cs="Arial"/>
          <w:lang w:eastAsia="sl-SI"/>
        </w:rPr>
        <w:t xml:space="preserve"> otroških kosil in </w:t>
      </w:r>
      <w:r w:rsidR="00043862">
        <w:rPr>
          <w:rFonts w:ascii="Arial" w:eastAsia="Times New Roman" w:hAnsi="Arial" w:cs="Arial"/>
          <w:lang w:eastAsia="sl-SI"/>
        </w:rPr>
        <w:t>1</w:t>
      </w:r>
      <w:r w:rsidR="00DC2AEB">
        <w:rPr>
          <w:rFonts w:ascii="Arial" w:eastAsia="Times New Roman" w:hAnsi="Arial" w:cs="Arial"/>
          <w:lang w:eastAsia="sl-SI"/>
        </w:rPr>
        <w:t>20</w:t>
      </w:r>
      <w:r w:rsidR="00C4199F">
        <w:rPr>
          <w:rFonts w:ascii="Arial" w:eastAsia="Times New Roman" w:hAnsi="Arial" w:cs="Arial"/>
          <w:lang w:eastAsia="sl-SI"/>
        </w:rPr>
        <w:t xml:space="preserve"> popoldanskih malic.</w:t>
      </w:r>
      <w:r w:rsidRPr="005C2BB5">
        <w:rPr>
          <w:rFonts w:ascii="Arial" w:eastAsia="Times New Roman" w:hAnsi="Arial" w:cs="Arial"/>
          <w:lang w:eastAsia="sl-SI"/>
        </w:rPr>
        <w:t xml:space="preserve"> </w:t>
      </w:r>
      <w:r>
        <w:rPr>
          <w:rFonts w:ascii="Arial" w:eastAsia="Times New Roman" w:hAnsi="Arial" w:cs="Arial"/>
          <w:color w:val="000000"/>
          <w:lang w:eastAsia="sl-SI"/>
        </w:rPr>
        <w:t xml:space="preserve">Pri približno </w:t>
      </w:r>
      <w:r w:rsidR="00C4199F">
        <w:rPr>
          <w:rFonts w:ascii="Arial" w:eastAsia="Times New Roman" w:hAnsi="Arial" w:cs="Arial"/>
          <w:color w:val="000000"/>
          <w:lang w:eastAsia="sl-SI"/>
        </w:rPr>
        <w:t>10</w:t>
      </w:r>
      <w:r>
        <w:rPr>
          <w:rFonts w:ascii="Arial" w:eastAsia="Times New Roman" w:hAnsi="Arial" w:cs="Arial"/>
          <w:color w:val="000000"/>
          <w:lang w:eastAsia="sl-SI"/>
        </w:rPr>
        <w:t>% osnovne prehrane je potrebno upoštevati prilagoditve  prehrane</w:t>
      </w:r>
      <w:r w:rsidR="00C4199F">
        <w:rPr>
          <w:rFonts w:ascii="Arial" w:eastAsia="Times New Roman" w:hAnsi="Arial" w:cs="Arial"/>
          <w:color w:val="000000"/>
          <w:lang w:eastAsia="sl-SI"/>
        </w:rPr>
        <w:t xml:space="preserve"> zaradi izdanih zdravstvenih potrdil za učence.</w:t>
      </w:r>
    </w:p>
    <w:p w14:paraId="4C6C04AC" w14:textId="77777777" w:rsidR="006E4996" w:rsidRDefault="006E4996" w:rsidP="006E4996">
      <w:pPr>
        <w:widowControl w:val="0"/>
        <w:autoSpaceDE w:val="0"/>
        <w:spacing w:after="0"/>
        <w:jc w:val="both"/>
        <w:rPr>
          <w:rFonts w:ascii="Arial" w:eastAsia="Times New Roman" w:hAnsi="Arial" w:cs="Arial"/>
          <w:color w:val="000000"/>
          <w:lang w:eastAsia="sl-SI"/>
        </w:rPr>
      </w:pPr>
    </w:p>
    <w:p w14:paraId="66FC05DC" w14:textId="66D1EB33" w:rsidR="006E4996" w:rsidRDefault="006E4996" w:rsidP="006E4996">
      <w:pPr>
        <w:widowControl w:val="0"/>
        <w:autoSpaceDE w:val="0"/>
        <w:spacing w:after="0"/>
        <w:jc w:val="both"/>
        <w:rPr>
          <w:rFonts w:ascii="Arial" w:eastAsia="Times New Roman" w:hAnsi="Arial" w:cs="Arial"/>
          <w:color w:val="000000"/>
          <w:lang w:eastAsia="sl-SI"/>
        </w:rPr>
      </w:pPr>
      <w:r>
        <w:rPr>
          <w:rFonts w:ascii="Arial" w:eastAsia="Times New Roman" w:hAnsi="Arial" w:cs="Arial"/>
          <w:color w:val="000000"/>
          <w:lang w:eastAsia="sl-SI"/>
        </w:rPr>
        <w:t xml:space="preserve">Jedilnike za </w:t>
      </w:r>
      <w:r w:rsidR="00C4199F">
        <w:rPr>
          <w:rFonts w:ascii="Arial" w:eastAsia="Times New Roman" w:hAnsi="Arial" w:cs="Arial"/>
          <w:color w:val="000000"/>
          <w:lang w:eastAsia="sl-SI"/>
        </w:rPr>
        <w:t>kosila</w:t>
      </w:r>
      <w:r>
        <w:rPr>
          <w:rFonts w:ascii="Arial" w:eastAsia="Times New Roman" w:hAnsi="Arial" w:cs="Arial"/>
          <w:color w:val="000000"/>
          <w:lang w:eastAsia="sl-SI"/>
        </w:rPr>
        <w:t xml:space="preserve"> pripravi ponudnik. Biti morajo </w:t>
      </w:r>
      <w:r w:rsidRPr="00A04A88">
        <w:rPr>
          <w:rFonts w:ascii="Arial" w:eastAsia="Times New Roman" w:hAnsi="Arial" w:cs="Arial"/>
          <w:color w:val="000000"/>
          <w:lang w:eastAsia="sl-SI"/>
        </w:rPr>
        <w:t>v skladu z zahtevami</w:t>
      </w:r>
      <w:r w:rsidR="00C4199F">
        <w:rPr>
          <w:rFonts w:ascii="Arial" w:eastAsia="Times New Roman" w:hAnsi="Arial" w:cs="Arial"/>
          <w:color w:val="000000"/>
          <w:lang w:eastAsia="sl-SI"/>
        </w:rPr>
        <w:t xml:space="preserve"> naročnika in</w:t>
      </w:r>
      <w:r w:rsidRPr="00A04A88">
        <w:rPr>
          <w:rFonts w:ascii="Arial" w:eastAsia="Times New Roman" w:hAnsi="Arial" w:cs="Arial"/>
          <w:color w:val="000000"/>
          <w:lang w:eastAsia="sl-SI"/>
        </w:rPr>
        <w:t xml:space="preserve"> morajo biti sezonsko prilagojeni, ustreznost pa vedno potrdi </w:t>
      </w:r>
      <w:r w:rsidR="00C4199F">
        <w:rPr>
          <w:rFonts w:ascii="Arial" w:eastAsia="Times New Roman" w:hAnsi="Arial" w:cs="Arial"/>
          <w:color w:val="000000"/>
          <w:lang w:eastAsia="sl-SI"/>
        </w:rPr>
        <w:t>pooblaščeni predstavnik</w:t>
      </w:r>
      <w:r w:rsidRPr="00A04A88">
        <w:rPr>
          <w:rFonts w:ascii="Arial" w:eastAsia="Times New Roman" w:hAnsi="Arial" w:cs="Arial"/>
          <w:color w:val="000000"/>
          <w:lang w:eastAsia="sl-SI"/>
        </w:rPr>
        <w:t xml:space="preserve"> za prehrano naročnika</w:t>
      </w:r>
      <w:r>
        <w:rPr>
          <w:rFonts w:ascii="Arial" w:eastAsia="Times New Roman" w:hAnsi="Arial" w:cs="Arial"/>
          <w:color w:val="000000"/>
          <w:lang w:eastAsia="sl-SI"/>
        </w:rPr>
        <w:t>. Izbrani izvajalec mora v potrditev naročniku poslati jedilnik najmanj 3 tedne pred njegovo uveljavitvijo</w:t>
      </w:r>
      <w:r w:rsidRPr="00A04A88">
        <w:rPr>
          <w:rFonts w:ascii="Arial" w:eastAsia="Times New Roman" w:hAnsi="Arial" w:cs="Arial"/>
          <w:color w:val="000000"/>
          <w:lang w:eastAsia="sl-SI"/>
        </w:rPr>
        <w:t xml:space="preserve">. </w:t>
      </w:r>
    </w:p>
    <w:p w14:paraId="21FC28D9" w14:textId="77777777" w:rsidR="006E4996" w:rsidRPr="00A04A88" w:rsidRDefault="006E4996" w:rsidP="006E4996">
      <w:pPr>
        <w:widowControl w:val="0"/>
        <w:autoSpaceDE w:val="0"/>
        <w:spacing w:after="0"/>
        <w:rPr>
          <w:rFonts w:ascii="Arial" w:eastAsia="Times New Roman" w:hAnsi="Arial" w:cs="Arial"/>
          <w:color w:val="000000"/>
          <w:lang w:eastAsia="sl-SI"/>
        </w:rPr>
      </w:pPr>
    </w:p>
    <w:p w14:paraId="61B7E04D" w14:textId="1B1E7FC8" w:rsidR="006E4996" w:rsidRDefault="006E4996" w:rsidP="006E4996">
      <w:pPr>
        <w:widowControl w:val="0"/>
        <w:autoSpaceDE w:val="0"/>
        <w:spacing w:after="0"/>
        <w:jc w:val="both"/>
        <w:rPr>
          <w:rFonts w:ascii="Arial" w:eastAsia="Times New Roman" w:hAnsi="Arial" w:cs="Arial"/>
          <w:color w:val="000000"/>
          <w:lang w:eastAsia="sl-SI"/>
        </w:rPr>
      </w:pPr>
      <w:r w:rsidRPr="00A04A88">
        <w:rPr>
          <w:rFonts w:ascii="Arial" w:eastAsia="Times New Roman" w:hAnsi="Arial" w:cs="Arial"/>
          <w:color w:val="000000"/>
          <w:lang w:eastAsia="sl-SI"/>
        </w:rPr>
        <w:t>Izvajalec pripravi</w:t>
      </w:r>
      <w:r w:rsidRPr="004D7865">
        <w:rPr>
          <w:rFonts w:ascii="Arial" w:eastAsia="Times New Roman" w:hAnsi="Arial" w:cs="Arial"/>
          <w:lang w:eastAsia="sl-SI"/>
        </w:rPr>
        <w:t xml:space="preserve"> za dostavo  obroke za </w:t>
      </w:r>
      <w:r w:rsidR="00C4199F">
        <w:rPr>
          <w:rFonts w:ascii="Arial" w:eastAsia="Times New Roman" w:hAnsi="Arial" w:cs="Arial"/>
          <w:lang w:eastAsia="sl-SI"/>
        </w:rPr>
        <w:t>učence</w:t>
      </w:r>
      <w:r w:rsidRPr="004D7865">
        <w:rPr>
          <w:rFonts w:ascii="Arial" w:eastAsia="Times New Roman" w:hAnsi="Arial" w:cs="Arial"/>
          <w:lang w:eastAsia="sl-SI"/>
        </w:rPr>
        <w:t xml:space="preserve"> po naročnikovih zahtevah na dogovorjene lokacije naročnika ob dogovorjenih</w:t>
      </w:r>
      <w:r w:rsidRPr="00A04A88">
        <w:rPr>
          <w:rFonts w:ascii="Arial" w:eastAsia="Times New Roman" w:hAnsi="Arial" w:cs="Arial"/>
          <w:color w:val="000000"/>
          <w:lang w:eastAsia="sl-SI"/>
        </w:rPr>
        <w:t xml:space="preserve"> urah. Obroki morajo biti </w:t>
      </w:r>
      <w:r w:rsidR="00C4199F">
        <w:rPr>
          <w:rFonts w:ascii="Arial" w:eastAsia="Times New Roman" w:hAnsi="Arial" w:cs="Arial"/>
          <w:color w:val="000000"/>
          <w:lang w:eastAsia="sl-SI"/>
        </w:rPr>
        <w:t>dostavljeni</w:t>
      </w:r>
      <w:r w:rsidRPr="00A04A88">
        <w:rPr>
          <w:rFonts w:ascii="Arial" w:eastAsia="Times New Roman" w:hAnsi="Arial" w:cs="Arial"/>
          <w:color w:val="000000"/>
          <w:lang w:eastAsia="sl-SI"/>
        </w:rPr>
        <w:t xml:space="preserve"> tako, da  tople jedi </w:t>
      </w:r>
      <w:r w:rsidR="00C4199F">
        <w:rPr>
          <w:rFonts w:ascii="Arial" w:eastAsia="Times New Roman" w:hAnsi="Arial" w:cs="Arial"/>
          <w:color w:val="000000"/>
          <w:lang w:eastAsia="sl-SI"/>
        </w:rPr>
        <w:t xml:space="preserve"> ob dostavi zagotavljajo primerno temperaturo.</w:t>
      </w:r>
      <w:r w:rsidRPr="00A04A88">
        <w:rPr>
          <w:rFonts w:ascii="Arial" w:eastAsia="Times New Roman" w:hAnsi="Arial" w:cs="Arial"/>
          <w:color w:val="000000"/>
          <w:lang w:eastAsia="sl-SI"/>
        </w:rPr>
        <w:t xml:space="preserve"> Dietne komponente morajo biti še dodatno označene (p</w:t>
      </w:r>
      <w:r w:rsidR="00C4199F">
        <w:rPr>
          <w:rFonts w:ascii="Arial" w:eastAsia="Times New Roman" w:hAnsi="Arial" w:cs="Arial"/>
          <w:color w:val="000000"/>
          <w:lang w:eastAsia="sl-SI"/>
        </w:rPr>
        <w:t>revzemnik prehrane naročnika,</w:t>
      </w:r>
      <w:r w:rsidRPr="00A04A88">
        <w:rPr>
          <w:rFonts w:ascii="Arial" w:eastAsia="Times New Roman" w:hAnsi="Arial" w:cs="Arial"/>
          <w:color w:val="000000"/>
          <w:lang w:eastAsia="sl-SI"/>
        </w:rPr>
        <w:t xml:space="preserve"> mora prejeti listek kjer je zapisano, da je obrok brez glutena, brez laktoze,….). </w:t>
      </w:r>
    </w:p>
    <w:p w14:paraId="6624D126" w14:textId="77777777" w:rsidR="006E4996" w:rsidRDefault="006E4996" w:rsidP="006E4996">
      <w:pPr>
        <w:widowControl w:val="0"/>
        <w:autoSpaceDE w:val="0"/>
        <w:spacing w:after="0"/>
        <w:jc w:val="both"/>
        <w:rPr>
          <w:rFonts w:ascii="Arial" w:eastAsia="Times New Roman" w:hAnsi="Arial" w:cs="Arial"/>
          <w:color w:val="000000"/>
          <w:lang w:eastAsia="sl-SI"/>
        </w:rPr>
      </w:pPr>
    </w:p>
    <w:p w14:paraId="2D787D37" w14:textId="0F3561B7" w:rsidR="006E4996" w:rsidRDefault="006E4996" w:rsidP="006E4996">
      <w:pPr>
        <w:widowControl w:val="0"/>
        <w:autoSpaceDE w:val="0"/>
        <w:spacing w:after="0"/>
        <w:jc w:val="both"/>
        <w:rPr>
          <w:rFonts w:ascii="Arial" w:eastAsia="Times New Roman" w:hAnsi="Arial" w:cs="Arial"/>
          <w:lang w:eastAsia="sl-SI"/>
        </w:rPr>
      </w:pPr>
      <w:r w:rsidRPr="0088672F">
        <w:rPr>
          <w:rFonts w:ascii="Arial" w:eastAsia="Times New Roman" w:hAnsi="Arial" w:cs="Arial"/>
          <w:lang w:eastAsia="sl-SI"/>
        </w:rPr>
        <w:t>Izvajalec je dolžan prevzeti tudi vse biološke odpadke, ki nastanejo na lokaciji naročnika. Začasno jih shranjuje v zato pripravljenem prostoru, ki mora biti redno vzdrževan. Posode za biološke odpadke morajo biti tesno zaprte, redno čiščene</w:t>
      </w:r>
      <w:r>
        <w:rPr>
          <w:rFonts w:ascii="Arial" w:eastAsia="Times New Roman" w:hAnsi="Arial" w:cs="Arial"/>
          <w:lang w:eastAsia="sl-SI"/>
        </w:rPr>
        <w:t xml:space="preserve">, izvajalec mora </w:t>
      </w:r>
      <w:r w:rsidRPr="0088672F">
        <w:rPr>
          <w:rFonts w:ascii="Arial" w:eastAsia="Times New Roman" w:hAnsi="Arial" w:cs="Arial"/>
          <w:lang w:eastAsia="sl-SI"/>
        </w:rPr>
        <w:t>po potrebi izvesti razkuževanje. Poskrbeti je potrebno za redni odvoz bioloških odpadkov.</w:t>
      </w:r>
    </w:p>
    <w:p w14:paraId="0DF26F2B" w14:textId="77777777" w:rsidR="007B39BF" w:rsidRPr="0088672F" w:rsidRDefault="007B39BF" w:rsidP="006E4996">
      <w:pPr>
        <w:widowControl w:val="0"/>
        <w:autoSpaceDE w:val="0"/>
        <w:spacing w:after="0"/>
        <w:jc w:val="both"/>
        <w:rPr>
          <w:rFonts w:ascii="Arial" w:eastAsia="Times New Roman" w:hAnsi="Arial" w:cs="Arial"/>
          <w:lang w:eastAsia="sl-SI"/>
        </w:rPr>
      </w:pPr>
    </w:p>
    <w:p w14:paraId="62653462" w14:textId="77777777" w:rsidR="007B39BF" w:rsidRDefault="006E4996" w:rsidP="007B39BF">
      <w:pPr>
        <w:widowControl w:val="0"/>
        <w:autoSpaceDE w:val="0"/>
        <w:spacing w:after="0"/>
        <w:jc w:val="both"/>
        <w:rPr>
          <w:rFonts w:ascii="Arial" w:eastAsia="Times New Roman" w:hAnsi="Arial" w:cs="Arial"/>
          <w:lang w:eastAsia="sl-SI"/>
        </w:rPr>
      </w:pPr>
      <w:r w:rsidRPr="0088672F">
        <w:rPr>
          <w:rFonts w:ascii="Arial" w:eastAsia="Times New Roman" w:hAnsi="Arial" w:cs="Arial"/>
          <w:lang w:eastAsia="sl-SI"/>
        </w:rPr>
        <w:t>Izvajalec mora pri ločevanju in odlaganju odpadkov upoštevati navodila naročnika</w:t>
      </w:r>
    </w:p>
    <w:p w14:paraId="500091B4" w14:textId="77777777" w:rsidR="007B39BF" w:rsidRDefault="007B39BF" w:rsidP="007B39BF">
      <w:pPr>
        <w:widowControl w:val="0"/>
        <w:autoSpaceDE w:val="0"/>
        <w:spacing w:after="0"/>
        <w:jc w:val="both"/>
        <w:rPr>
          <w:rFonts w:ascii="Arial" w:eastAsia="Times New Roman" w:hAnsi="Arial" w:cs="Arial"/>
          <w:lang w:eastAsia="sl-SI"/>
        </w:rPr>
      </w:pPr>
    </w:p>
    <w:p w14:paraId="1520E6CA" w14:textId="30C909A1" w:rsidR="006E4996" w:rsidRPr="00A04A88" w:rsidRDefault="007B39BF" w:rsidP="007B39BF">
      <w:pPr>
        <w:widowControl w:val="0"/>
        <w:autoSpaceDE w:val="0"/>
        <w:spacing w:after="0"/>
        <w:jc w:val="both"/>
        <w:rPr>
          <w:rFonts w:ascii="Arial" w:hAnsi="Arial" w:cs="Arial"/>
        </w:rPr>
      </w:pPr>
      <w:r>
        <w:rPr>
          <w:rFonts w:ascii="Arial" w:eastAsia="Times New Roman" w:hAnsi="Arial" w:cs="Arial"/>
          <w:lang w:eastAsia="sl-SI"/>
        </w:rPr>
        <w:t xml:space="preserve">Izvajalec mora </w:t>
      </w:r>
      <w:r w:rsidR="006E4996" w:rsidRPr="004D7865">
        <w:rPr>
          <w:rFonts w:ascii="Arial" w:eastAsia="Times New Roman" w:hAnsi="Arial" w:cs="Arial"/>
          <w:lang w:eastAsia="sl-SI"/>
        </w:rPr>
        <w:t>pri sestavi jedilnikov upošteva</w:t>
      </w:r>
      <w:r>
        <w:rPr>
          <w:rFonts w:ascii="Arial" w:eastAsia="Times New Roman" w:hAnsi="Arial" w:cs="Arial"/>
          <w:lang w:eastAsia="sl-SI"/>
        </w:rPr>
        <w:t>ti</w:t>
      </w:r>
      <w:r w:rsidR="006E4996" w:rsidRPr="004D7865">
        <w:rPr>
          <w:rFonts w:ascii="Arial" w:eastAsia="Times New Roman" w:hAnsi="Arial" w:cs="Arial"/>
          <w:lang w:eastAsia="sl-SI"/>
        </w:rPr>
        <w:t xml:space="preserve"> načela zdrave uravnotežene prehrane, prilagojen</w:t>
      </w:r>
      <w:r w:rsidR="006E4996">
        <w:rPr>
          <w:rFonts w:ascii="Arial" w:eastAsia="Times New Roman" w:hAnsi="Arial" w:cs="Arial"/>
          <w:lang w:eastAsia="sl-SI"/>
        </w:rPr>
        <w:t>e</w:t>
      </w:r>
      <w:r w:rsidR="006E4996" w:rsidRPr="00A04A88">
        <w:rPr>
          <w:rFonts w:ascii="Arial" w:eastAsia="Times New Roman" w:hAnsi="Arial" w:cs="Arial"/>
          <w:lang w:eastAsia="sl-SI"/>
        </w:rPr>
        <w:t xml:space="preserve"> zahtevam posamezne terapevtske prehrane in pestrost uporabljenih surovin (ponavljanje jedi in živil po gastronomsko kulinaričnih priporočilih)</w:t>
      </w:r>
      <w:r w:rsidR="006E4996">
        <w:rPr>
          <w:rFonts w:ascii="Arial" w:eastAsia="Times New Roman" w:hAnsi="Arial" w:cs="Arial"/>
          <w:lang w:eastAsia="sl-SI"/>
        </w:rPr>
        <w:t>;</w:t>
      </w:r>
    </w:p>
    <w:p w14:paraId="2A428FB4" w14:textId="2856C839" w:rsidR="006E4996" w:rsidRPr="00A04A88" w:rsidRDefault="006E4996" w:rsidP="009566D7">
      <w:pPr>
        <w:widowControl w:val="0"/>
        <w:numPr>
          <w:ilvl w:val="0"/>
          <w:numId w:val="31"/>
        </w:numPr>
        <w:suppressAutoHyphens/>
        <w:autoSpaceDE w:val="0"/>
        <w:spacing w:after="0"/>
        <w:jc w:val="both"/>
        <w:rPr>
          <w:rFonts w:ascii="Arial" w:hAnsi="Arial" w:cs="Arial"/>
        </w:rPr>
      </w:pPr>
      <w:r w:rsidRPr="00A04A88">
        <w:rPr>
          <w:rFonts w:ascii="Arial" w:eastAsia="Times New Roman" w:hAnsi="Arial" w:cs="Arial"/>
          <w:lang w:eastAsia="sl-SI"/>
        </w:rPr>
        <w:t xml:space="preserve">ponudnik naj pri načrtovanju jedilnikov upošteva periodično ponovitev jedilnikov </w:t>
      </w:r>
      <w:r>
        <w:rPr>
          <w:rFonts w:ascii="Arial" w:eastAsia="Times New Roman" w:hAnsi="Arial" w:cs="Arial"/>
          <w:lang w:eastAsia="sl-SI"/>
        </w:rPr>
        <w:t>najmanj</w:t>
      </w:r>
      <w:r w:rsidRPr="00A04A88">
        <w:rPr>
          <w:rFonts w:ascii="Arial" w:eastAsia="Times New Roman" w:hAnsi="Arial" w:cs="Arial"/>
          <w:lang w:eastAsia="sl-SI"/>
        </w:rPr>
        <w:t xml:space="preserve"> na </w:t>
      </w:r>
      <w:r w:rsidR="00AF22AC">
        <w:rPr>
          <w:rFonts w:ascii="Arial" w:eastAsia="Times New Roman" w:hAnsi="Arial" w:cs="Arial"/>
          <w:lang w:eastAsia="sl-SI"/>
        </w:rPr>
        <w:t>6</w:t>
      </w:r>
      <w:r w:rsidRPr="00A04A88">
        <w:rPr>
          <w:rFonts w:ascii="Arial" w:eastAsia="Times New Roman" w:hAnsi="Arial" w:cs="Arial"/>
          <w:lang w:eastAsia="sl-SI"/>
        </w:rPr>
        <w:t xml:space="preserve"> tedn</w:t>
      </w:r>
      <w:r w:rsidR="00AF22AC">
        <w:rPr>
          <w:rFonts w:ascii="Arial" w:eastAsia="Times New Roman" w:hAnsi="Arial" w:cs="Arial"/>
          <w:lang w:eastAsia="sl-SI"/>
        </w:rPr>
        <w:t>ov</w:t>
      </w:r>
      <w:r w:rsidRPr="00A04A88">
        <w:rPr>
          <w:rFonts w:ascii="Arial" w:eastAsia="Times New Roman" w:hAnsi="Arial" w:cs="Arial"/>
          <w:lang w:eastAsia="sl-SI"/>
        </w:rPr>
        <w:t xml:space="preserve">. Za </w:t>
      </w:r>
      <w:r w:rsidR="0094714F">
        <w:rPr>
          <w:rFonts w:ascii="Arial" w:eastAsia="Times New Roman" w:hAnsi="Arial" w:cs="Arial"/>
          <w:lang w:eastAsia="sl-SI"/>
        </w:rPr>
        <w:t>1</w:t>
      </w:r>
      <w:r w:rsidRPr="00A04A88">
        <w:rPr>
          <w:rFonts w:ascii="Arial" w:eastAsia="Times New Roman" w:hAnsi="Arial" w:cs="Arial"/>
          <w:lang w:eastAsia="sl-SI"/>
        </w:rPr>
        <w:t>-tedensko obdobje vnaprej sestavljeni jedilniki se po potrebi izjemoma tedensko korigirajo oziroma prilagajajo sezoni, vedno v dogovoru in</w:t>
      </w:r>
      <w:r w:rsidRPr="00A04A88">
        <w:rPr>
          <w:rFonts w:ascii="Arial" w:hAnsi="Arial" w:cs="Arial"/>
        </w:rPr>
        <w:t xml:space="preserve"> </w:t>
      </w:r>
      <w:r w:rsidRPr="00A04A88">
        <w:rPr>
          <w:rFonts w:ascii="Arial" w:eastAsia="Times New Roman" w:hAnsi="Arial" w:cs="Arial"/>
          <w:lang w:eastAsia="sl-SI"/>
        </w:rPr>
        <w:t>po predhodni potrditvi koordinatorja za prehrano</w:t>
      </w:r>
      <w:r>
        <w:rPr>
          <w:rFonts w:ascii="Arial" w:eastAsia="Times New Roman" w:hAnsi="Arial" w:cs="Arial"/>
          <w:lang w:eastAsia="sl-SI"/>
        </w:rPr>
        <w:t>;</w:t>
      </w:r>
    </w:p>
    <w:p w14:paraId="6039AAB4" w14:textId="64AB0B33" w:rsidR="006E4996" w:rsidRPr="00A04A88" w:rsidRDefault="006E4996" w:rsidP="009566D7">
      <w:pPr>
        <w:widowControl w:val="0"/>
        <w:numPr>
          <w:ilvl w:val="0"/>
          <w:numId w:val="31"/>
        </w:numPr>
        <w:suppressAutoHyphens/>
        <w:autoSpaceDE w:val="0"/>
        <w:spacing w:after="0"/>
        <w:jc w:val="both"/>
        <w:rPr>
          <w:rFonts w:ascii="Arial" w:hAnsi="Arial" w:cs="Arial"/>
        </w:rPr>
      </w:pPr>
      <w:r w:rsidRPr="00A04A88">
        <w:rPr>
          <w:rFonts w:ascii="Arial" w:eastAsia="Times New Roman" w:hAnsi="Arial" w:cs="Arial"/>
          <w:lang w:eastAsia="sl-SI"/>
        </w:rPr>
        <w:lastRenderedPageBreak/>
        <w:t xml:space="preserve">pri pripravi hrane naj ponudnik upošteva priporočene središčne temperature (skladno s HACCP načeli) in delilne temperature hrane, ki bodo zagotavljale, da bodo tople jedi do serviranja ohranjale temperaturno območje med 60 in 70 </w:t>
      </w:r>
      <w:r>
        <w:rPr>
          <w:rFonts w:ascii="Arial" w:eastAsia="Times New Roman" w:hAnsi="Arial" w:cs="Arial"/>
          <w:lang w:eastAsia="sl-SI"/>
        </w:rPr>
        <w:t>stopinj Celzija</w:t>
      </w:r>
      <w:r w:rsidRPr="00A04A88">
        <w:rPr>
          <w:rFonts w:ascii="Arial" w:eastAsia="Times New Roman" w:hAnsi="Arial" w:cs="Arial"/>
          <w:lang w:eastAsia="sl-SI"/>
        </w:rPr>
        <w:t xml:space="preserve"> </w:t>
      </w:r>
      <w:r>
        <w:rPr>
          <w:rFonts w:ascii="Arial" w:eastAsia="Times New Roman" w:hAnsi="Arial" w:cs="Arial"/>
          <w:lang w:eastAsia="sl-SI"/>
        </w:rPr>
        <w:t>;</w:t>
      </w:r>
    </w:p>
    <w:p w14:paraId="1F56B5D3" w14:textId="77777777" w:rsidR="006E4996" w:rsidRPr="004252E3" w:rsidRDefault="006E4996" w:rsidP="009566D7">
      <w:pPr>
        <w:widowControl w:val="0"/>
        <w:numPr>
          <w:ilvl w:val="0"/>
          <w:numId w:val="31"/>
        </w:numPr>
        <w:suppressAutoHyphens/>
        <w:autoSpaceDE w:val="0"/>
        <w:spacing w:after="0"/>
        <w:jc w:val="both"/>
        <w:rPr>
          <w:rFonts w:ascii="Arial" w:hAnsi="Arial" w:cs="Arial"/>
        </w:rPr>
      </w:pPr>
      <w:r w:rsidRPr="00A04A88">
        <w:rPr>
          <w:rFonts w:ascii="Arial" w:eastAsia="Times New Roman" w:hAnsi="Arial" w:cs="Arial"/>
          <w:lang w:eastAsia="sl-SI"/>
        </w:rPr>
        <w:t xml:space="preserve">hrana mora biti dnevno sveže pripravljena iz </w:t>
      </w:r>
      <w:r>
        <w:rPr>
          <w:rFonts w:ascii="Arial" w:eastAsia="Times New Roman" w:hAnsi="Arial" w:cs="Arial"/>
          <w:lang w:eastAsia="sl-SI"/>
        </w:rPr>
        <w:t>kakovostnih</w:t>
      </w:r>
      <w:r w:rsidRPr="00A04A88">
        <w:rPr>
          <w:rFonts w:ascii="Arial" w:eastAsia="Times New Roman" w:hAnsi="Arial" w:cs="Arial"/>
          <w:lang w:eastAsia="sl-SI"/>
        </w:rPr>
        <w:t xml:space="preserve"> </w:t>
      </w:r>
      <w:r>
        <w:rPr>
          <w:rFonts w:ascii="Arial" w:eastAsia="Times New Roman" w:hAnsi="Arial" w:cs="Arial"/>
          <w:lang w:eastAsia="sl-SI"/>
        </w:rPr>
        <w:t>živil, ki ustrezajo zagotovitvi varne in senzorično ustrezne prehrane kot narekuje zakonodaja in smernice;</w:t>
      </w:r>
    </w:p>
    <w:p w14:paraId="5C8A31D9" w14:textId="1FDB3561" w:rsidR="006E4996" w:rsidRPr="00A04A88" w:rsidRDefault="006E4996" w:rsidP="009566D7">
      <w:pPr>
        <w:widowControl w:val="0"/>
        <w:numPr>
          <w:ilvl w:val="0"/>
          <w:numId w:val="31"/>
        </w:numPr>
        <w:suppressAutoHyphens/>
        <w:autoSpaceDE w:val="0"/>
        <w:spacing w:after="0"/>
        <w:jc w:val="both"/>
        <w:rPr>
          <w:rFonts w:ascii="Arial" w:hAnsi="Arial" w:cs="Arial"/>
        </w:rPr>
      </w:pPr>
      <w:r>
        <w:rPr>
          <w:rFonts w:ascii="Arial" w:eastAsia="Times New Roman" w:hAnsi="Arial" w:cs="Arial"/>
          <w:lang w:eastAsia="sl-SI"/>
        </w:rPr>
        <w:t>živila</w:t>
      </w:r>
      <w:r w:rsidRPr="00A04A88">
        <w:rPr>
          <w:rFonts w:ascii="Arial" w:eastAsia="Times New Roman" w:hAnsi="Arial" w:cs="Arial"/>
          <w:lang w:eastAsia="sl-SI"/>
        </w:rPr>
        <w:t xml:space="preserve"> morajo biti do uporabe skladiščen</w:t>
      </w:r>
      <w:r>
        <w:rPr>
          <w:rFonts w:ascii="Arial" w:eastAsia="Times New Roman" w:hAnsi="Arial" w:cs="Arial"/>
          <w:lang w:eastAsia="sl-SI"/>
        </w:rPr>
        <w:t>a</w:t>
      </w:r>
      <w:r w:rsidRPr="00A04A88">
        <w:rPr>
          <w:rFonts w:ascii="Arial" w:eastAsia="Times New Roman" w:hAnsi="Arial" w:cs="Arial"/>
          <w:lang w:eastAsia="sl-SI"/>
        </w:rPr>
        <w:t xml:space="preserve"> </w:t>
      </w:r>
      <w:r>
        <w:rPr>
          <w:rFonts w:ascii="Arial" w:eastAsia="Times New Roman" w:hAnsi="Arial" w:cs="Arial"/>
          <w:lang w:eastAsia="sl-SI"/>
        </w:rPr>
        <w:t>v</w:t>
      </w:r>
      <w:r w:rsidRPr="00A04A88">
        <w:rPr>
          <w:rFonts w:ascii="Arial" w:eastAsia="Times New Roman" w:hAnsi="Arial" w:cs="Arial"/>
          <w:lang w:eastAsia="sl-SI"/>
        </w:rPr>
        <w:t xml:space="preserve"> ustreznih pogojih</w:t>
      </w:r>
      <w:r w:rsidR="007B39BF">
        <w:rPr>
          <w:rFonts w:ascii="Arial" w:eastAsia="Times New Roman" w:hAnsi="Arial" w:cs="Arial"/>
          <w:lang w:eastAsia="sl-SI"/>
        </w:rPr>
        <w:t>,</w:t>
      </w:r>
    </w:p>
    <w:p w14:paraId="3CA735A3" w14:textId="77777777" w:rsidR="006E4996" w:rsidRPr="00A04A88" w:rsidRDefault="006E4996" w:rsidP="009566D7">
      <w:pPr>
        <w:widowControl w:val="0"/>
        <w:numPr>
          <w:ilvl w:val="0"/>
          <w:numId w:val="31"/>
        </w:numPr>
        <w:suppressAutoHyphens/>
        <w:autoSpaceDE w:val="0"/>
        <w:spacing w:after="0"/>
        <w:jc w:val="both"/>
        <w:rPr>
          <w:rFonts w:ascii="Arial" w:hAnsi="Arial" w:cs="Arial"/>
        </w:rPr>
      </w:pPr>
      <w:r w:rsidRPr="00A04A88">
        <w:rPr>
          <w:rFonts w:ascii="Arial" w:eastAsia="Times New Roman" w:hAnsi="Arial" w:cs="Arial"/>
          <w:color w:val="000000"/>
          <w:lang w:eastAsia="sl-SI"/>
        </w:rPr>
        <w:t xml:space="preserve">uporabljati je potrebno sezonsko sadje in zelenjavo, vsaj 60 % </w:t>
      </w:r>
      <w:r>
        <w:rPr>
          <w:rFonts w:ascii="Arial" w:eastAsia="Times New Roman" w:hAnsi="Arial" w:cs="Arial"/>
          <w:color w:val="000000"/>
          <w:lang w:eastAsia="sl-SI"/>
        </w:rPr>
        <w:t xml:space="preserve">tedensko ponujene </w:t>
      </w:r>
      <w:r w:rsidRPr="00A04A88">
        <w:rPr>
          <w:rFonts w:ascii="Arial" w:eastAsia="Times New Roman" w:hAnsi="Arial" w:cs="Arial"/>
          <w:color w:val="000000"/>
          <w:lang w:eastAsia="sl-SI"/>
        </w:rPr>
        <w:t xml:space="preserve">zelenjave </w:t>
      </w:r>
      <w:r>
        <w:rPr>
          <w:rFonts w:ascii="Arial" w:eastAsia="Times New Roman" w:hAnsi="Arial" w:cs="Arial"/>
          <w:color w:val="000000"/>
          <w:lang w:eastAsia="sl-SI"/>
        </w:rPr>
        <w:t xml:space="preserve">in sadja </w:t>
      </w:r>
      <w:r w:rsidRPr="00A04A88">
        <w:rPr>
          <w:rFonts w:ascii="Arial" w:eastAsia="Times New Roman" w:hAnsi="Arial" w:cs="Arial"/>
          <w:color w:val="000000"/>
          <w:lang w:eastAsia="sl-SI"/>
        </w:rPr>
        <w:t xml:space="preserve">mora biti sveže in ne </w:t>
      </w:r>
      <w:proofErr w:type="spellStart"/>
      <w:r w:rsidRPr="00A04A88">
        <w:rPr>
          <w:rFonts w:ascii="Arial" w:eastAsia="Times New Roman" w:hAnsi="Arial" w:cs="Arial"/>
          <w:color w:val="000000"/>
          <w:lang w:eastAsia="sl-SI"/>
        </w:rPr>
        <w:t>predpripravljene</w:t>
      </w:r>
      <w:proofErr w:type="spellEnd"/>
      <w:r w:rsidRPr="00A04A88">
        <w:rPr>
          <w:rFonts w:ascii="Arial" w:eastAsia="Times New Roman" w:hAnsi="Arial" w:cs="Arial"/>
          <w:color w:val="000000"/>
          <w:lang w:eastAsia="sl-SI"/>
        </w:rPr>
        <w:t xml:space="preserve"> in predpakirane</w:t>
      </w:r>
      <w:r>
        <w:rPr>
          <w:rFonts w:ascii="Arial" w:eastAsia="Times New Roman" w:hAnsi="Arial" w:cs="Arial"/>
          <w:color w:val="000000"/>
          <w:lang w:eastAsia="sl-SI"/>
        </w:rPr>
        <w:t>;</w:t>
      </w:r>
    </w:p>
    <w:p w14:paraId="75C185F4" w14:textId="77777777" w:rsidR="006E4996" w:rsidRPr="00A04A88" w:rsidRDefault="006E4996" w:rsidP="009566D7">
      <w:pPr>
        <w:widowControl w:val="0"/>
        <w:numPr>
          <w:ilvl w:val="0"/>
          <w:numId w:val="31"/>
        </w:numPr>
        <w:suppressAutoHyphens/>
        <w:autoSpaceDE w:val="0"/>
        <w:spacing w:after="0"/>
        <w:jc w:val="both"/>
        <w:rPr>
          <w:rFonts w:ascii="Arial" w:hAnsi="Arial" w:cs="Arial"/>
        </w:rPr>
      </w:pPr>
      <w:r w:rsidRPr="00A04A88">
        <w:rPr>
          <w:rFonts w:ascii="Arial" w:eastAsia="Times New Roman" w:hAnsi="Arial" w:cs="Arial"/>
          <w:color w:val="000000"/>
          <w:lang w:eastAsia="sl-SI"/>
        </w:rPr>
        <w:t xml:space="preserve">hrana naj bo pripravljena v kuhinji </w:t>
      </w:r>
      <w:r w:rsidRPr="00A04A88">
        <w:rPr>
          <w:rFonts w:ascii="Arial" w:hAnsi="Arial" w:cs="Arial"/>
        </w:rPr>
        <w:t xml:space="preserve">iz osnovnih živil brez konzervansov </w:t>
      </w:r>
      <w:r w:rsidRPr="00A04A88">
        <w:rPr>
          <w:rFonts w:ascii="Arial" w:eastAsia="Times New Roman" w:hAnsi="Arial" w:cs="Arial"/>
          <w:color w:val="000000"/>
          <w:lang w:eastAsia="sl-SI"/>
        </w:rPr>
        <w:t xml:space="preserve">in ne </w:t>
      </w:r>
      <w:proofErr w:type="spellStart"/>
      <w:r w:rsidRPr="00A04A88">
        <w:rPr>
          <w:rFonts w:ascii="Arial" w:eastAsia="Times New Roman" w:hAnsi="Arial" w:cs="Arial"/>
          <w:color w:val="000000"/>
          <w:lang w:eastAsia="sl-SI"/>
        </w:rPr>
        <w:t>predpripravljena</w:t>
      </w:r>
      <w:proofErr w:type="spellEnd"/>
      <w:r w:rsidRPr="00A04A88">
        <w:rPr>
          <w:rFonts w:ascii="Arial" w:eastAsia="Times New Roman" w:hAnsi="Arial" w:cs="Arial"/>
          <w:color w:val="000000"/>
          <w:lang w:eastAsia="sl-SI"/>
        </w:rPr>
        <w:t xml:space="preserve"> (dovoljeno do 10 % </w:t>
      </w:r>
      <w:r>
        <w:rPr>
          <w:rFonts w:ascii="Arial" w:eastAsia="Times New Roman" w:hAnsi="Arial" w:cs="Arial"/>
          <w:color w:val="000000"/>
          <w:lang w:eastAsia="sl-SI"/>
        </w:rPr>
        <w:t xml:space="preserve"> od vse ponujene hrane na teden </w:t>
      </w:r>
      <w:proofErr w:type="spellStart"/>
      <w:r w:rsidRPr="00A04A88">
        <w:rPr>
          <w:rFonts w:ascii="Arial" w:eastAsia="Times New Roman" w:hAnsi="Arial" w:cs="Arial"/>
          <w:color w:val="000000"/>
          <w:lang w:eastAsia="sl-SI"/>
        </w:rPr>
        <w:t>predpripravljene</w:t>
      </w:r>
      <w:proofErr w:type="spellEnd"/>
      <w:r w:rsidRPr="00A04A88">
        <w:rPr>
          <w:rFonts w:ascii="Arial" w:eastAsia="Times New Roman" w:hAnsi="Arial" w:cs="Arial"/>
          <w:color w:val="000000"/>
          <w:lang w:eastAsia="sl-SI"/>
        </w:rPr>
        <w:t xml:space="preserve"> hrane v dogovoru z odgovorno osebo naročnika)</w:t>
      </w:r>
      <w:r>
        <w:rPr>
          <w:rFonts w:ascii="Arial" w:eastAsia="Times New Roman" w:hAnsi="Arial" w:cs="Arial"/>
          <w:color w:val="000000"/>
          <w:lang w:eastAsia="sl-SI"/>
        </w:rPr>
        <w:t>;</w:t>
      </w:r>
    </w:p>
    <w:p w14:paraId="4476CDF0" w14:textId="77777777" w:rsidR="006E4996" w:rsidRPr="00A04A88" w:rsidRDefault="006E4996" w:rsidP="009566D7">
      <w:pPr>
        <w:pStyle w:val="Odstavekseznama"/>
        <w:numPr>
          <w:ilvl w:val="0"/>
          <w:numId w:val="31"/>
        </w:numPr>
        <w:suppressAutoHyphens/>
        <w:spacing w:after="0"/>
        <w:jc w:val="both"/>
        <w:rPr>
          <w:rFonts w:ascii="Arial" w:hAnsi="Arial" w:cs="Arial"/>
        </w:rPr>
      </w:pPr>
      <w:r w:rsidRPr="00A04A88">
        <w:rPr>
          <w:rFonts w:ascii="Arial" w:eastAsia="Times New Roman" w:hAnsi="Arial" w:cs="Arial"/>
          <w:lang w:eastAsia="sl-SI"/>
        </w:rPr>
        <w:t xml:space="preserve">za zagotavljanje </w:t>
      </w:r>
      <w:proofErr w:type="spellStart"/>
      <w:r w:rsidRPr="00A04A88">
        <w:rPr>
          <w:rFonts w:ascii="Arial" w:eastAsia="Times New Roman" w:hAnsi="Arial" w:cs="Arial"/>
          <w:lang w:eastAsia="sl-SI"/>
        </w:rPr>
        <w:t>alergoloških</w:t>
      </w:r>
      <w:proofErr w:type="spellEnd"/>
      <w:r w:rsidRPr="00A04A88">
        <w:rPr>
          <w:rFonts w:ascii="Arial" w:eastAsia="Times New Roman" w:hAnsi="Arial" w:cs="Arial"/>
          <w:lang w:eastAsia="sl-SI"/>
        </w:rPr>
        <w:t xml:space="preserve"> diet in specifičnih diet je potrebno zagotavljati sestavine za pripravo obrokov, ki so 100% deklarirane (brez posameznih sestavin) in izvajalec mora tudi za te obroke zagotavljati pestre jedilnike</w:t>
      </w:r>
      <w:r>
        <w:rPr>
          <w:rFonts w:ascii="Arial" w:eastAsia="Times New Roman" w:hAnsi="Arial" w:cs="Arial"/>
          <w:lang w:eastAsia="sl-SI"/>
        </w:rPr>
        <w:t>;</w:t>
      </w:r>
    </w:p>
    <w:p w14:paraId="1CC74994" w14:textId="77777777" w:rsidR="006E4996" w:rsidRPr="004252E3" w:rsidRDefault="006E4996" w:rsidP="009566D7">
      <w:pPr>
        <w:widowControl w:val="0"/>
        <w:numPr>
          <w:ilvl w:val="0"/>
          <w:numId w:val="31"/>
        </w:numPr>
        <w:suppressAutoHyphens/>
        <w:autoSpaceDE w:val="0"/>
        <w:spacing w:after="0"/>
        <w:jc w:val="both"/>
        <w:rPr>
          <w:rFonts w:ascii="Arial" w:hAnsi="Arial" w:cs="Arial"/>
        </w:rPr>
      </w:pPr>
      <w:r w:rsidRPr="00A04A88">
        <w:rPr>
          <w:rFonts w:ascii="Arial" w:eastAsia="Times New Roman" w:hAnsi="Arial" w:cs="Arial"/>
          <w:color w:val="000000"/>
          <w:lang w:eastAsia="sl-SI"/>
        </w:rPr>
        <w:t>izvajalec mora zagotavljati tudi neslan kruh in manj slan kruh za prehrano z omejitvijo soli.</w:t>
      </w:r>
    </w:p>
    <w:p w14:paraId="245E80FE" w14:textId="77777777" w:rsidR="006E4996" w:rsidRDefault="006E4996" w:rsidP="006E4996">
      <w:pPr>
        <w:pStyle w:val="Pripombabesedilo"/>
        <w:jc w:val="both"/>
        <w:rPr>
          <w:rFonts w:ascii="Arial" w:hAnsi="Arial" w:cs="Arial"/>
          <w:sz w:val="22"/>
          <w:szCs w:val="22"/>
        </w:rPr>
      </w:pPr>
    </w:p>
    <w:p w14:paraId="58875C06" w14:textId="77777777" w:rsidR="006E4996" w:rsidRDefault="006E4996" w:rsidP="006E4996">
      <w:pPr>
        <w:pStyle w:val="Pripombabesedilo"/>
        <w:jc w:val="both"/>
        <w:rPr>
          <w:rFonts w:ascii="Arial" w:hAnsi="Arial" w:cs="Arial"/>
          <w:sz w:val="22"/>
          <w:szCs w:val="22"/>
        </w:rPr>
      </w:pPr>
      <w:r w:rsidRPr="00037183">
        <w:rPr>
          <w:rFonts w:ascii="Arial" w:hAnsi="Arial" w:cs="Arial"/>
          <w:sz w:val="22"/>
          <w:szCs w:val="22"/>
        </w:rPr>
        <w:t xml:space="preserve">Ponudnik zagotavlja, da bo pri izvedbi predmetnega javnega naročila upošteval </w:t>
      </w:r>
      <w:proofErr w:type="spellStart"/>
      <w:r w:rsidRPr="00037183">
        <w:rPr>
          <w:rFonts w:ascii="Arial" w:hAnsi="Arial" w:cs="Arial"/>
          <w:sz w:val="22"/>
          <w:szCs w:val="22"/>
        </w:rPr>
        <w:t>okoljske</w:t>
      </w:r>
      <w:proofErr w:type="spellEnd"/>
      <w:r w:rsidRPr="00037183">
        <w:rPr>
          <w:rFonts w:ascii="Arial" w:hAnsi="Arial" w:cs="Arial"/>
          <w:sz w:val="22"/>
          <w:szCs w:val="22"/>
        </w:rPr>
        <w:t xml:space="preserve"> zahteve iz Uredbe o zelenem javnem naročanju </w:t>
      </w:r>
      <w:r w:rsidRPr="00C70E81">
        <w:rPr>
          <w:rFonts w:ascii="Arial" w:hAnsi="Arial" w:cs="Arial"/>
          <w:sz w:val="22"/>
          <w:szCs w:val="22"/>
        </w:rPr>
        <w:t>(Uradni list RS, št. 51/17)</w:t>
      </w:r>
      <w:r w:rsidRPr="00037183">
        <w:rPr>
          <w:rFonts w:ascii="Arial" w:hAnsi="Arial" w:cs="Arial"/>
          <w:sz w:val="22"/>
          <w:szCs w:val="22"/>
        </w:rPr>
        <w:t>), ki se nanašajo na predmet javnega naročanja (živila in gostinske storitve ter čistila, storitve čiščenja in pranja perila).</w:t>
      </w:r>
      <w:r w:rsidRPr="004252E3">
        <w:rPr>
          <w:rFonts w:ascii="Arial" w:hAnsi="Arial" w:cs="Arial"/>
          <w:sz w:val="22"/>
          <w:szCs w:val="22"/>
        </w:rPr>
        <w:t xml:space="preserve"> </w:t>
      </w:r>
    </w:p>
    <w:p w14:paraId="5BE24485" w14:textId="77777777" w:rsidR="006E4996" w:rsidRPr="004252E3" w:rsidRDefault="006E4996" w:rsidP="006E4996">
      <w:pPr>
        <w:pStyle w:val="Pripombabesedilo"/>
        <w:jc w:val="both"/>
        <w:rPr>
          <w:rFonts w:ascii="Arial" w:hAnsi="Arial" w:cs="Arial"/>
          <w:sz w:val="22"/>
          <w:szCs w:val="22"/>
        </w:rPr>
      </w:pPr>
      <w:r w:rsidRPr="004252E3">
        <w:rPr>
          <w:rFonts w:ascii="Arial" w:hAnsi="Arial" w:cs="Arial"/>
          <w:sz w:val="22"/>
          <w:szCs w:val="22"/>
        </w:rPr>
        <w:t>Ponudnik zagotavlja, da bo gostinske storitve, izvajal na okolju prijazen način, pri katerih bo del dobave živil, pridelanih na ekološki način in sicer:</w:t>
      </w:r>
    </w:p>
    <w:p w14:paraId="4195100C" w14:textId="379B85E2" w:rsidR="006E4996" w:rsidRPr="00FB09C0" w:rsidRDefault="006E4996" w:rsidP="006E4996">
      <w:pPr>
        <w:pStyle w:val="Pripombabesedilo"/>
        <w:jc w:val="both"/>
        <w:rPr>
          <w:rFonts w:ascii="Arial" w:hAnsi="Arial" w:cs="Arial"/>
          <w:sz w:val="22"/>
          <w:szCs w:val="22"/>
        </w:rPr>
      </w:pPr>
      <w:r w:rsidRPr="004252E3">
        <w:rPr>
          <w:rFonts w:ascii="Arial" w:hAnsi="Arial" w:cs="Arial"/>
          <w:sz w:val="22"/>
          <w:szCs w:val="22"/>
        </w:rPr>
        <w:t>1.</w:t>
      </w:r>
      <w:r w:rsidRPr="004252E3">
        <w:rPr>
          <w:rFonts w:ascii="Arial" w:hAnsi="Arial" w:cs="Arial"/>
          <w:sz w:val="22"/>
          <w:szCs w:val="22"/>
        </w:rPr>
        <w:tab/>
      </w:r>
      <w:r w:rsidRPr="00FB09C0">
        <w:rPr>
          <w:rFonts w:ascii="Arial" w:hAnsi="Arial" w:cs="Arial"/>
          <w:sz w:val="22"/>
          <w:szCs w:val="22"/>
        </w:rPr>
        <w:t>delež ekoloških živil znaša glede na število vseh artiklov živil ali celotne predvidene količine živil najmanj 15 %;</w:t>
      </w:r>
    </w:p>
    <w:p w14:paraId="0E957201" w14:textId="77777777" w:rsidR="006E4996" w:rsidRDefault="006E4996" w:rsidP="006E4996">
      <w:pPr>
        <w:pStyle w:val="Pripombabesedilo"/>
        <w:jc w:val="both"/>
        <w:rPr>
          <w:rFonts w:ascii="Arial" w:hAnsi="Arial" w:cs="Arial"/>
          <w:sz w:val="22"/>
          <w:szCs w:val="22"/>
        </w:rPr>
      </w:pPr>
      <w:r>
        <w:rPr>
          <w:rFonts w:ascii="Arial" w:hAnsi="Arial" w:cs="Arial"/>
          <w:sz w:val="22"/>
          <w:szCs w:val="22"/>
        </w:rPr>
        <w:t>2</w:t>
      </w:r>
      <w:r w:rsidRPr="00FB09C0">
        <w:rPr>
          <w:rFonts w:ascii="Arial" w:hAnsi="Arial" w:cs="Arial"/>
          <w:sz w:val="22"/>
          <w:szCs w:val="22"/>
        </w:rPr>
        <w:t xml:space="preserve">.      delež živil, ki izpolnjujejo posamezno, več ali vse zahteve iz sheme kakovosti, zaradi česar so ta živila </w:t>
      </w:r>
      <w:proofErr w:type="spellStart"/>
      <w:r w:rsidRPr="00FB09C0">
        <w:rPr>
          <w:rFonts w:ascii="Arial" w:hAnsi="Arial" w:cs="Arial"/>
          <w:sz w:val="22"/>
          <w:szCs w:val="22"/>
        </w:rPr>
        <w:t>okoljsko</w:t>
      </w:r>
      <w:proofErr w:type="spellEnd"/>
      <w:r w:rsidRPr="00FB09C0">
        <w:rPr>
          <w:rFonts w:ascii="Arial" w:hAnsi="Arial" w:cs="Arial"/>
          <w:sz w:val="22"/>
          <w:szCs w:val="22"/>
        </w:rPr>
        <w:t xml:space="preserve"> manj obremenjujoča, znaša glede na število vseh artiklov živil ali celotne predvidene količine živil najmanj 15 %;</w:t>
      </w:r>
    </w:p>
    <w:p w14:paraId="16435B72" w14:textId="77777777" w:rsidR="006E4996" w:rsidRPr="004252E3" w:rsidRDefault="006E4996" w:rsidP="006E4996">
      <w:pPr>
        <w:pStyle w:val="Pripombabesedilo"/>
        <w:jc w:val="both"/>
        <w:rPr>
          <w:rFonts w:ascii="Arial" w:hAnsi="Arial" w:cs="Arial"/>
          <w:sz w:val="22"/>
          <w:szCs w:val="22"/>
        </w:rPr>
      </w:pPr>
      <w:r>
        <w:rPr>
          <w:rFonts w:ascii="Arial" w:hAnsi="Arial" w:cs="Arial"/>
          <w:sz w:val="22"/>
          <w:szCs w:val="22"/>
        </w:rPr>
        <w:t>3</w:t>
      </w:r>
      <w:r w:rsidRPr="004252E3">
        <w:rPr>
          <w:rFonts w:ascii="Arial" w:hAnsi="Arial" w:cs="Arial"/>
          <w:sz w:val="22"/>
          <w:szCs w:val="22"/>
        </w:rPr>
        <w:t>.</w:t>
      </w:r>
      <w:r w:rsidRPr="004252E3">
        <w:rPr>
          <w:rFonts w:ascii="Arial" w:hAnsi="Arial" w:cs="Arial"/>
          <w:sz w:val="22"/>
          <w:szCs w:val="22"/>
        </w:rPr>
        <w:tab/>
        <w:t>najmanj 35 % sadja, zelenjave in proizvodov iz lova ali ribolova, ki jih ponudnik uporabi pri izvajanju gostinskih storitev, mora biti izbranih glede na letni čas;</w:t>
      </w:r>
    </w:p>
    <w:p w14:paraId="3117D80A" w14:textId="1D3E72A4" w:rsidR="006E4996" w:rsidRDefault="006E4996" w:rsidP="006E4996">
      <w:pPr>
        <w:widowControl w:val="0"/>
        <w:autoSpaceDE w:val="0"/>
        <w:spacing w:after="0"/>
        <w:jc w:val="both"/>
        <w:rPr>
          <w:rFonts w:ascii="Arial" w:hAnsi="Arial" w:cs="Arial"/>
        </w:rPr>
      </w:pPr>
      <w:r>
        <w:rPr>
          <w:rFonts w:ascii="Arial" w:hAnsi="Arial" w:cs="Arial"/>
        </w:rPr>
        <w:t>4</w:t>
      </w:r>
      <w:r w:rsidRPr="004252E3">
        <w:rPr>
          <w:rFonts w:ascii="Arial" w:hAnsi="Arial" w:cs="Arial"/>
        </w:rPr>
        <w:t>.</w:t>
      </w:r>
      <w:r w:rsidRPr="004252E3">
        <w:rPr>
          <w:rFonts w:ascii="Arial" w:hAnsi="Arial" w:cs="Arial"/>
        </w:rPr>
        <w:tab/>
        <w:t xml:space="preserve">ponudnik mora biti tehnično in strokovno usposobljen za upoštevanje </w:t>
      </w:r>
      <w:proofErr w:type="spellStart"/>
      <w:r w:rsidRPr="004252E3">
        <w:rPr>
          <w:rFonts w:ascii="Arial" w:hAnsi="Arial" w:cs="Arial"/>
        </w:rPr>
        <w:t>okoljskih</w:t>
      </w:r>
      <w:proofErr w:type="spellEnd"/>
      <w:r w:rsidRPr="004252E3">
        <w:rPr>
          <w:rFonts w:ascii="Arial" w:hAnsi="Arial" w:cs="Arial"/>
        </w:rPr>
        <w:t xml:space="preserve"> vidikov pri izvajanju javnega naročila</w:t>
      </w:r>
      <w:r w:rsidR="007B39BF">
        <w:rPr>
          <w:rFonts w:ascii="Arial" w:hAnsi="Arial" w:cs="Arial"/>
        </w:rPr>
        <w:t>.</w:t>
      </w:r>
    </w:p>
    <w:p w14:paraId="7FC0CE46" w14:textId="77777777" w:rsidR="007B39BF" w:rsidRPr="00443EA0" w:rsidRDefault="007B39BF" w:rsidP="006E4996">
      <w:pPr>
        <w:widowControl w:val="0"/>
        <w:autoSpaceDE w:val="0"/>
        <w:spacing w:after="0"/>
        <w:jc w:val="both"/>
        <w:rPr>
          <w:rFonts w:ascii="Arial" w:hAnsi="Arial" w:cs="Arial"/>
        </w:rPr>
      </w:pPr>
    </w:p>
    <w:p w14:paraId="5F9936AB" w14:textId="77777777" w:rsidR="006E4996" w:rsidRDefault="006E4996" w:rsidP="006E4996">
      <w:pPr>
        <w:widowControl w:val="0"/>
        <w:autoSpaceDE w:val="0"/>
        <w:spacing w:after="0"/>
        <w:jc w:val="both"/>
        <w:rPr>
          <w:rFonts w:ascii="Arial" w:eastAsia="Times New Roman" w:hAnsi="Arial" w:cs="Arial"/>
          <w:color w:val="000000"/>
          <w:lang w:eastAsia="sl-SI"/>
        </w:rPr>
      </w:pPr>
      <w:r w:rsidRPr="00A04A88">
        <w:rPr>
          <w:rFonts w:ascii="Arial" w:eastAsia="Times New Roman" w:hAnsi="Arial" w:cs="Arial"/>
          <w:color w:val="000000"/>
          <w:lang w:eastAsia="sl-SI"/>
        </w:rPr>
        <w:t>Izvajalec mora vzdrževati stalno zalogo artiklov (oziroma pri hitro pokvarljivih živilih nabavo v roku 24 ur) za pripravo dietnih jedi: živila brez glutena (moka, kruh, testenine, keksi, pecivo, ), živila brez laktoze (mleko, jogurt, sir, sirni namaz,...), izdelki iz soje (mleko, tofu, kosmiči,..), izdelki iz riža (mleko, pecivo, testenine, …) in še dodatne artikle, za katere se pojavi potreba pri naročniku.</w:t>
      </w:r>
    </w:p>
    <w:p w14:paraId="1DBBF528" w14:textId="77777777" w:rsidR="00745713" w:rsidRPr="000F17B1" w:rsidRDefault="00745713" w:rsidP="000F17B1">
      <w:pPr>
        <w:spacing w:after="0"/>
        <w:rPr>
          <w:rFonts w:ascii="Arial" w:eastAsia="Times New Roman" w:hAnsi="Arial" w:cs="Arial"/>
          <w:lang w:eastAsia="sl-SI"/>
        </w:rPr>
      </w:pPr>
    </w:p>
    <w:sectPr w:rsidR="00745713" w:rsidRPr="000F17B1" w:rsidSect="002C14BF">
      <w:pgSz w:w="11906" w:h="16838"/>
      <w:pgMar w:top="1134" w:right="1134" w:bottom="1134" w:left="1134"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09B48" w14:textId="77777777" w:rsidR="00E016E4" w:rsidRDefault="00E016E4">
      <w:pPr>
        <w:spacing w:after="0" w:line="240" w:lineRule="auto"/>
      </w:pPr>
      <w:r>
        <w:separator/>
      </w:r>
    </w:p>
  </w:endnote>
  <w:endnote w:type="continuationSeparator" w:id="0">
    <w:p w14:paraId="46CBBA46" w14:textId="77777777" w:rsidR="00E016E4" w:rsidRDefault="00E016E4">
      <w:pPr>
        <w:spacing w:after="0" w:line="240" w:lineRule="auto"/>
      </w:pPr>
      <w:r>
        <w:continuationSeparator/>
      </w:r>
    </w:p>
  </w:endnote>
  <w:endnote w:type="continuationNotice" w:id="1">
    <w:p w14:paraId="2C80DC39" w14:textId="77777777" w:rsidR="00E016E4" w:rsidRDefault="00E016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tarSymbol">
    <w:altName w:val="Yu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01"/>
    <w:family w:val="roman"/>
    <w:pitch w:val="variable"/>
  </w:font>
  <w:font w:name="Arial">
    <w:panose1 w:val="020B0604020202020204"/>
    <w:charset w:val="EE"/>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Narrow">
    <w:panose1 w:val="020B0506020202030204"/>
    <w:charset w:val="EE"/>
    <w:family w:val="swiss"/>
    <w:pitch w:val="variable"/>
    <w:sig w:usb0="00000287" w:usb1="00000800" w:usb2="00000000" w:usb3="00000000" w:csb0="0000009F" w:csb1="00000000"/>
  </w:font>
  <w:font w:name="Times-Roman">
    <w:altName w:val="Times New Roman"/>
    <w:charset w:val="00"/>
    <w:family w:val="auto"/>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SL Swis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D30C8" w14:textId="77777777" w:rsidR="0025371A" w:rsidRDefault="0025371A">
    <w:pPr>
      <w:pStyle w:val="Noga"/>
      <w:jc w:val="right"/>
      <w:rPr>
        <w:b/>
        <w:noProof/>
      </w:rPr>
    </w:pPr>
  </w:p>
  <w:p w14:paraId="5D0029FE" w14:textId="76F18CF2" w:rsidR="0025371A" w:rsidRPr="00426BA0" w:rsidRDefault="0025371A" w:rsidP="00D402C7">
    <w:pPr>
      <w:pStyle w:val="Noga"/>
      <w:tabs>
        <w:tab w:val="left" w:pos="8004"/>
        <w:tab w:val="right" w:pos="9638"/>
      </w:tabs>
      <w:rPr>
        <w:rFonts w:ascii="Arial Narrow" w:hAnsi="Arial Narrow"/>
        <w:sz w:val="16"/>
        <w:szCs w:val="16"/>
      </w:rPr>
    </w:pPr>
    <w:r>
      <w:rPr>
        <w:rFonts w:ascii="Arial Narrow" w:hAnsi="Arial Narrow"/>
        <w:sz w:val="16"/>
        <w:szCs w:val="16"/>
      </w:rPr>
      <w:tab/>
    </w:r>
    <w:r>
      <w:rPr>
        <w:rFonts w:ascii="Arial Narrow" w:hAnsi="Arial Narrow"/>
        <w:sz w:val="16"/>
        <w:szCs w:val="16"/>
      </w:rPr>
      <w:tab/>
    </w:r>
    <w:r>
      <w:rPr>
        <w:rFonts w:ascii="Arial Narrow" w:hAnsi="Arial Narrow"/>
        <w:sz w:val="16"/>
        <w:szCs w:val="16"/>
      </w:rPr>
      <w:tab/>
    </w:r>
    <w:r>
      <w:rPr>
        <w:rFonts w:ascii="Arial Narrow" w:hAnsi="Arial Narrow"/>
        <w:sz w:val="16"/>
        <w:szCs w:val="16"/>
      </w:rPr>
      <w:tab/>
    </w:r>
    <w:r w:rsidRPr="00426BA0">
      <w:rPr>
        <w:rFonts w:ascii="Arial Narrow" w:hAnsi="Arial Narrow"/>
        <w:sz w:val="16"/>
        <w:szCs w:val="16"/>
      </w:rPr>
      <w:fldChar w:fldCharType="begin"/>
    </w:r>
    <w:r w:rsidRPr="00426BA0">
      <w:rPr>
        <w:rFonts w:ascii="Arial Narrow" w:hAnsi="Arial Narrow"/>
        <w:sz w:val="16"/>
        <w:szCs w:val="16"/>
      </w:rPr>
      <w:instrText>PAGE   \* MERGEFORMAT</w:instrText>
    </w:r>
    <w:r w:rsidRPr="00426BA0">
      <w:rPr>
        <w:rFonts w:ascii="Arial Narrow" w:hAnsi="Arial Narrow"/>
        <w:sz w:val="16"/>
        <w:szCs w:val="16"/>
      </w:rPr>
      <w:fldChar w:fldCharType="separate"/>
    </w:r>
    <w:r>
      <w:rPr>
        <w:rFonts w:ascii="Arial Narrow" w:hAnsi="Arial Narrow"/>
        <w:noProof/>
        <w:sz w:val="16"/>
        <w:szCs w:val="16"/>
      </w:rPr>
      <w:t>15</w:t>
    </w:r>
    <w:r w:rsidRPr="00426BA0">
      <w:rPr>
        <w:rFonts w:ascii="Arial Narrow" w:hAnsi="Arial Narrow"/>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50713" w14:textId="77777777" w:rsidR="0025371A" w:rsidRDefault="0025371A">
    <w:pPr>
      <w:pStyle w:val="Noga"/>
      <w:jc w:val="right"/>
      <w:rPr>
        <w:b/>
        <w:noProof/>
      </w:rPr>
    </w:pPr>
  </w:p>
  <w:p w14:paraId="3EBD386C" w14:textId="2C873196" w:rsidR="0025371A" w:rsidRPr="00426BA0" w:rsidRDefault="0025371A" w:rsidP="00D402C7">
    <w:pPr>
      <w:pStyle w:val="Noga"/>
      <w:tabs>
        <w:tab w:val="left" w:pos="8004"/>
        <w:tab w:val="right" w:pos="9638"/>
      </w:tabs>
      <w:rPr>
        <w:rFonts w:ascii="Arial Narrow" w:hAnsi="Arial Narrow"/>
        <w:sz w:val="16"/>
        <w:szCs w:val="16"/>
      </w:rPr>
    </w:pPr>
    <w:r>
      <w:rPr>
        <w:rFonts w:ascii="Arial Narrow" w:hAnsi="Arial Narrow"/>
        <w:sz w:val="16"/>
        <w:szCs w:val="16"/>
      </w:rPr>
      <w:tab/>
    </w:r>
    <w:r>
      <w:rPr>
        <w:rFonts w:ascii="Arial Narrow" w:hAnsi="Arial Narrow"/>
        <w:sz w:val="16"/>
        <w:szCs w:val="16"/>
      </w:rPr>
      <w:tab/>
    </w:r>
    <w:r>
      <w:rPr>
        <w:rFonts w:ascii="Arial Narrow" w:hAnsi="Arial Narrow"/>
        <w:sz w:val="16"/>
        <w:szCs w:val="16"/>
      </w:rPr>
      <w:tab/>
    </w:r>
    <w:r>
      <w:rPr>
        <w:rFonts w:ascii="Arial Narrow" w:hAnsi="Arial Narrow"/>
        <w:sz w:val="16"/>
        <w:szCs w:val="16"/>
      </w:rPr>
      <w:tab/>
    </w:r>
    <w:r w:rsidRPr="00426BA0">
      <w:rPr>
        <w:rFonts w:ascii="Arial Narrow" w:hAnsi="Arial Narrow"/>
        <w:sz w:val="16"/>
        <w:szCs w:val="16"/>
      </w:rPr>
      <w:fldChar w:fldCharType="begin"/>
    </w:r>
    <w:r w:rsidRPr="00426BA0">
      <w:rPr>
        <w:rFonts w:ascii="Arial Narrow" w:hAnsi="Arial Narrow"/>
        <w:sz w:val="16"/>
        <w:szCs w:val="16"/>
      </w:rPr>
      <w:instrText>PAGE   \* MERGEFORMAT</w:instrText>
    </w:r>
    <w:r w:rsidRPr="00426BA0">
      <w:rPr>
        <w:rFonts w:ascii="Arial Narrow" w:hAnsi="Arial Narrow"/>
        <w:sz w:val="16"/>
        <w:szCs w:val="16"/>
      </w:rPr>
      <w:fldChar w:fldCharType="separate"/>
    </w:r>
    <w:r>
      <w:rPr>
        <w:rFonts w:ascii="Arial Narrow" w:hAnsi="Arial Narrow"/>
        <w:noProof/>
        <w:sz w:val="16"/>
        <w:szCs w:val="16"/>
      </w:rPr>
      <w:t>15</w:t>
    </w:r>
    <w:r w:rsidRPr="00426BA0">
      <w:rPr>
        <w:rFonts w:ascii="Arial Narrow" w:hAnsi="Arial Narrow"/>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F9E98" w14:textId="77777777" w:rsidR="0025371A" w:rsidRDefault="0025371A"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14:paraId="1F83D48F" w14:textId="77777777" w:rsidR="0025371A" w:rsidRDefault="0025371A">
    <w:pPr>
      <w:pStyle w:val="Nog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26058" w14:textId="7EAAD398" w:rsidR="0025371A" w:rsidRPr="00D901B7" w:rsidRDefault="0025371A"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42</w:t>
    </w:r>
    <w:r w:rsidRPr="00D901B7">
      <w:rPr>
        <w:rStyle w:val="tevilkastrani"/>
        <w:rFonts w:ascii="Arial Narrow" w:hAnsi="Arial Narrow"/>
        <w:sz w:val="16"/>
        <w:szCs w:val="16"/>
      </w:rPr>
      <w:fldChar w:fldCharType="end"/>
    </w:r>
  </w:p>
  <w:p w14:paraId="6FB6EE3A" w14:textId="77777777" w:rsidR="0025371A" w:rsidRPr="00F23C45" w:rsidRDefault="0025371A" w:rsidP="0090767B">
    <w:pPr>
      <w:pStyle w:val="Noga"/>
      <w:ind w:right="360"/>
      <w:rPr>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B5B06" w14:textId="3F206BBA" w:rsidR="0025371A" w:rsidRPr="005F43A4" w:rsidRDefault="0025371A"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39</w:t>
    </w:r>
    <w:r w:rsidRPr="00397E6D">
      <w:rPr>
        <w:rFonts w:ascii="Arial Narrow" w:hAnsi="Arial Narrow"/>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1B6A6" w14:textId="77777777" w:rsidR="0025371A" w:rsidRDefault="0025371A">
    <w:pPr>
      <w:pStyle w:val="Noga"/>
      <w:ind w:right="360"/>
      <w:rPr>
        <w:sz w:val="16"/>
        <w:szCs w:val="16"/>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E5EF2" w14:textId="77777777" w:rsidR="0025371A" w:rsidRDefault="0025371A">
    <w:pPr>
      <w:pStyle w:val="Noga"/>
      <w:jc w:val="right"/>
    </w:pPr>
    <w:r>
      <w:rPr>
        <w:rFonts w:cs="Arial Narrow"/>
        <w:sz w:val="16"/>
        <w:szCs w:val="16"/>
      </w:rPr>
      <w:fldChar w:fldCharType="begin"/>
    </w:r>
    <w:r>
      <w:rPr>
        <w:rFonts w:cs="Arial Narrow"/>
        <w:sz w:val="16"/>
        <w:szCs w:val="16"/>
      </w:rPr>
      <w:instrText xml:space="preserve"> PAGE </w:instrText>
    </w:r>
    <w:r>
      <w:rPr>
        <w:rFonts w:cs="Arial Narrow"/>
        <w:sz w:val="16"/>
        <w:szCs w:val="16"/>
      </w:rPr>
      <w:fldChar w:fldCharType="separate"/>
    </w:r>
    <w:r>
      <w:rPr>
        <w:rFonts w:cs="Arial Narrow"/>
        <w:noProof/>
        <w:sz w:val="16"/>
        <w:szCs w:val="16"/>
      </w:rPr>
      <w:t>1</w:t>
    </w:r>
    <w:r>
      <w:rPr>
        <w:rFonts w:cs="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1BB49" w14:textId="77777777" w:rsidR="00E016E4" w:rsidRDefault="00E016E4">
      <w:pPr>
        <w:spacing w:after="0" w:line="240" w:lineRule="auto"/>
      </w:pPr>
      <w:r>
        <w:separator/>
      </w:r>
    </w:p>
  </w:footnote>
  <w:footnote w:type="continuationSeparator" w:id="0">
    <w:p w14:paraId="1515FFDC" w14:textId="77777777" w:rsidR="00E016E4" w:rsidRDefault="00E016E4">
      <w:pPr>
        <w:spacing w:after="0" w:line="240" w:lineRule="auto"/>
      </w:pPr>
      <w:r>
        <w:continuationSeparator/>
      </w:r>
    </w:p>
  </w:footnote>
  <w:footnote w:type="continuationNotice" w:id="1">
    <w:p w14:paraId="4E279607" w14:textId="77777777" w:rsidR="00E016E4" w:rsidRDefault="00E016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A03FA" w14:textId="2F053C93" w:rsidR="0025371A" w:rsidRDefault="0025371A">
    <w:pPr>
      <w:pStyle w:val="Glava"/>
    </w:pPr>
  </w:p>
  <w:p w14:paraId="6D0689DF" w14:textId="77777777" w:rsidR="0025371A" w:rsidRDefault="0025371A">
    <w:pPr>
      <w:pStyle w:val="Glava"/>
    </w:pPr>
  </w:p>
  <w:p w14:paraId="5B47542D" w14:textId="77777777" w:rsidR="0025371A" w:rsidRDefault="0025371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A32BB" w14:textId="77777777" w:rsidR="0025371A" w:rsidRPr="006D6618" w:rsidRDefault="0025371A" w:rsidP="006D661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F4F98" w14:textId="77777777" w:rsidR="0025371A" w:rsidRDefault="0025371A">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95D3544" w14:textId="77777777" w:rsidR="0025371A" w:rsidRDefault="0025371A">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000000C"/>
    <w:multiLevelType w:val="singleLevel"/>
    <w:tmpl w:val="0000000C"/>
    <w:name w:val="WW8Num12"/>
    <w:lvl w:ilvl="0">
      <w:start w:val="4"/>
      <w:numFmt w:val="bullet"/>
      <w:lvlText w:val="-"/>
      <w:lvlJc w:val="left"/>
      <w:pPr>
        <w:tabs>
          <w:tab w:val="num" w:pos="360"/>
        </w:tabs>
        <w:ind w:left="360" w:hanging="360"/>
      </w:pPr>
      <w:rPr>
        <w:rFonts w:ascii="Liberation Serif" w:hAnsi="Liberation Serif" w:cs="Arial" w:hint="default"/>
        <w:color w:val="000000"/>
        <w:lang w:val="en-US" w:eastAsia="sl-SI"/>
      </w:rPr>
    </w:lvl>
  </w:abstractNum>
  <w:abstractNum w:abstractNumId="2" w15:restartNumberingAfterBreak="0">
    <w:nsid w:val="0000000D"/>
    <w:multiLevelType w:val="singleLevel"/>
    <w:tmpl w:val="0000000D"/>
    <w:name w:val="WW8Num13"/>
    <w:lvl w:ilvl="0">
      <w:numFmt w:val="bullet"/>
      <w:lvlText w:val=""/>
      <w:lvlJc w:val="left"/>
      <w:pPr>
        <w:tabs>
          <w:tab w:val="num" w:pos="0"/>
        </w:tabs>
        <w:ind w:left="0" w:firstLine="0"/>
      </w:pPr>
      <w:rPr>
        <w:rFonts w:ascii="Symbol" w:hAnsi="Symbol"/>
      </w:rPr>
    </w:lvl>
  </w:abstractNum>
  <w:abstractNum w:abstractNumId="3" w15:restartNumberingAfterBreak="0">
    <w:nsid w:val="03614C17"/>
    <w:multiLevelType w:val="hybridMultilevel"/>
    <w:tmpl w:val="8A823B3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5"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3274EE"/>
    <w:multiLevelType w:val="multilevel"/>
    <w:tmpl w:val="2292BAAE"/>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817E33"/>
    <w:multiLevelType w:val="hybridMultilevel"/>
    <w:tmpl w:val="772405EA"/>
    <w:lvl w:ilvl="0" w:tplc="1230293E">
      <w:start w:val="1"/>
      <w:numFmt w:val="decimal"/>
      <w:lvlText w:val="%1."/>
      <w:lvlJc w:val="left"/>
      <w:pPr>
        <w:ind w:left="397" w:hanging="397"/>
      </w:pPr>
      <w:rPr>
        <w:rFonts w:hint="default"/>
      </w:rPr>
    </w:lvl>
    <w:lvl w:ilvl="1" w:tplc="E59C456A">
      <w:numFmt w:val="bullet"/>
      <w:lvlText w:val="—"/>
      <w:lvlJc w:val="left"/>
      <w:pPr>
        <w:ind w:left="1440" w:hanging="360"/>
      </w:pPr>
      <w:rPr>
        <w:rFonts w:ascii="Arial Narrow" w:eastAsia="Calibri" w:hAnsi="Arial Narrow"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14" w15:restartNumberingAfterBreak="0">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D9100C9"/>
    <w:multiLevelType w:val="hybridMultilevel"/>
    <w:tmpl w:val="02CA6B5E"/>
    <w:lvl w:ilvl="0" w:tplc="52DAE49A">
      <w:numFmt w:val="bullet"/>
      <w:lvlText w:val="-"/>
      <w:lvlJc w:val="left"/>
      <w:pPr>
        <w:ind w:left="1069" w:hanging="360"/>
      </w:pPr>
      <w:rPr>
        <w:rFonts w:ascii="Calibri" w:eastAsia="Calibri" w:hAnsi="Calibri" w:cs="Calibri" w:hint="default"/>
      </w:rPr>
    </w:lvl>
    <w:lvl w:ilvl="1" w:tplc="5CA6D3DC">
      <w:numFmt w:val="bullet"/>
      <w:lvlText w:val="–"/>
      <w:lvlJc w:val="left"/>
      <w:pPr>
        <w:ind w:left="1789" w:hanging="360"/>
      </w:pPr>
      <w:rPr>
        <w:rFonts w:ascii="Calibri" w:eastAsia="Times New Roman" w:hAnsi="Calibri" w:cs="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6" w15:restartNumberingAfterBreak="0">
    <w:nsid w:val="525A1B68"/>
    <w:multiLevelType w:val="hybridMultilevel"/>
    <w:tmpl w:val="6EE6D118"/>
    <w:lvl w:ilvl="0" w:tplc="B6881C70">
      <w:numFmt w:val="bullet"/>
      <w:lvlText w:val="-"/>
      <w:lvlJc w:val="left"/>
      <w:pPr>
        <w:tabs>
          <w:tab w:val="num" w:pos="720"/>
        </w:tabs>
        <w:ind w:left="720" w:hanging="360"/>
      </w:pPr>
      <w:rPr>
        <w:rFonts w:ascii="Arial" w:eastAsia="Calibri"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DE3895"/>
    <w:multiLevelType w:val="hybridMultilevel"/>
    <w:tmpl w:val="B47CA5AA"/>
    <w:lvl w:ilvl="0" w:tplc="90D274A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57B12F3"/>
    <w:multiLevelType w:val="hybridMultilevel"/>
    <w:tmpl w:val="8DEC3B36"/>
    <w:lvl w:ilvl="0" w:tplc="B6881C70">
      <w:numFmt w:val="bullet"/>
      <w:lvlText w:val="-"/>
      <w:lvlJc w:val="left"/>
      <w:pPr>
        <w:tabs>
          <w:tab w:val="num" w:pos="1068"/>
        </w:tabs>
        <w:ind w:left="1068" w:hanging="360"/>
      </w:pPr>
      <w:rPr>
        <w:rFonts w:ascii="Arial" w:eastAsia="Calibri" w:hAnsi="Arial" w:cs="Aria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55EF670A"/>
    <w:multiLevelType w:val="hybridMultilevel"/>
    <w:tmpl w:val="6DC215F6"/>
    <w:lvl w:ilvl="0" w:tplc="0424000F">
      <w:start w:val="1"/>
      <w:numFmt w:val="decimal"/>
      <w:lvlText w:val="%1."/>
      <w:lvlJc w:val="left"/>
      <w:pPr>
        <w:ind w:left="770" w:hanging="360"/>
      </w:pPr>
      <w:rPr>
        <w:rFonts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20"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ECDD18">
      <w:start w:val="1"/>
      <w:numFmt w:val="bullet"/>
      <w:lvlText w:val="-"/>
      <w:lvlJc w:val="left"/>
      <w:pPr>
        <w:ind w:left="4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B48FFD6">
      <w:start w:val="1"/>
      <w:numFmt w:val="bullet"/>
      <w:lvlText w:val="-"/>
      <w:lvlJc w:val="left"/>
      <w:pPr>
        <w:ind w:left="7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484476">
      <w:start w:val="1"/>
      <w:numFmt w:val="bullet"/>
      <w:lvlText w:val="-"/>
      <w:lvlJc w:val="left"/>
      <w:pPr>
        <w:ind w:left="9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94C352">
      <w:start w:val="1"/>
      <w:numFmt w:val="bullet"/>
      <w:lvlText w:val="-"/>
      <w:lvlJc w:val="left"/>
      <w:pPr>
        <w:ind w:left="120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0A5EF8">
      <w:start w:val="1"/>
      <w:numFmt w:val="bullet"/>
      <w:lvlText w:val="-"/>
      <w:lvlJc w:val="left"/>
      <w:pPr>
        <w:ind w:left="14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246768">
      <w:start w:val="1"/>
      <w:numFmt w:val="bullet"/>
      <w:lvlText w:val="-"/>
      <w:lvlJc w:val="left"/>
      <w:pPr>
        <w:ind w:left="16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35885A4">
      <w:start w:val="1"/>
      <w:numFmt w:val="bullet"/>
      <w:lvlText w:val="-"/>
      <w:lvlJc w:val="left"/>
      <w:pPr>
        <w:ind w:left="19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8D48CA4">
      <w:start w:val="1"/>
      <w:numFmt w:val="bullet"/>
      <w:lvlText w:val="-"/>
      <w:lvlJc w:val="left"/>
      <w:pPr>
        <w:ind w:left="21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84C1F1D"/>
    <w:multiLevelType w:val="multilevel"/>
    <w:tmpl w:val="77DEF770"/>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AE5DD1"/>
    <w:multiLevelType w:val="hybridMultilevel"/>
    <w:tmpl w:val="64CC7716"/>
    <w:lvl w:ilvl="0" w:tplc="C28AD6DC">
      <w:numFmt w:val="bullet"/>
      <w:lvlText w:val="-"/>
      <w:lvlJc w:val="left"/>
      <w:pPr>
        <w:ind w:left="720" w:hanging="360"/>
      </w:pPr>
      <w:rPr>
        <w:rFonts w:ascii="Garamond" w:eastAsia="Calibri" w:hAnsi="Garamond" w:cs="Times New Roman" w:hint="default"/>
      </w:rPr>
    </w:lvl>
    <w:lvl w:ilvl="1" w:tplc="206C59CA">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CFE3FF0"/>
    <w:multiLevelType w:val="hybridMultilevel"/>
    <w:tmpl w:val="2D706F6E"/>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26" w15:restartNumberingAfterBreak="0">
    <w:nsid w:val="6FC80CA8"/>
    <w:multiLevelType w:val="hybridMultilevel"/>
    <w:tmpl w:val="5888F528"/>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79E35ACF"/>
    <w:multiLevelType w:val="hybridMultilevel"/>
    <w:tmpl w:val="FD28A0A2"/>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29"/>
  </w:num>
  <w:num w:numId="4">
    <w:abstractNumId w:val="5"/>
  </w:num>
  <w:num w:numId="5">
    <w:abstractNumId w:val="4"/>
  </w:num>
  <w:num w:numId="6">
    <w:abstractNumId w:val="13"/>
  </w:num>
  <w:num w:numId="7">
    <w:abstractNumId w:val="25"/>
  </w:num>
  <w:num w:numId="8">
    <w:abstractNumId w:val="20"/>
  </w:num>
  <w:num w:numId="9">
    <w:abstractNumId w:val="30"/>
  </w:num>
  <w:num w:numId="10">
    <w:abstractNumId w:val="6"/>
  </w:num>
  <w:num w:numId="11">
    <w:abstractNumId w:val="8"/>
  </w:num>
  <w:num w:numId="12">
    <w:abstractNumId w:val="12"/>
  </w:num>
  <w:num w:numId="13">
    <w:abstractNumId w:val="10"/>
  </w:num>
  <w:num w:numId="14">
    <w:abstractNumId w:val="21"/>
  </w:num>
  <w:num w:numId="15">
    <w:abstractNumId w:val="7"/>
  </w:num>
  <w:num w:numId="16">
    <w:abstractNumId w:val="27"/>
  </w:num>
  <w:num w:numId="17">
    <w:abstractNumId w:val="9"/>
  </w:num>
  <w:num w:numId="18">
    <w:abstractNumId w:val="24"/>
  </w:num>
  <w:num w:numId="19">
    <w:abstractNumId w:val="3"/>
  </w:num>
  <w:num w:numId="20">
    <w:abstractNumId w:val="19"/>
  </w:num>
  <w:num w:numId="21">
    <w:abstractNumId w:val="23"/>
  </w:num>
  <w:num w:numId="22">
    <w:abstractNumId w:val="26"/>
  </w:num>
  <w:num w:numId="23">
    <w:abstractNumId w:val="17"/>
  </w:num>
  <w:num w:numId="24">
    <w:abstractNumId w:val="9"/>
  </w:num>
  <w:num w:numId="25">
    <w:abstractNumId w:val="28"/>
  </w:num>
  <w:num w:numId="26">
    <w:abstractNumId w:val="31"/>
  </w:num>
  <w:num w:numId="27">
    <w:abstractNumId w:val="15"/>
  </w:num>
  <w:num w:numId="28">
    <w:abstractNumId w:val="22"/>
  </w:num>
  <w:num w:numId="29">
    <w:abstractNumId w:val="16"/>
  </w:num>
  <w:num w:numId="30">
    <w:abstractNumId w:val="18"/>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714"/>
    <w:rsid w:val="00000651"/>
    <w:rsid w:val="0000069D"/>
    <w:rsid w:val="00003B32"/>
    <w:rsid w:val="00004900"/>
    <w:rsid w:val="0000703D"/>
    <w:rsid w:val="000101A5"/>
    <w:rsid w:val="00010211"/>
    <w:rsid w:val="00010391"/>
    <w:rsid w:val="00011B0E"/>
    <w:rsid w:val="000125B9"/>
    <w:rsid w:val="000136C8"/>
    <w:rsid w:val="000159DF"/>
    <w:rsid w:val="00016040"/>
    <w:rsid w:val="00017263"/>
    <w:rsid w:val="00020239"/>
    <w:rsid w:val="000218D8"/>
    <w:rsid w:val="00023926"/>
    <w:rsid w:val="00025EB4"/>
    <w:rsid w:val="00025F67"/>
    <w:rsid w:val="00026A98"/>
    <w:rsid w:val="000316CF"/>
    <w:rsid w:val="0003223C"/>
    <w:rsid w:val="0003351E"/>
    <w:rsid w:val="00034F37"/>
    <w:rsid w:val="000352C1"/>
    <w:rsid w:val="000415B7"/>
    <w:rsid w:val="00041A18"/>
    <w:rsid w:val="00042331"/>
    <w:rsid w:val="00042F71"/>
    <w:rsid w:val="00043071"/>
    <w:rsid w:val="00043862"/>
    <w:rsid w:val="00045A57"/>
    <w:rsid w:val="00046D4C"/>
    <w:rsid w:val="000470EB"/>
    <w:rsid w:val="00047443"/>
    <w:rsid w:val="00053B20"/>
    <w:rsid w:val="00055F3F"/>
    <w:rsid w:val="000570C8"/>
    <w:rsid w:val="000572E4"/>
    <w:rsid w:val="00057373"/>
    <w:rsid w:val="00057C98"/>
    <w:rsid w:val="0006098C"/>
    <w:rsid w:val="000617A3"/>
    <w:rsid w:val="000630C7"/>
    <w:rsid w:val="00063F80"/>
    <w:rsid w:val="00064576"/>
    <w:rsid w:val="00064E60"/>
    <w:rsid w:val="00066107"/>
    <w:rsid w:val="0007194D"/>
    <w:rsid w:val="0007225E"/>
    <w:rsid w:val="0007267F"/>
    <w:rsid w:val="00074581"/>
    <w:rsid w:val="0008125D"/>
    <w:rsid w:val="000833DD"/>
    <w:rsid w:val="00083803"/>
    <w:rsid w:val="00084BC6"/>
    <w:rsid w:val="00085159"/>
    <w:rsid w:val="00086616"/>
    <w:rsid w:val="00086B60"/>
    <w:rsid w:val="000916E4"/>
    <w:rsid w:val="0009450B"/>
    <w:rsid w:val="00094C85"/>
    <w:rsid w:val="00095747"/>
    <w:rsid w:val="00096119"/>
    <w:rsid w:val="000A0974"/>
    <w:rsid w:val="000A0F84"/>
    <w:rsid w:val="000A29AA"/>
    <w:rsid w:val="000A2E0E"/>
    <w:rsid w:val="000A53DE"/>
    <w:rsid w:val="000A642C"/>
    <w:rsid w:val="000A7098"/>
    <w:rsid w:val="000B0B2B"/>
    <w:rsid w:val="000B134B"/>
    <w:rsid w:val="000B216A"/>
    <w:rsid w:val="000B26AC"/>
    <w:rsid w:val="000B3ACC"/>
    <w:rsid w:val="000B3C23"/>
    <w:rsid w:val="000B4A8B"/>
    <w:rsid w:val="000C0D19"/>
    <w:rsid w:val="000C152E"/>
    <w:rsid w:val="000C1814"/>
    <w:rsid w:val="000C47D6"/>
    <w:rsid w:val="000C558F"/>
    <w:rsid w:val="000D1FE5"/>
    <w:rsid w:val="000D465B"/>
    <w:rsid w:val="000D502C"/>
    <w:rsid w:val="000E027A"/>
    <w:rsid w:val="000E0481"/>
    <w:rsid w:val="000E07FC"/>
    <w:rsid w:val="000E14CE"/>
    <w:rsid w:val="000E502B"/>
    <w:rsid w:val="000E6E48"/>
    <w:rsid w:val="000F1434"/>
    <w:rsid w:val="000F17B1"/>
    <w:rsid w:val="000F1AA3"/>
    <w:rsid w:val="000F288D"/>
    <w:rsid w:val="000F2EE3"/>
    <w:rsid w:val="000F392E"/>
    <w:rsid w:val="000F47B2"/>
    <w:rsid w:val="000F53E6"/>
    <w:rsid w:val="000F6DC1"/>
    <w:rsid w:val="0010126E"/>
    <w:rsid w:val="001029E6"/>
    <w:rsid w:val="00104BED"/>
    <w:rsid w:val="00110082"/>
    <w:rsid w:val="0011141D"/>
    <w:rsid w:val="00111B15"/>
    <w:rsid w:val="00111E55"/>
    <w:rsid w:val="00112F78"/>
    <w:rsid w:val="00114BC9"/>
    <w:rsid w:val="00117FBB"/>
    <w:rsid w:val="001204AB"/>
    <w:rsid w:val="0012107C"/>
    <w:rsid w:val="001217F9"/>
    <w:rsid w:val="00122FC3"/>
    <w:rsid w:val="001252F1"/>
    <w:rsid w:val="0013057F"/>
    <w:rsid w:val="0013112B"/>
    <w:rsid w:val="0013147B"/>
    <w:rsid w:val="0013191B"/>
    <w:rsid w:val="00131EB5"/>
    <w:rsid w:val="00132AA7"/>
    <w:rsid w:val="00133A82"/>
    <w:rsid w:val="00133E9A"/>
    <w:rsid w:val="00135358"/>
    <w:rsid w:val="00137B4A"/>
    <w:rsid w:val="00141E46"/>
    <w:rsid w:val="00146CB7"/>
    <w:rsid w:val="001510FF"/>
    <w:rsid w:val="00155D0A"/>
    <w:rsid w:val="0016056A"/>
    <w:rsid w:val="001621C0"/>
    <w:rsid w:val="001630E8"/>
    <w:rsid w:val="001638C4"/>
    <w:rsid w:val="00164031"/>
    <w:rsid w:val="00164C0B"/>
    <w:rsid w:val="00174FC7"/>
    <w:rsid w:val="00176F3B"/>
    <w:rsid w:val="00180D31"/>
    <w:rsid w:val="00181389"/>
    <w:rsid w:val="001819AE"/>
    <w:rsid w:val="0018615A"/>
    <w:rsid w:val="001862BC"/>
    <w:rsid w:val="001911FF"/>
    <w:rsid w:val="00191FB6"/>
    <w:rsid w:val="00192C5C"/>
    <w:rsid w:val="0019354A"/>
    <w:rsid w:val="001968E3"/>
    <w:rsid w:val="001A0617"/>
    <w:rsid w:val="001A21B7"/>
    <w:rsid w:val="001A2B41"/>
    <w:rsid w:val="001A397D"/>
    <w:rsid w:val="001A3B9E"/>
    <w:rsid w:val="001A3D1A"/>
    <w:rsid w:val="001A53A1"/>
    <w:rsid w:val="001A65F8"/>
    <w:rsid w:val="001A6DCD"/>
    <w:rsid w:val="001A7FE6"/>
    <w:rsid w:val="001B1A03"/>
    <w:rsid w:val="001B2341"/>
    <w:rsid w:val="001B3416"/>
    <w:rsid w:val="001B4EBF"/>
    <w:rsid w:val="001B4EC5"/>
    <w:rsid w:val="001B53CC"/>
    <w:rsid w:val="001B578A"/>
    <w:rsid w:val="001B594A"/>
    <w:rsid w:val="001C029F"/>
    <w:rsid w:val="001C05BA"/>
    <w:rsid w:val="001C2C96"/>
    <w:rsid w:val="001C2E4B"/>
    <w:rsid w:val="001C31BE"/>
    <w:rsid w:val="001C3DC6"/>
    <w:rsid w:val="001C48C8"/>
    <w:rsid w:val="001C4C67"/>
    <w:rsid w:val="001C52D0"/>
    <w:rsid w:val="001C5B82"/>
    <w:rsid w:val="001C6204"/>
    <w:rsid w:val="001C648D"/>
    <w:rsid w:val="001D11DA"/>
    <w:rsid w:val="001D1F5B"/>
    <w:rsid w:val="001D23B2"/>
    <w:rsid w:val="001D44D1"/>
    <w:rsid w:val="001E07A4"/>
    <w:rsid w:val="001E1982"/>
    <w:rsid w:val="001E1E24"/>
    <w:rsid w:val="001E22AF"/>
    <w:rsid w:val="001E2C2F"/>
    <w:rsid w:val="001E3AEE"/>
    <w:rsid w:val="001E4397"/>
    <w:rsid w:val="001E55A7"/>
    <w:rsid w:val="001E57DF"/>
    <w:rsid w:val="001E6411"/>
    <w:rsid w:val="001E69E4"/>
    <w:rsid w:val="001F1995"/>
    <w:rsid w:val="001F28A6"/>
    <w:rsid w:val="001F2D9A"/>
    <w:rsid w:val="001F3106"/>
    <w:rsid w:val="001F6C23"/>
    <w:rsid w:val="002026D5"/>
    <w:rsid w:val="0020306F"/>
    <w:rsid w:val="00204888"/>
    <w:rsid w:val="00207AE0"/>
    <w:rsid w:val="00212E32"/>
    <w:rsid w:val="002138A4"/>
    <w:rsid w:val="00213AF7"/>
    <w:rsid w:val="002156F5"/>
    <w:rsid w:val="0021582A"/>
    <w:rsid w:val="00216C81"/>
    <w:rsid w:val="00217627"/>
    <w:rsid w:val="0022255E"/>
    <w:rsid w:val="00222AA8"/>
    <w:rsid w:val="00222D23"/>
    <w:rsid w:val="0022394B"/>
    <w:rsid w:val="002240F8"/>
    <w:rsid w:val="00224CBA"/>
    <w:rsid w:val="00224D5F"/>
    <w:rsid w:val="00226436"/>
    <w:rsid w:val="00230D29"/>
    <w:rsid w:val="002342AD"/>
    <w:rsid w:val="002346CC"/>
    <w:rsid w:val="00234F6F"/>
    <w:rsid w:val="002357BD"/>
    <w:rsid w:val="00237BE8"/>
    <w:rsid w:val="00240005"/>
    <w:rsid w:val="002404E9"/>
    <w:rsid w:val="0024487E"/>
    <w:rsid w:val="0024512B"/>
    <w:rsid w:val="00245B10"/>
    <w:rsid w:val="0025371A"/>
    <w:rsid w:val="00257AE1"/>
    <w:rsid w:val="0026011F"/>
    <w:rsid w:val="002611C9"/>
    <w:rsid w:val="0026207F"/>
    <w:rsid w:val="0026303E"/>
    <w:rsid w:val="00264FAA"/>
    <w:rsid w:val="00267D03"/>
    <w:rsid w:val="00270DD0"/>
    <w:rsid w:val="00272205"/>
    <w:rsid w:val="00276020"/>
    <w:rsid w:val="00277498"/>
    <w:rsid w:val="00277839"/>
    <w:rsid w:val="002805DD"/>
    <w:rsid w:val="00281A95"/>
    <w:rsid w:val="00283A97"/>
    <w:rsid w:val="00287B26"/>
    <w:rsid w:val="002907B8"/>
    <w:rsid w:val="0029526E"/>
    <w:rsid w:val="002966BA"/>
    <w:rsid w:val="002A0FE7"/>
    <w:rsid w:val="002A327A"/>
    <w:rsid w:val="002A3A30"/>
    <w:rsid w:val="002A47E4"/>
    <w:rsid w:val="002A5A6D"/>
    <w:rsid w:val="002B0BAB"/>
    <w:rsid w:val="002B202C"/>
    <w:rsid w:val="002B2618"/>
    <w:rsid w:val="002B2CC4"/>
    <w:rsid w:val="002B43D3"/>
    <w:rsid w:val="002B4653"/>
    <w:rsid w:val="002B66DC"/>
    <w:rsid w:val="002C0FDD"/>
    <w:rsid w:val="002C14BF"/>
    <w:rsid w:val="002C1502"/>
    <w:rsid w:val="002C2781"/>
    <w:rsid w:val="002C3EC5"/>
    <w:rsid w:val="002C4A29"/>
    <w:rsid w:val="002C50B1"/>
    <w:rsid w:val="002C7141"/>
    <w:rsid w:val="002C745B"/>
    <w:rsid w:val="002D0018"/>
    <w:rsid w:val="002D4EDD"/>
    <w:rsid w:val="002D5053"/>
    <w:rsid w:val="002D58AF"/>
    <w:rsid w:val="002E0CB7"/>
    <w:rsid w:val="002E3FAC"/>
    <w:rsid w:val="002E4A4E"/>
    <w:rsid w:val="002E66B6"/>
    <w:rsid w:val="002F0BF1"/>
    <w:rsid w:val="002F2E2B"/>
    <w:rsid w:val="002F4461"/>
    <w:rsid w:val="002F55AA"/>
    <w:rsid w:val="002F6EEC"/>
    <w:rsid w:val="002F7425"/>
    <w:rsid w:val="002F75F3"/>
    <w:rsid w:val="002F7B21"/>
    <w:rsid w:val="002F7CCC"/>
    <w:rsid w:val="003003F0"/>
    <w:rsid w:val="003019A2"/>
    <w:rsid w:val="0030262F"/>
    <w:rsid w:val="00311E2B"/>
    <w:rsid w:val="00312B50"/>
    <w:rsid w:val="00313341"/>
    <w:rsid w:val="00314821"/>
    <w:rsid w:val="00314834"/>
    <w:rsid w:val="00314920"/>
    <w:rsid w:val="003154E1"/>
    <w:rsid w:val="00315CEE"/>
    <w:rsid w:val="003160D4"/>
    <w:rsid w:val="00316D78"/>
    <w:rsid w:val="00321B50"/>
    <w:rsid w:val="00321F32"/>
    <w:rsid w:val="003244A3"/>
    <w:rsid w:val="003254BB"/>
    <w:rsid w:val="00326524"/>
    <w:rsid w:val="00326763"/>
    <w:rsid w:val="003270F1"/>
    <w:rsid w:val="003308F8"/>
    <w:rsid w:val="00332D94"/>
    <w:rsid w:val="00334DA8"/>
    <w:rsid w:val="00334E50"/>
    <w:rsid w:val="0033566A"/>
    <w:rsid w:val="00341BBF"/>
    <w:rsid w:val="003451E8"/>
    <w:rsid w:val="00345467"/>
    <w:rsid w:val="0034784A"/>
    <w:rsid w:val="00350390"/>
    <w:rsid w:val="00350E04"/>
    <w:rsid w:val="00351627"/>
    <w:rsid w:val="0035163F"/>
    <w:rsid w:val="00351C9E"/>
    <w:rsid w:val="00352156"/>
    <w:rsid w:val="00352EE0"/>
    <w:rsid w:val="003552FC"/>
    <w:rsid w:val="003602AE"/>
    <w:rsid w:val="0036037F"/>
    <w:rsid w:val="00361237"/>
    <w:rsid w:val="0036285E"/>
    <w:rsid w:val="00364218"/>
    <w:rsid w:val="003651FF"/>
    <w:rsid w:val="00366590"/>
    <w:rsid w:val="003736CB"/>
    <w:rsid w:val="00380139"/>
    <w:rsid w:val="00380E94"/>
    <w:rsid w:val="003814FB"/>
    <w:rsid w:val="003819D0"/>
    <w:rsid w:val="00383CF7"/>
    <w:rsid w:val="00384F18"/>
    <w:rsid w:val="00391EFF"/>
    <w:rsid w:val="00392634"/>
    <w:rsid w:val="00394093"/>
    <w:rsid w:val="003942E1"/>
    <w:rsid w:val="00394A08"/>
    <w:rsid w:val="00395020"/>
    <w:rsid w:val="003968FD"/>
    <w:rsid w:val="0039736E"/>
    <w:rsid w:val="00397E6D"/>
    <w:rsid w:val="003A11D4"/>
    <w:rsid w:val="003A2A1C"/>
    <w:rsid w:val="003A3A4B"/>
    <w:rsid w:val="003A3FBB"/>
    <w:rsid w:val="003A5CCD"/>
    <w:rsid w:val="003A61D5"/>
    <w:rsid w:val="003A753E"/>
    <w:rsid w:val="003B0B51"/>
    <w:rsid w:val="003B38DE"/>
    <w:rsid w:val="003B3ACE"/>
    <w:rsid w:val="003B42F9"/>
    <w:rsid w:val="003B491A"/>
    <w:rsid w:val="003C04E5"/>
    <w:rsid w:val="003C2E38"/>
    <w:rsid w:val="003C33F8"/>
    <w:rsid w:val="003C367B"/>
    <w:rsid w:val="003C5C22"/>
    <w:rsid w:val="003C5DEB"/>
    <w:rsid w:val="003D1474"/>
    <w:rsid w:val="003D5A21"/>
    <w:rsid w:val="003D7356"/>
    <w:rsid w:val="003D7CE2"/>
    <w:rsid w:val="003E0134"/>
    <w:rsid w:val="003E081F"/>
    <w:rsid w:val="003E0DBE"/>
    <w:rsid w:val="003E27BA"/>
    <w:rsid w:val="003E2B53"/>
    <w:rsid w:val="003F15FB"/>
    <w:rsid w:val="003F1761"/>
    <w:rsid w:val="003F2E1A"/>
    <w:rsid w:val="003F2EC4"/>
    <w:rsid w:val="003F3D9A"/>
    <w:rsid w:val="003F67CA"/>
    <w:rsid w:val="003F68DD"/>
    <w:rsid w:val="003F6927"/>
    <w:rsid w:val="003F7570"/>
    <w:rsid w:val="00402AEF"/>
    <w:rsid w:val="00402DE9"/>
    <w:rsid w:val="00403DCA"/>
    <w:rsid w:val="00404E96"/>
    <w:rsid w:val="00405F6F"/>
    <w:rsid w:val="00405FB9"/>
    <w:rsid w:val="0040705D"/>
    <w:rsid w:val="00407A99"/>
    <w:rsid w:val="00411145"/>
    <w:rsid w:val="00411EB7"/>
    <w:rsid w:val="00414C0C"/>
    <w:rsid w:val="00415473"/>
    <w:rsid w:val="004165C0"/>
    <w:rsid w:val="00423636"/>
    <w:rsid w:val="004236D7"/>
    <w:rsid w:val="004260E8"/>
    <w:rsid w:val="00426BA0"/>
    <w:rsid w:val="00430CD2"/>
    <w:rsid w:val="004333B7"/>
    <w:rsid w:val="00436AA9"/>
    <w:rsid w:val="0044062C"/>
    <w:rsid w:val="00440886"/>
    <w:rsid w:val="00441774"/>
    <w:rsid w:val="00445F99"/>
    <w:rsid w:val="00446B0F"/>
    <w:rsid w:val="00446D69"/>
    <w:rsid w:val="00447A7C"/>
    <w:rsid w:val="0045047C"/>
    <w:rsid w:val="0045134D"/>
    <w:rsid w:val="004519B9"/>
    <w:rsid w:val="0045307A"/>
    <w:rsid w:val="00456FF7"/>
    <w:rsid w:val="004573AA"/>
    <w:rsid w:val="00457804"/>
    <w:rsid w:val="00457922"/>
    <w:rsid w:val="00465C5A"/>
    <w:rsid w:val="0046610C"/>
    <w:rsid w:val="004675D1"/>
    <w:rsid w:val="004676F2"/>
    <w:rsid w:val="004700D2"/>
    <w:rsid w:val="00471A4D"/>
    <w:rsid w:val="00472F15"/>
    <w:rsid w:val="00473184"/>
    <w:rsid w:val="004767F1"/>
    <w:rsid w:val="00480AD7"/>
    <w:rsid w:val="004822C9"/>
    <w:rsid w:val="004853A7"/>
    <w:rsid w:val="00485959"/>
    <w:rsid w:val="00486DEE"/>
    <w:rsid w:val="00487B07"/>
    <w:rsid w:val="00487C6B"/>
    <w:rsid w:val="00490006"/>
    <w:rsid w:val="004904DF"/>
    <w:rsid w:val="00492B48"/>
    <w:rsid w:val="00495CD6"/>
    <w:rsid w:val="00495D21"/>
    <w:rsid w:val="00497187"/>
    <w:rsid w:val="004A1B1C"/>
    <w:rsid w:val="004A23B6"/>
    <w:rsid w:val="004A30AA"/>
    <w:rsid w:val="004A3B03"/>
    <w:rsid w:val="004A4FA5"/>
    <w:rsid w:val="004A6294"/>
    <w:rsid w:val="004B1B9E"/>
    <w:rsid w:val="004B6897"/>
    <w:rsid w:val="004B70B2"/>
    <w:rsid w:val="004B770C"/>
    <w:rsid w:val="004C0CEE"/>
    <w:rsid w:val="004C0F64"/>
    <w:rsid w:val="004C1669"/>
    <w:rsid w:val="004C3738"/>
    <w:rsid w:val="004C4231"/>
    <w:rsid w:val="004C4C1D"/>
    <w:rsid w:val="004C54D5"/>
    <w:rsid w:val="004C5784"/>
    <w:rsid w:val="004C621C"/>
    <w:rsid w:val="004C6B12"/>
    <w:rsid w:val="004D1BAF"/>
    <w:rsid w:val="004D1E1C"/>
    <w:rsid w:val="004E18BB"/>
    <w:rsid w:val="004E2996"/>
    <w:rsid w:val="004E2B4F"/>
    <w:rsid w:val="004E2B99"/>
    <w:rsid w:val="004E33D7"/>
    <w:rsid w:val="004E3A5A"/>
    <w:rsid w:val="004E47C5"/>
    <w:rsid w:val="004E6924"/>
    <w:rsid w:val="004E70FB"/>
    <w:rsid w:val="004F1744"/>
    <w:rsid w:val="004F1CC6"/>
    <w:rsid w:val="004F26F7"/>
    <w:rsid w:val="004F2989"/>
    <w:rsid w:val="004F2B3A"/>
    <w:rsid w:val="004F2D14"/>
    <w:rsid w:val="004F38D7"/>
    <w:rsid w:val="004F433A"/>
    <w:rsid w:val="004F4F45"/>
    <w:rsid w:val="004F6649"/>
    <w:rsid w:val="004F68C9"/>
    <w:rsid w:val="004F7071"/>
    <w:rsid w:val="004F799C"/>
    <w:rsid w:val="005021C6"/>
    <w:rsid w:val="005053DC"/>
    <w:rsid w:val="0050561B"/>
    <w:rsid w:val="005073EF"/>
    <w:rsid w:val="005108C7"/>
    <w:rsid w:val="005109D2"/>
    <w:rsid w:val="005110E1"/>
    <w:rsid w:val="005124B5"/>
    <w:rsid w:val="00512B14"/>
    <w:rsid w:val="00514E57"/>
    <w:rsid w:val="005201EC"/>
    <w:rsid w:val="005204B6"/>
    <w:rsid w:val="00520968"/>
    <w:rsid w:val="00522338"/>
    <w:rsid w:val="0052235E"/>
    <w:rsid w:val="00523123"/>
    <w:rsid w:val="005253E3"/>
    <w:rsid w:val="00526222"/>
    <w:rsid w:val="00526880"/>
    <w:rsid w:val="00526EA3"/>
    <w:rsid w:val="0053239D"/>
    <w:rsid w:val="00534A40"/>
    <w:rsid w:val="00535CBC"/>
    <w:rsid w:val="00536E04"/>
    <w:rsid w:val="0054047A"/>
    <w:rsid w:val="00540EB7"/>
    <w:rsid w:val="00540FD1"/>
    <w:rsid w:val="00551367"/>
    <w:rsid w:val="00552E31"/>
    <w:rsid w:val="00554126"/>
    <w:rsid w:val="005547A9"/>
    <w:rsid w:val="0055586C"/>
    <w:rsid w:val="00560F72"/>
    <w:rsid w:val="00564A36"/>
    <w:rsid w:val="0057046F"/>
    <w:rsid w:val="005716E0"/>
    <w:rsid w:val="00573E5B"/>
    <w:rsid w:val="00575877"/>
    <w:rsid w:val="00577394"/>
    <w:rsid w:val="00577BC0"/>
    <w:rsid w:val="00581D13"/>
    <w:rsid w:val="00582F5E"/>
    <w:rsid w:val="00583436"/>
    <w:rsid w:val="00583AE1"/>
    <w:rsid w:val="00583E19"/>
    <w:rsid w:val="0058650B"/>
    <w:rsid w:val="0058741B"/>
    <w:rsid w:val="00587917"/>
    <w:rsid w:val="00590E2D"/>
    <w:rsid w:val="00592C7A"/>
    <w:rsid w:val="00596BAE"/>
    <w:rsid w:val="00597A02"/>
    <w:rsid w:val="005A0453"/>
    <w:rsid w:val="005A1326"/>
    <w:rsid w:val="005A3E4C"/>
    <w:rsid w:val="005A43C2"/>
    <w:rsid w:val="005A4E14"/>
    <w:rsid w:val="005B0A00"/>
    <w:rsid w:val="005B0A4D"/>
    <w:rsid w:val="005B34C1"/>
    <w:rsid w:val="005B4CF8"/>
    <w:rsid w:val="005B6A29"/>
    <w:rsid w:val="005C0572"/>
    <w:rsid w:val="005C2CFA"/>
    <w:rsid w:val="005C3170"/>
    <w:rsid w:val="005C3C17"/>
    <w:rsid w:val="005C694E"/>
    <w:rsid w:val="005C7F18"/>
    <w:rsid w:val="005D1A75"/>
    <w:rsid w:val="005D483B"/>
    <w:rsid w:val="005D757D"/>
    <w:rsid w:val="005D7EDE"/>
    <w:rsid w:val="005E1B24"/>
    <w:rsid w:val="005E2B69"/>
    <w:rsid w:val="005E340A"/>
    <w:rsid w:val="005E34E0"/>
    <w:rsid w:val="005E4BA8"/>
    <w:rsid w:val="005E6B67"/>
    <w:rsid w:val="005E7FDC"/>
    <w:rsid w:val="005F06E8"/>
    <w:rsid w:val="005F1BE4"/>
    <w:rsid w:val="005F3A38"/>
    <w:rsid w:val="005F43A4"/>
    <w:rsid w:val="005F4825"/>
    <w:rsid w:val="005F6CD5"/>
    <w:rsid w:val="005F73D6"/>
    <w:rsid w:val="005F7ACC"/>
    <w:rsid w:val="00601E17"/>
    <w:rsid w:val="00605DAE"/>
    <w:rsid w:val="00606E31"/>
    <w:rsid w:val="00610EB8"/>
    <w:rsid w:val="006115EB"/>
    <w:rsid w:val="00611AF3"/>
    <w:rsid w:val="006124E2"/>
    <w:rsid w:val="00612615"/>
    <w:rsid w:val="006130D5"/>
    <w:rsid w:val="00614766"/>
    <w:rsid w:val="0061608C"/>
    <w:rsid w:val="00616449"/>
    <w:rsid w:val="00616E9C"/>
    <w:rsid w:val="00624581"/>
    <w:rsid w:val="006256A0"/>
    <w:rsid w:val="00627016"/>
    <w:rsid w:val="00627806"/>
    <w:rsid w:val="00630BEE"/>
    <w:rsid w:val="0063302A"/>
    <w:rsid w:val="00635760"/>
    <w:rsid w:val="006426DC"/>
    <w:rsid w:val="00647C73"/>
    <w:rsid w:val="0065435D"/>
    <w:rsid w:val="00655CE7"/>
    <w:rsid w:val="006579E2"/>
    <w:rsid w:val="0066056C"/>
    <w:rsid w:val="00665A22"/>
    <w:rsid w:val="00665B01"/>
    <w:rsid w:val="00666AF5"/>
    <w:rsid w:val="00666C3F"/>
    <w:rsid w:val="00667C02"/>
    <w:rsid w:val="00673C47"/>
    <w:rsid w:val="0067466E"/>
    <w:rsid w:val="00675A8C"/>
    <w:rsid w:val="006775D0"/>
    <w:rsid w:val="00681B75"/>
    <w:rsid w:val="00682DE6"/>
    <w:rsid w:val="00684C5C"/>
    <w:rsid w:val="00686502"/>
    <w:rsid w:val="00687604"/>
    <w:rsid w:val="00687829"/>
    <w:rsid w:val="00691314"/>
    <w:rsid w:val="006968EC"/>
    <w:rsid w:val="00696E25"/>
    <w:rsid w:val="00697FA2"/>
    <w:rsid w:val="006A239D"/>
    <w:rsid w:val="006A323C"/>
    <w:rsid w:val="006A3F92"/>
    <w:rsid w:val="006A47C2"/>
    <w:rsid w:val="006A50D4"/>
    <w:rsid w:val="006A79B5"/>
    <w:rsid w:val="006B1AD9"/>
    <w:rsid w:val="006B2094"/>
    <w:rsid w:val="006B2570"/>
    <w:rsid w:val="006B36B0"/>
    <w:rsid w:val="006B3867"/>
    <w:rsid w:val="006B44C0"/>
    <w:rsid w:val="006B5E15"/>
    <w:rsid w:val="006B73DA"/>
    <w:rsid w:val="006C0207"/>
    <w:rsid w:val="006C02A6"/>
    <w:rsid w:val="006C0BFB"/>
    <w:rsid w:val="006C0F73"/>
    <w:rsid w:val="006C232B"/>
    <w:rsid w:val="006C69C7"/>
    <w:rsid w:val="006C7E78"/>
    <w:rsid w:val="006D0529"/>
    <w:rsid w:val="006D2963"/>
    <w:rsid w:val="006D2F69"/>
    <w:rsid w:val="006D49DA"/>
    <w:rsid w:val="006D6152"/>
    <w:rsid w:val="006D6523"/>
    <w:rsid w:val="006D6618"/>
    <w:rsid w:val="006D7018"/>
    <w:rsid w:val="006D720E"/>
    <w:rsid w:val="006D72E6"/>
    <w:rsid w:val="006E3D73"/>
    <w:rsid w:val="006E4996"/>
    <w:rsid w:val="006E598B"/>
    <w:rsid w:val="006F11C8"/>
    <w:rsid w:val="006F1B39"/>
    <w:rsid w:val="006F52A0"/>
    <w:rsid w:val="006F5B35"/>
    <w:rsid w:val="007065DC"/>
    <w:rsid w:val="007138AF"/>
    <w:rsid w:val="00715FAD"/>
    <w:rsid w:val="007212E6"/>
    <w:rsid w:val="00721C40"/>
    <w:rsid w:val="00721CBB"/>
    <w:rsid w:val="00721EA7"/>
    <w:rsid w:val="007226D5"/>
    <w:rsid w:val="00724D12"/>
    <w:rsid w:val="00731BD3"/>
    <w:rsid w:val="00733CC8"/>
    <w:rsid w:val="007368C0"/>
    <w:rsid w:val="007416DF"/>
    <w:rsid w:val="00741D5A"/>
    <w:rsid w:val="0074471E"/>
    <w:rsid w:val="00745084"/>
    <w:rsid w:val="00745713"/>
    <w:rsid w:val="0074662A"/>
    <w:rsid w:val="00746A81"/>
    <w:rsid w:val="00752001"/>
    <w:rsid w:val="007528EA"/>
    <w:rsid w:val="00757398"/>
    <w:rsid w:val="00760127"/>
    <w:rsid w:val="00760F6B"/>
    <w:rsid w:val="00767D9D"/>
    <w:rsid w:val="00770434"/>
    <w:rsid w:val="007720F9"/>
    <w:rsid w:val="007735E4"/>
    <w:rsid w:val="007737D9"/>
    <w:rsid w:val="007833F5"/>
    <w:rsid w:val="00783CC1"/>
    <w:rsid w:val="00786153"/>
    <w:rsid w:val="007862B7"/>
    <w:rsid w:val="007869D3"/>
    <w:rsid w:val="00786A98"/>
    <w:rsid w:val="007920E5"/>
    <w:rsid w:val="00795517"/>
    <w:rsid w:val="00795E07"/>
    <w:rsid w:val="007A1A90"/>
    <w:rsid w:val="007A260D"/>
    <w:rsid w:val="007A26E4"/>
    <w:rsid w:val="007A31A9"/>
    <w:rsid w:val="007A6657"/>
    <w:rsid w:val="007A6B0A"/>
    <w:rsid w:val="007B0F23"/>
    <w:rsid w:val="007B1EAD"/>
    <w:rsid w:val="007B34AB"/>
    <w:rsid w:val="007B39BF"/>
    <w:rsid w:val="007B44B1"/>
    <w:rsid w:val="007B49F0"/>
    <w:rsid w:val="007B573E"/>
    <w:rsid w:val="007B5B12"/>
    <w:rsid w:val="007B617C"/>
    <w:rsid w:val="007B6ECD"/>
    <w:rsid w:val="007B70F8"/>
    <w:rsid w:val="007C1668"/>
    <w:rsid w:val="007C20E4"/>
    <w:rsid w:val="007C2879"/>
    <w:rsid w:val="007C31B0"/>
    <w:rsid w:val="007C3C62"/>
    <w:rsid w:val="007C50AE"/>
    <w:rsid w:val="007D0454"/>
    <w:rsid w:val="007D050A"/>
    <w:rsid w:val="007D2672"/>
    <w:rsid w:val="007D2B84"/>
    <w:rsid w:val="007D3443"/>
    <w:rsid w:val="007D344D"/>
    <w:rsid w:val="007D4963"/>
    <w:rsid w:val="007D49A4"/>
    <w:rsid w:val="007D6887"/>
    <w:rsid w:val="007D7A81"/>
    <w:rsid w:val="007D7CEE"/>
    <w:rsid w:val="007E04B0"/>
    <w:rsid w:val="007E1DE7"/>
    <w:rsid w:val="007E23F3"/>
    <w:rsid w:val="007E2753"/>
    <w:rsid w:val="007E378B"/>
    <w:rsid w:val="007E381F"/>
    <w:rsid w:val="007E4056"/>
    <w:rsid w:val="007E45A4"/>
    <w:rsid w:val="007E4775"/>
    <w:rsid w:val="007E4A4F"/>
    <w:rsid w:val="007E5EE1"/>
    <w:rsid w:val="007E73D5"/>
    <w:rsid w:val="007F0374"/>
    <w:rsid w:val="007F23F8"/>
    <w:rsid w:val="007F408E"/>
    <w:rsid w:val="007F41AE"/>
    <w:rsid w:val="0080213A"/>
    <w:rsid w:val="008029FA"/>
    <w:rsid w:val="00803279"/>
    <w:rsid w:val="008048A4"/>
    <w:rsid w:val="008062E4"/>
    <w:rsid w:val="00807ABD"/>
    <w:rsid w:val="00812166"/>
    <w:rsid w:val="008121AA"/>
    <w:rsid w:val="008122D0"/>
    <w:rsid w:val="00812432"/>
    <w:rsid w:val="0081347A"/>
    <w:rsid w:val="00820068"/>
    <w:rsid w:val="008203B6"/>
    <w:rsid w:val="00821072"/>
    <w:rsid w:val="00821907"/>
    <w:rsid w:val="008220CC"/>
    <w:rsid w:val="00822F4E"/>
    <w:rsid w:val="00824C05"/>
    <w:rsid w:val="008276C8"/>
    <w:rsid w:val="00827CA7"/>
    <w:rsid w:val="00830C06"/>
    <w:rsid w:val="008330A0"/>
    <w:rsid w:val="008364B5"/>
    <w:rsid w:val="008376DC"/>
    <w:rsid w:val="00837CF0"/>
    <w:rsid w:val="0084158C"/>
    <w:rsid w:val="008420B2"/>
    <w:rsid w:val="0084424E"/>
    <w:rsid w:val="00850D85"/>
    <w:rsid w:val="00853006"/>
    <w:rsid w:val="008540E0"/>
    <w:rsid w:val="0085413E"/>
    <w:rsid w:val="0085507F"/>
    <w:rsid w:val="00855348"/>
    <w:rsid w:val="00856431"/>
    <w:rsid w:val="00861E8F"/>
    <w:rsid w:val="00862458"/>
    <w:rsid w:val="0086515A"/>
    <w:rsid w:val="00865785"/>
    <w:rsid w:val="00865FD4"/>
    <w:rsid w:val="0086642B"/>
    <w:rsid w:val="00866A23"/>
    <w:rsid w:val="008700E2"/>
    <w:rsid w:val="00870EB3"/>
    <w:rsid w:val="00875388"/>
    <w:rsid w:val="00875920"/>
    <w:rsid w:val="008760EF"/>
    <w:rsid w:val="00877B7F"/>
    <w:rsid w:val="00877EFE"/>
    <w:rsid w:val="00882633"/>
    <w:rsid w:val="00882B6C"/>
    <w:rsid w:val="00883F6C"/>
    <w:rsid w:val="0088690A"/>
    <w:rsid w:val="008878D0"/>
    <w:rsid w:val="00887AF1"/>
    <w:rsid w:val="00887B90"/>
    <w:rsid w:val="00887BA3"/>
    <w:rsid w:val="00891547"/>
    <w:rsid w:val="00894772"/>
    <w:rsid w:val="0089651B"/>
    <w:rsid w:val="00897D5C"/>
    <w:rsid w:val="008A0FC9"/>
    <w:rsid w:val="008A1FE2"/>
    <w:rsid w:val="008A5128"/>
    <w:rsid w:val="008A5E74"/>
    <w:rsid w:val="008A638C"/>
    <w:rsid w:val="008A71D9"/>
    <w:rsid w:val="008A7488"/>
    <w:rsid w:val="008B3974"/>
    <w:rsid w:val="008B79A1"/>
    <w:rsid w:val="008B7ECA"/>
    <w:rsid w:val="008C138F"/>
    <w:rsid w:val="008C1BA6"/>
    <w:rsid w:val="008C2056"/>
    <w:rsid w:val="008C27F3"/>
    <w:rsid w:val="008C37C8"/>
    <w:rsid w:val="008C4C85"/>
    <w:rsid w:val="008C5605"/>
    <w:rsid w:val="008C5CFB"/>
    <w:rsid w:val="008C6FF9"/>
    <w:rsid w:val="008C738F"/>
    <w:rsid w:val="008C7500"/>
    <w:rsid w:val="008D199C"/>
    <w:rsid w:val="008D2A32"/>
    <w:rsid w:val="008D2E06"/>
    <w:rsid w:val="008D3D9A"/>
    <w:rsid w:val="008D5B90"/>
    <w:rsid w:val="008D64A2"/>
    <w:rsid w:val="008D7D62"/>
    <w:rsid w:val="008E128C"/>
    <w:rsid w:val="008E15A7"/>
    <w:rsid w:val="008E1D7A"/>
    <w:rsid w:val="008E51CA"/>
    <w:rsid w:val="008F2715"/>
    <w:rsid w:val="008F3188"/>
    <w:rsid w:val="008F4869"/>
    <w:rsid w:val="008F4E9A"/>
    <w:rsid w:val="008F525F"/>
    <w:rsid w:val="008F52CE"/>
    <w:rsid w:val="008F54D7"/>
    <w:rsid w:val="008F73D9"/>
    <w:rsid w:val="00901C65"/>
    <w:rsid w:val="0090287C"/>
    <w:rsid w:val="009028B8"/>
    <w:rsid w:val="00902BE3"/>
    <w:rsid w:val="0090767B"/>
    <w:rsid w:val="0091006D"/>
    <w:rsid w:val="00910803"/>
    <w:rsid w:val="0091319C"/>
    <w:rsid w:val="00913EEC"/>
    <w:rsid w:val="00913F2E"/>
    <w:rsid w:val="009142D4"/>
    <w:rsid w:val="0091458D"/>
    <w:rsid w:val="0091584F"/>
    <w:rsid w:val="00916348"/>
    <w:rsid w:val="00917240"/>
    <w:rsid w:val="009238E2"/>
    <w:rsid w:val="00923AC9"/>
    <w:rsid w:val="009243E0"/>
    <w:rsid w:val="009249DA"/>
    <w:rsid w:val="00926865"/>
    <w:rsid w:val="00930102"/>
    <w:rsid w:val="009307E4"/>
    <w:rsid w:val="009329E9"/>
    <w:rsid w:val="00934652"/>
    <w:rsid w:val="009347C8"/>
    <w:rsid w:val="0093594E"/>
    <w:rsid w:val="00935DDC"/>
    <w:rsid w:val="00936503"/>
    <w:rsid w:val="009401EB"/>
    <w:rsid w:val="00940E19"/>
    <w:rsid w:val="00941B78"/>
    <w:rsid w:val="00941C17"/>
    <w:rsid w:val="00943DD4"/>
    <w:rsid w:val="009451B6"/>
    <w:rsid w:val="00945EC5"/>
    <w:rsid w:val="00946546"/>
    <w:rsid w:val="0094714F"/>
    <w:rsid w:val="00951BE7"/>
    <w:rsid w:val="00952613"/>
    <w:rsid w:val="009530AB"/>
    <w:rsid w:val="009530FA"/>
    <w:rsid w:val="00954056"/>
    <w:rsid w:val="00954162"/>
    <w:rsid w:val="00954EB0"/>
    <w:rsid w:val="009557B6"/>
    <w:rsid w:val="009566D7"/>
    <w:rsid w:val="00961AD4"/>
    <w:rsid w:val="009629ED"/>
    <w:rsid w:val="0096514A"/>
    <w:rsid w:val="00965420"/>
    <w:rsid w:val="0096621A"/>
    <w:rsid w:val="00966D2F"/>
    <w:rsid w:val="00967CBD"/>
    <w:rsid w:val="00970768"/>
    <w:rsid w:val="00971E3D"/>
    <w:rsid w:val="009722C8"/>
    <w:rsid w:val="0097313B"/>
    <w:rsid w:val="00974B60"/>
    <w:rsid w:val="00976301"/>
    <w:rsid w:val="00977DAC"/>
    <w:rsid w:val="009808FE"/>
    <w:rsid w:val="009810D1"/>
    <w:rsid w:val="009820FE"/>
    <w:rsid w:val="00985DB4"/>
    <w:rsid w:val="0098721E"/>
    <w:rsid w:val="00990833"/>
    <w:rsid w:val="0099183E"/>
    <w:rsid w:val="009934FD"/>
    <w:rsid w:val="0099360B"/>
    <w:rsid w:val="009A11F3"/>
    <w:rsid w:val="009A460F"/>
    <w:rsid w:val="009A6305"/>
    <w:rsid w:val="009A7CBB"/>
    <w:rsid w:val="009B0250"/>
    <w:rsid w:val="009B45A8"/>
    <w:rsid w:val="009B4E7D"/>
    <w:rsid w:val="009B6525"/>
    <w:rsid w:val="009B6533"/>
    <w:rsid w:val="009B7737"/>
    <w:rsid w:val="009B7914"/>
    <w:rsid w:val="009C135C"/>
    <w:rsid w:val="009C7844"/>
    <w:rsid w:val="009D02C9"/>
    <w:rsid w:val="009D02DF"/>
    <w:rsid w:val="009D0E58"/>
    <w:rsid w:val="009D33AB"/>
    <w:rsid w:val="009D63AA"/>
    <w:rsid w:val="009D69CB"/>
    <w:rsid w:val="009D6E87"/>
    <w:rsid w:val="009E15A0"/>
    <w:rsid w:val="009E457B"/>
    <w:rsid w:val="009E5210"/>
    <w:rsid w:val="009E6BAE"/>
    <w:rsid w:val="009F2714"/>
    <w:rsid w:val="009F4AC9"/>
    <w:rsid w:val="009F4CCA"/>
    <w:rsid w:val="009F67E1"/>
    <w:rsid w:val="009F71A3"/>
    <w:rsid w:val="009F7C0A"/>
    <w:rsid w:val="00A00B89"/>
    <w:rsid w:val="00A01EBA"/>
    <w:rsid w:val="00A01F28"/>
    <w:rsid w:val="00A03923"/>
    <w:rsid w:val="00A044D0"/>
    <w:rsid w:val="00A05F50"/>
    <w:rsid w:val="00A077DC"/>
    <w:rsid w:val="00A10048"/>
    <w:rsid w:val="00A112FF"/>
    <w:rsid w:val="00A11930"/>
    <w:rsid w:val="00A173FC"/>
    <w:rsid w:val="00A216DF"/>
    <w:rsid w:val="00A23408"/>
    <w:rsid w:val="00A24681"/>
    <w:rsid w:val="00A24A2C"/>
    <w:rsid w:val="00A252FD"/>
    <w:rsid w:val="00A259A0"/>
    <w:rsid w:val="00A25B77"/>
    <w:rsid w:val="00A27C3A"/>
    <w:rsid w:val="00A305BE"/>
    <w:rsid w:val="00A31271"/>
    <w:rsid w:val="00A346B4"/>
    <w:rsid w:val="00A34CCB"/>
    <w:rsid w:val="00A34F02"/>
    <w:rsid w:val="00A350ED"/>
    <w:rsid w:val="00A35786"/>
    <w:rsid w:val="00A358F7"/>
    <w:rsid w:val="00A3732D"/>
    <w:rsid w:val="00A4006D"/>
    <w:rsid w:val="00A418FA"/>
    <w:rsid w:val="00A421AB"/>
    <w:rsid w:val="00A4328A"/>
    <w:rsid w:val="00A45671"/>
    <w:rsid w:val="00A472E9"/>
    <w:rsid w:val="00A50E70"/>
    <w:rsid w:val="00A51264"/>
    <w:rsid w:val="00A53795"/>
    <w:rsid w:val="00A56975"/>
    <w:rsid w:val="00A56D06"/>
    <w:rsid w:val="00A61D6B"/>
    <w:rsid w:val="00A61E38"/>
    <w:rsid w:val="00A67C85"/>
    <w:rsid w:val="00A72BDB"/>
    <w:rsid w:val="00A74535"/>
    <w:rsid w:val="00A75F64"/>
    <w:rsid w:val="00A763C8"/>
    <w:rsid w:val="00A8321B"/>
    <w:rsid w:val="00A846D7"/>
    <w:rsid w:val="00A84B85"/>
    <w:rsid w:val="00A8557F"/>
    <w:rsid w:val="00A920FB"/>
    <w:rsid w:val="00A92776"/>
    <w:rsid w:val="00AA71AC"/>
    <w:rsid w:val="00AA731B"/>
    <w:rsid w:val="00AA7CAD"/>
    <w:rsid w:val="00AB273D"/>
    <w:rsid w:val="00AB2995"/>
    <w:rsid w:val="00AB397D"/>
    <w:rsid w:val="00AB5275"/>
    <w:rsid w:val="00AB57E2"/>
    <w:rsid w:val="00AB67A9"/>
    <w:rsid w:val="00AB6AFA"/>
    <w:rsid w:val="00AB7BB1"/>
    <w:rsid w:val="00AB7DAE"/>
    <w:rsid w:val="00AC01A3"/>
    <w:rsid w:val="00AC2D34"/>
    <w:rsid w:val="00AC2F26"/>
    <w:rsid w:val="00AC302A"/>
    <w:rsid w:val="00AC30FA"/>
    <w:rsid w:val="00AC390C"/>
    <w:rsid w:val="00AC4051"/>
    <w:rsid w:val="00AC54ED"/>
    <w:rsid w:val="00AC627F"/>
    <w:rsid w:val="00AC76C1"/>
    <w:rsid w:val="00AC775E"/>
    <w:rsid w:val="00AC7EAB"/>
    <w:rsid w:val="00AD0B05"/>
    <w:rsid w:val="00AD24A2"/>
    <w:rsid w:val="00AD25EF"/>
    <w:rsid w:val="00AD3BCF"/>
    <w:rsid w:val="00AE22F1"/>
    <w:rsid w:val="00AE303F"/>
    <w:rsid w:val="00AE5502"/>
    <w:rsid w:val="00AE571C"/>
    <w:rsid w:val="00AE5936"/>
    <w:rsid w:val="00AE6129"/>
    <w:rsid w:val="00AE63C0"/>
    <w:rsid w:val="00AE7442"/>
    <w:rsid w:val="00AE7D45"/>
    <w:rsid w:val="00AF077A"/>
    <w:rsid w:val="00AF16B1"/>
    <w:rsid w:val="00AF1EC9"/>
    <w:rsid w:val="00AF22AC"/>
    <w:rsid w:val="00AF236B"/>
    <w:rsid w:val="00AF3624"/>
    <w:rsid w:val="00AF3CDC"/>
    <w:rsid w:val="00AF3F16"/>
    <w:rsid w:val="00AF4B6D"/>
    <w:rsid w:val="00AF4B85"/>
    <w:rsid w:val="00AF7047"/>
    <w:rsid w:val="00B03BD5"/>
    <w:rsid w:val="00B04958"/>
    <w:rsid w:val="00B04AD2"/>
    <w:rsid w:val="00B04D38"/>
    <w:rsid w:val="00B0604A"/>
    <w:rsid w:val="00B06253"/>
    <w:rsid w:val="00B06BF5"/>
    <w:rsid w:val="00B10BAE"/>
    <w:rsid w:val="00B114BD"/>
    <w:rsid w:val="00B11F45"/>
    <w:rsid w:val="00B121E6"/>
    <w:rsid w:val="00B13FA7"/>
    <w:rsid w:val="00B14055"/>
    <w:rsid w:val="00B149E7"/>
    <w:rsid w:val="00B16B1B"/>
    <w:rsid w:val="00B16C49"/>
    <w:rsid w:val="00B17013"/>
    <w:rsid w:val="00B1703C"/>
    <w:rsid w:val="00B22686"/>
    <w:rsid w:val="00B2283A"/>
    <w:rsid w:val="00B22CE1"/>
    <w:rsid w:val="00B2378B"/>
    <w:rsid w:val="00B23FF7"/>
    <w:rsid w:val="00B2763D"/>
    <w:rsid w:val="00B27E5D"/>
    <w:rsid w:val="00B30E84"/>
    <w:rsid w:val="00B3300F"/>
    <w:rsid w:val="00B33DF5"/>
    <w:rsid w:val="00B349E2"/>
    <w:rsid w:val="00B36A56"/>
    <w:rsid w:val="00B40E76"/>
    <w:rsid w:val="00B41F28"/>
    <w:rsid w:val="00B42FD3"/>
    <w:rsid w:val="00B43AFF"/>
    <w:rsid w:val="00B44FA4"/>
    <w:rsid w:val="00B4570B"/>
    <w:rsid w:val="00B459DA"/>
    <w:rsid w:val="00B5380F"/>
    <w:rsid w:val="00B54BF0"/>
    <w:rsid w:val="00B55F54"/>
    <w:rsid w:val="00B5639E"/>
    <w:rsid w:val="00B56FBC"/>
    <w:rsid w:val="00B61633"/>
    <w:rsid w:val="00B62489"/>
    <w:rsid w:val="00B6322D"/>
    <w:rsid w:val="00B63E7E"/>
    <w:rsid w:val="00B67EFA"/>
    <w:rsid w:val="00B708FD"/>
    <w:rsid w:val="00B70B83"/>
    <w:rsid w:val="00B73B86"/>
    <w:rsid w:val="00B73DAB"/>
    <w:rsid w:val="00B744FC"/>
    <w:rsid w:val="00B74C4B"/>
    <w:rsid w:val="00B75AD1"/>
    <w:rsid w:val="00B77CE0"/>
    <w:rsid w:val="00B82145"/>
    <w:rsid w:val="00B82443"/>
    <w:rsid w:val="00B83FF0"/>
    <w:rsid w:val="00B8410A"/>
    <w:rsid w:val="00B84D05"/>
    <w:rsid w:val="00B856A1"/>
    <w:rsid w:val="00B87034"/>
    <w:rsid w:val="00B87E75"/>
    <w:rsid w:val="00B90007"/>
    <w:rsid w:val="00B92A4A"/>
    <w:rsid w:val="00B950BA"/>
    <w:rsid w:val="00B955B1"/>
    <w:rsid w:val="00BA16A3"/>
    <w:rsid w:val="00BA41FD"/>
    <w:rsid w:val="00BA54D2"/>
    <w:rsid w:val="00BA6C0A"/>
    <w:rsid w:val="00BA7FA3"/>
    <w:rsid w:val="00BB184E"/>
    <w:rsid w:val="00BB4357"/>
    <w:rsid w:val="00BB453D"/>
    <w:rsid w:val="00BC1C0A"/>
    <w:rsid w:val="00BC3442"/>
    <w:rsid w:val="00BC5B6A"/>
    <w:rsid w:val="00BC668C"/>
    <w:rsid w:val="00BD01A3"/>
    <w:rsid w:val="00BD0689"/>
    <w:rsid w:val="00BD069F"/>
    <w:rsid w:val="00BD4BA8"/>
    <w:rsid w:val="00BD4E85"/>
    <w:rsid w:val="00BD51B6"/>
    <w:rsid w:val="00BD5540"/>
    <w:rsid w:val="00BE1685"/>
    <w:rsid w:val="00BE199F"/>
    <w:rsid w:val="00BE1FF5"/>
    <w:rsid w:val="00BE3656"/>
    <w:rsid w:val="00BE39F8"/>
    <w:rsid w:val="00BE5FDA"/>
    <w:rsid w:val="00BE6605"/>
    <w:rsid w:val="00BE71A7"/>
    <w:rsid w:val="00BF02FF"/>
    <w:rsid w:val="00BF14D1"/>
    <w:rsid w:val="00BF4558"/>
    <w:rsid w:val="00BF5AC7"/>
    <w:rsid w:val="00C00AC7"/>
    <w:rsid w:val="00C00B60"/>
    <w:rsid w:val="00C00D90"/>
    <w:rsid w:val="00C00E3C"/>
    <w:rsid w:val="00C03208"/>
    <w:rsid w:val="00C03275"/>
    <w:rsid w:val="00C0363F"/>
    <w:rsid w:val="00C03903"/>
    <w:rsid w:val="00C041F1"/>
    <w:rsid w:val="00C07BD9"/>
    <w:rsid w:val="00C17993"/>
    <w:rsid w:val="00C21399"/>
    <w:rsid w:val="00C24F99"/>
    <w:rsid w:val="00C25BFE"/>
    <w:rsid w:val="00C26E56"/>
    <w:rsid w:val="00C278E3"/>
    <w:rsid w:val="00C321E6"/>
    <w:rsid w:val="00C32EAB"/>
    <w:rsid w:val="00C32FAB"/>
    <w:rsid w:val="00C33258"/>
    <w:rsid w:val="00C33690"/>
    <w:rsid w:val="00C33F51"/>
    <w:rsid w:val="00C349D3"/>
    <w:rsid w:val="00C408CB"/>
    <w:rsid w:val="00C411B1"/>
    <w:rsid w:val="00C417DC"/>
    <w:rsid w:val="00C4199F"/>
    <w:rsid w:val="00C43F39"/>
    <w:rsid w:val="00C466E4"/>
    <w:rsid w:val="00C506DB"/>
    <w:rsid w:val="00C50CEA"/>
    <w:rsid w:val="00C50E30"/>
    <w:rsid w:val="00C544A0"/>
    <w:rsid w:val="00C5499C"/>
    <w:rsid w:val="00C56224"/>
    <w:rsid w:val="00C56344"/>
    <w:rsid w:val="00C57D79"/>
    <w:rsid w:val="00C604F2"/>
    <w:rsid w:val="00C60945"/>
    <w:rsid w:val="00C6298A"/>
    <w:rsid w:val="00C62C94"/>
    <w:rsid w:val="00C64DE6"/>
    <w:rsid w:val="00C654FB"/>
    <w:rsid w:val="00C655AE"/>
    <w:rsid w:val="00C658C6"/>
    <w:rsid w:val="00C65EF7"/>
    <w:rsid w:val="00C668BA"/>
    <w:rsid w:val="00C70881"/>
    <w:rsid w:val="00C72783"/>
    <w:rsid w:val="00C72E28"/>
    <w:rsid w:val="00C733B1"/>
    <w:rsid w:val="00C74D42"/>
    <w:rsid w:val="00C75DBC"/>
    <w:rsid w:val="00C76BAF"/>
    <w:rsid w:val="00C76CE7"/>
    <w:rsid w:val="00C77A89"/>
    <w:rsid w:val="00C77EFC"/>
    <w:rsid w:val="00C822B9"/>
    <w:rsid w:val="00C82301"/>
    <w:rsid w:val="00C824F0"/>
    <w:rsid w:val="00C83833"/>
    <w:rsid w:val="00C87401"/>
    <w:rsid w:val="00C90611"/>
    <w:rsid w:val="00C90641"/>
    <w:rsid w:val="00C928B9"/>
    <w:rsid w:val="00C9308E"/>
    <w:rsid w:val="00C9398C"/>
    <w:rsid w:val="00C973FD"/>
    <w:rsid w:val="00C97CC1"/>
    <w:rsid w:val="00CA1C84"/>
    <w:rsid w:val="00CA2B67"/>
    <w:rsid w:val="00CA3759"/>
    <w:rsid w:val="00CA4A37"/>
    <w:rsid w:val="00CB497A"/>
    <w:rsid w:val="00CB5658"/>
    <w:rsid w:val="00CB5C01"/>
    <w:rsid w:val="00CB6943"/>
    <w:rsid w:val="00CB697E"/>
    <w:rsid w:val="00CB6FB9"/>
    <w:rsid w:val="00CC001E"/>
    <w:rsid w:val="00CC27F2"/>
    <w:rsid w:val="00CC4729"/>
    <w:rsid w:val="00CC489E"/>
    <w:rsid w:val="00CC4D19"/>
    <w:rsid w:val="00CC54CA"/>
    <w:rsid w:val="00CD22B0"/>
    <w:rsid w:val="00CD3C5C"/>
    <w:rsid w:val="00CD4815"/>
    <w:rsid w:val="00CD4EDF"/>
    <w:rsid w:val="00CD7EF0"/>
    <w:rsid w:val="00CE06B7"/>
    <w:rsid w:val="00CE1CE0"/>
    <w:rsid w:val="00CE6DA9"/>
    <w:rsid w:val="00CF05DA"/>
    <w:rsid w:val="00CF099B"/>
    <w:rsid w:val="00CF0F1E"/>
    <w:rsid w:val="00CF1106"/>
    <w:rsid w:val="00CF3905"/>
    <w:rsid w:val="00CF6107"/>
    <w:rsid w:val="00CF7D4C"/>
    <w:rsid w:val="00D03691"/>
    <w:rsid w:val="00D041B6"/>
    <w:rsid w:val="00D04D3E"/>
    <w:rsid w:val="00D06D41"/>
    <w:rsid w:val="00D07E33"/>
    <w:rsid w:val="00D126F0"/>
    <w:rsid w:val="00D12951"/>
    <w:rsid w:val="00D16449"/>
    <w:rsid w:val="00D17634"/>
    <w:rsid w:val="00D17749"/>
    <w:rsid w:val="00D215F2"/>
    <w:rsid w:val="00D267D5"/>
    <w:rsid w:val="00D267F4"/>
    <w:rsid w:val="00D26BA9"/>
    <w:rsid w:val="00D30051"/>
    <w:rsid w:val="00D30584"/>
    <w:rsid w:val="00D32782"/>
    <w:rsid w:val="00D32C3B"/>
    <w:rsid w:val="00D34989"/>
    <w:rsid w:val="00D34F9C"/>
    <w:rsid w:val="00D35156"/>
    <w:rsid w:val="00D3737F"/>
    <w:rsid w:val="00D402C7"/>
    <w:rsid w:val="00D40967"/>
    <w:rsid w:val="00D41FFA"/>
    <w:rsid w:val="00D4367D"/>
    <w:rsid w:val="00D461D6"/>
    <w:rsid w:val="00D463EC"/>
    <w:rsid w:val="00D47C2A"/>
    <w:rsid w:val="00D50CD7"/>
    <w:rsid w:val="00D50ED0"/>
    <w:rsid w:val="00D5125D"/>
    <w:rsid w:val="00D5126B"/>
    <w:rsid w:val="00D513AC"/>
    <w:rsid w:val="00D521C5"/>
    <w:rsid w:val="00D52935"/>
    <w:rsid w:val="00D5345C"/>
    <w:rsid w:val="00D54B14"/>
    <w:rsid w:val="00D56547"/>
    <w:rsid w:val="00D60202"/>
    <w:rsid w:val="00D607C1"/>
    <w:rsid w:val="00D60857"/>
    <w:rsid w:val="00D60EE0"/>
    <w:rsid w:val="00D631A6"/>
    <w:rsid w:val="00D643DB"/>
    <w:rsid w:val="00D652C0"/>
    <w:rsid w:val="00D66E3B"/>
    <w:rsid w:val="00D66EE0"/>
    <w:rsid w:val="00D672DF"/>
    <w:rsid w:val="00D67450"/>
    <w:rsid w:val="00D677BC"/>
    <w:rsid w:val="00D70EF4"/>
    <w:rsid w:val="00D7141D"/>
    <w:rsid w:val="00D7201B"/>
    <w:rsid w:val="00D72385"/>
    <w:rsid w:val="00D72D31"/>
    <w:rsid w:val="00D736A2"/>
    <w:rsid w:val="00D75D08"/>
    <w:rsid w:val="00D76366"/>
    <w:rsid w:val="00D775B8"/>
    <w:rsid w:val="00D77660"/>
    <w:rsid w:val="00D77A07"/>
    <w:rsid w:val="00D8024A"/>
    <w:rsid w:val="00D828C0"/>
    <w:rsid w:val="00D83AE6"/>
    <w:rsid w:val="00D83B48"/>
    <w:rsid w:val="00D85076"/>
    <w:rsid w:val="00D874D5"/>
    <w:rsid w:val="00D901B7"/>
    <w:rsid w:val="00D903AB"/>
    <w:rsid w:val="00D91DE0"/>
    <w:rsid w:val="00D931D7"/>
    <w:rsid w:val="00D93F16"/>
    <w:rsid w:val="00D9456A"/>
    <w:rsid w:val="00D97F29"/>
    <w:rsid w:val="00DA043F"/>
    <w:rsid w:val="00DA0766"/>
    <w:rsid w:val="00DA0E2C"/>
    <w:rsid w:val="00DA1ECD"/>
    <w:rsid w:val="00DA2269"/>
    <w:rsid w:val="00DA299A"/>
    <w:rsid w:val="00DA4BF5"/>
    <w:rsid w:val="00DA4FAD"/>
    <w:rsid w:val="00DA5161"/>
    <w:rsid w:val="00DA5D3D"/>
    <w:rsid w:val="00DA6302"/>
    <w:rsid w:val="00DA7B40"/>
    <w:rsid w:val="00DB1385"/>
    <w:rsid w:val="00DB3E07"/>
    <w:rsid w:val="00DB4B96"/>
    <w:rsid w:val="00DB6629"/>
    <w:rsid w:val="00DB66EA"/>
    <w:rsid w:val="00DB68A4"/>
    <w:rsid w:val="00DB6B1C"/>
    <w:rsid w:val="00DB6EF0"/>
    <w:rsid w:val="00DC04AF"/>
    <w:rsid w:val="00DC1B76"/>
    <w:rsid w:val="00DC1E8B"/>
    <w:rsid w:val="00DC2547"/>
    <w:rsid w:val="00DC2AEB"/>
    <w:rsid w:val="00DC302F"/>
    <w:rsid w:val="00DC3117"/>
    <w:rsid w:val="00DC5BDD"/>
    <w:rsid w:val="00DC7023"/>
    <w:rsid w:val="00DD094E"/>
    <w:rsid w:val="00DD352F"/>
    <w:rsid w:val="00DD3ABC"/>
    <w:rsid w:val="00DE1331"/>
    <w:rsid w:val="00DE23D9"/>
    <w:rsid w:val="00DE27CD"/>
    <w:rsid w:val="00DE379F"/>
    <w:rsid w:val="00DE38E2"/>
    <w:rsid w:val="00DE4FFA"/>
    <w:rsid w:val="00DE67BD"/>
    <w:rsid w:val="00DE7062"/>
    <w:rsid w:val="00DF2C8C"/>
    <w:rsid w:val="00DF2CCF"/>
    <w:rsid w:val="00DF2F91"/>
    <w:rsid w:val="00DF4D29"/>
    <w:rsid w:val="00DF5971"/>
    <w:rsid w:val="00DF5E19"/>
    <w:rsid w:val="00DF6A49"/>
    <w:rsid w:val="00E016E4"/>
    <w:rsid w:val="00E01C8F"/>
    <w:rsid w:val="00E0235B"/>
    <w:rsid w:val="00E029D5"/>
    <w:rsid w:val="00E048AD"/>
    <w:rsid w:val="00E04B51"/>
    <w:rsid w:val="00E05261"/>
    <w:rsid w:val="00E05C70"/>
    <w:rsid w:val="00E074B3"/>
    <w:rsid w:val="00E07E5C"/>
    <w:rsid w:val="00E10F3E"/>
    <w:rsid w:val="00E11458"/>
    <w:rsid w:val="00E1275F"/>
    <w:rsid w:val="00E13DC4"/>
    <w:rsid w:val="00E151F4"/>
    <w:rsid w:val="00E15B17"/>
    <w:rsid w:val="00E1644F"/>
    <w:rsid w:val="00E17D95"/>
    <w:rsid w:val="00E20BAA"/>
    <w:rsid w:val="00E21E44"/>
    <w:rsid w:val="00E22B05"/>
    <w:rsid w:val="00E2336C"/>
    <w:rsid w:val="00E2498E"/>
    <w:rsid w:val="00E25983"/>
    <w:rsid w:val="00E262B0"/>
    <w:rsid w:val="00E312F6"/>
    <w:rsid w:val="00E3627B"/>
    <w:rsid w:val="00E36D3E"/>
    <w:rsid w:val="00E401C0"/>
    <w:rsid w:val="00E43C07"/>
    <w:rsid w:val="00E455B6"/>
    <w:rsid w:val="00E506F6"/>
    <w:rsid w:val="00E5200D"/>
    <w:rsid w:val="00E5246D"/>
    <w:rsid w:val="00E53C81"/>
    <w:rsid w:val="00E5426F"/>
    <w:rsid w:val="00E54CBB"/>
    <w:rsid w:val="00E579C6"/>
    <w:rsid w:val="00E656EF"/>
    <w:rsid w:val="00E65B1F"/>
    <w:rsid w:val="00E67C49"/>
    <w:rsid w:val="00E70BE3"/>
    <w:rsid w:val="00E71147"/>
    <w:rsid w:val="00E715FE"/>
    <w:rsid w:val="00E720F4"/>
    <w:rsid w:val="00E73882"/>
    <w:rsid w:val="00E739FF"/>
    <w:rsid w:val="00E73B37"/>
    <w:rsid w:val="00E747B0"/>
    <w:rsid w:val="00E77005"/>
    <w:rsid w:val="00E806A4"/>
    <w:rsid w:val="00E82E2A"/>
    <w:rsid w:val="00E838FA"/>
    <w:rsid w:val="00E86B2D"/>
    <w:rsid w:val="00E87503"/>
    <w:rsid w:val="00E91168"/>
    <w:rsid w:val="00E923DC"/>
    <w:rsid w:val="00E9345C"/>
    <w:rsid w:val="00E93C27"/>
    <w:rsid w:val="00E94D16"/>
    <w:rsid w:val="00E9655C"/>
    <w:rsid w:val="00EA7D5D"/>
    <w:rsid w:val="00EB37E8"/>
    <w:rsid w:val="00EB490E"/>
    <w:rsid w:val="00EB49F7"/>
    <w:rsid w:val="00EB695A"/>
    <w:rsid w:val="00EB6E61"/>
    <w:rsid w:val="00EC2F76"/>
    <w:rsid w:val="00EC3957"/>
    <w:rsid w:val="00EC4018"/>
    <w:rsid w:val="00EC4AF3"/>
    <w:rsid w:val="00EC563C"/>
    <w:rsid w:val="00EC5EB8"/>
    <w:rsid w:val="00EC7E1D"/>
    <w:rsid w:val="00ED0D05"/>
    <w:rsid w:val="00ED3217"/>
    <w:rsid w:val="00ED35A0"/>
    <w:rsid w:val="00ED3733"/>
    <w:rsid w:val="00ED5EF5"/>
    <w:rsid w:val="00ED69E8"/>
    <w:rsid w:val="00EE0152"/>
    <w:rsid w:val="00EE216F"/>
    <w:rsid w:val="00EE31A3"/>
    <w:rsid w:val="00EE358A"/>
    <w:rsid w:val="00EE711A"/>
    <w:rsid w:val="00EF5A59"/>
    <w:rsid w:val="00EF6645"/>
    <w:rsid w:val="00F007FB"/>
    <w:rsid w:val="00F052FD"/>
    <w:rsid w:val="00F05BF5"/>
    <w:rsid w:val="00F06526"/>
    <w:rsid w:val="00F06F11"/>
    <w:rsid w:val="00F11681"/>
    <w:rsid w:val="00F1376F"/>
    <w:rsid w:val="00F138C6"/>
    <w:rsid w:val="00F13EF4"/>
    <w:rsid w:val="00F143B7"/>
    <w:rsid w:val="00F155A2"/>
    <w:rsid w:val="00F15D36"/>
    <w:rsid w:val="00F15D5D"/>
    <w:rsid w:val="00F16439"/>
    <w:rsid w:val="00F16E2F"/>
    <w:rsid w:val="00F20ABC"/>
    <w:rsid w:val="00F20B40"/>
    <w:rsid w:val="00F213B0"/>
    <w:rsid w:val="00F22C86"/>
    <w:rsid w:val="00F22CFD"/>
    <w:rsid w:val="00F232EA"/>
    <w:rsid w:val="00F23393"/>
    <w:rsid w:val="00F23C45"/>
    <w:rsid w:val="00F23D03"/>
    <w:rsid w:val="00F26E2E"/>
    <w:rsid w:val="00F30085"/>
    <w:rsid w:val="00F31DD5"/>
    <w:rsid w:val="00F320BD"/>
    <w:rsid w:val="00F326A7"/>
    <w:rsid w:val="00F33130"/>
    <w:rsid w:val="00F35727"/>
    <w:rsid w:val="00F3578B"/>
    <w:rsid w:val="00F4054D"/>
    <w:rsid w:val="00F4112E"/>
    <w:rsid w:val="00F42C1D"/>
    <w:rsid w:val="00F4339E"/>
    <w:rsid w:val="00F45091"/>
    <w:rsid w:val="00F4787B"/>
    <w:rsid w:val="00F50536"/>
    <w:rsid w:val="00F5094F"/>
    <w:rsid w:val="00F510DB"/>
    <w:rsid w:val="00F514AB"/>
    <w:rsid w:val="00F55A54"/>
    <w:rsid w:val="00F57711"/>
    <w:rsid w:val="00F577A7"/>
    <w:rsid w:val="00F60B71"/>
    <w:rsid w:val="00F634E0"/>
    <w:rsid w:val="00F64808"/>
    <w:rsid w:val="00F64C29"/>
    <w:rsid w:val="00F650F9"/>
    <w:rsid w:val="00F65918"/>
    <w:rsid w:val="00F662C2"/>
    <w:rsid w:val="00F67BA2"/>
    <w:rsid w:val="00F71787"/>
    <w:rsid w:val="00F719D2"/>
    <w:rsid w:val="00F73C95"/>
    <w:rsid w:val="00F75078"/>
    <w:rsid w:val="00F760BD"/>
    <w:rsid w:val="00F761F3"/>
    <w:rsid w:val="00F80490"/>
    <w:rsid w:val="00F8131C"/>
    <w:rsid w:val="00F81FAC"/>
    <w:rsid w:val="00F8275A"/>
    <w:rsid w:val="00F83A35"/>
    <w:rsid w:val="00F84559"/>
    <w:rsid w:val="00F85046"/>
    <w:rsid w:val="00F87F0B"/>
    <w:rsid w:val="00F9256F"/>
    <w:rsid w:val="00F95CED"/>
    <w:rsid w:val="00F96E33"/>
    <w:rsid w:val="00FA06F6"/>
    <w:rsid w:val="00FA0F52"/>
    <w:rsid w:val="00FA183F"/>
    <w:rsid w:val="00FA5692"/>
    <w:rsid w:val="00FA674C"/>
    <w:rsid w:val="00FB0342"/>
    <w:rsid w:val="00FB1DCD"/>
    <w:rsid w:val="00FB244E"/>
    <w:rsid w:val="00FB2AE8"/>
    <w:rsid w:val="00FB4EE1"/>
    <w:rsid w:val="00FC14CA"/>
    <w:rsid w:val="00FC6360"/>
    <w:rsid w:val="00FC700A"/>
    <w:rsid w:val="00FD0775"/>
    <w:rsid w:val="00FD73D9"/>
    <w:rsid w:val="00FD7975"/>
    <w:rsid w:val="00FE0EC1"/>
    <w:rsid w:val="00FE143D"/>
    <w:rsid w:val="00FE1BDD"/>
    <w:rsid w:val="00FE37AB"/>
    <w:rsid w:val="00FE59F7"/>
    <w:rsid w:val="00FE5B95"/>
    <w:rsid w:val="00FE6058"/>
    <w:rsid w:val="00FE7E5A"/>
    <w:rsid w:val="00FF4017"/>
    <w:rsid w:val="00FF403A"/>
    <w:rsid w:val="00FF51E9"/>
    <w:rsid w:val="00FF574E"/>
    <w:rsid w:val="00FF641C"/>
    <w:rsid w:val="00FF68AA"/>
    <w:rsid w:val="00FF73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9C2E19"/>
  <w15:chartTrackingRefBased/>
  <w15:docId w15:val="{C72DE2E9-2493-43F3-9351-B503D4D83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F3A38"/>
    <w:pPr>
      <w:spacing w:after="200" w:line="276" w:lineRule="auto"/>
    </w:pPr>
    <w:rPr>
      <w:sz w:val="22"/>
      <w:szCs w:val="22"/>
      <w:lang w:eastAsia="en-US"/>
    </w:rPr>
  </w:style>
  <w:style w:type="paragraph" w:styleId="Naslov1">
    <w:name w:val="heading 1"/>
    <w:basedOn w:val="Navaden"/>
    <w:next w:val="Navaden"/>
    <w:link w:val="Naslov1Znak"/>
    <w:qFormat/>
    <w:rsid w:val="009F2714"/>
    <w:pPr>
      <w:keepNext/>
      <w:spacing w:after="0" w:line="240" w:lineRule="auto"/>
      <w:jc w:val="center"/>
      <w:outlineLvl w:val="0"/>
    </w:pPr>
    <w:rPr>
      <w:rFonts w:ascii="Times New Roman" w:eastAsia="Times New Roman" w:hAnsi="Times New Roman"/>
      <w:sz w:val="28"/>
      <w:szCs w:val="20"/>
      <w:lang w:eastAsia="sl-SI"/>
    </w:rPr>
  </w:style>
  <w:style w:type="paragraph" w:styleId="Naslov2">
    <w:name w:val="heading 2"/>
    <w:basedOn w:val="Navaden"/>
    <w:next w:val="Navaden"/>
    <w:link w:val="Naslov2Znak"/>
    <w:qFormat/>
    <w:rsid w:val="009F2714"/>
    <w:pPr>
      <w:keepNext/>
      <w:spacing w:after="0" w:line="240" w:lineRule="auto"/>
      <w:jc w:val="center"/>
      <w:outlineLvl w:val="1"/>
    </w:pPr>
    <w:rPr>
      <w:rFonts w:ascii="Arial" w:eastAsia="Times New Roman" w:hAnsi="Arial"/>
      <w:b/>
      <w:sz w:val="40"/>
      <w:szCs w:val="20"/>
      <w:lang w:eastAsia="sl-SI"/>
    </w:rPr>
  </w:style>
  <w:style w:type="paragraph" w:styleId="Naslov3">
    <w:name w:val="heading 3"/>
    <w:basedOn w:val="Navaden"/>
    <w:next w:val="Navaden"/>
    <w:link w:val="Naslov3Znak"/>
    <w:qFormat/>
    <w:rsid w:val="009F2714"/>
    <w:pPr>
      <w:keepNext/>
      <w:spacing w:after="0" w:line="240" w:lineRule="auto"/>
      <w:jc w:val="both"/>
      <w:outlineLvl w:val="2"/>
    </w:pPr>
    <w:rPr>
      <w:rFonts w:ascii="Arial" w:eastAsia="Times New Roman" w:hAnsi="Arial"/>
      <w:b/>
      <w:i/>
      <w:szCs w:val="20"/>
      <w:u w:val="single"/>
      <w:lang w:eastAsia="sl-SI"/>
    </w:rPr>
  </w:style>
  <w:style w:type="paragraph" w:styleId="Naslov4">
    <w:name w:val="heading 4"/>
    <w:basedOn w:val="Navaden"/>
    <w:next w:val="Navaden"/>
    <w:link w:val="Naslov4Znak"/>
    <w:qFormat/>
    <w:rsid w:val="009F2714"/>
    <w:pPr>
      <w:keepNext/>
      <w:spacing w:after="0" w:line="240" w:lineRule="auto"/>
      <w:jc w:val="center"/>
      <w:outlineLvl w:val="3"/>
    </w:pPr>
    <w:rPr>
      <w:rFonts w:ascii="Arial" w:eastAsia="Times New Roman" w:hAnsi="Arial"/>
      <w:b/>
      <w:sz w:val="28"/>
      <w:szCs w:val="20"/>
      <w:lang w:eastAsia="sl-SI"/>
    </w:rPr>
  </w:style>
  <w:style w:type="paragraph" w:styleId="Naslov5">
    <w:name w:val="heading 5"/>
    <w:basedOn w:val="Navaden"/>
    <w:next w:val="Navaden"/>
    <w:link w:val="Naslov5Znak"/>
    <w:qFormat/>
    <w:rsid w:val="009F2714"/>
    <w:pPr>
      <w:keepNext/>
      <w:spacing w:after="0" w:line="240" w:lineRule="auto"/>
      <w:jc w:val="center"/>
      <w:outlineLvl w:val="4"/>
    </w:pPr>
    <w:rPr>
      <w:rFonts w:ascii="Arial" w:eastAsia="Times New Roman" w:hAnsi="Arial"/>
      <w:b/>
      <w:sz w:val="32"/>
      <w:szCs w:val="20"/>
      <w:lang w:eastAsia="sl-SI"/>
    </w:rPr>
  </w:style>
  <w:style w:type="paragraph" w:styleId="Naslov6">
    <w:name w:val="heading 6"/>
    <w:basedOn w:val="Navaden"/>
    <w:next w:val="Navaden"/>
    <w:link w:val="Naslov6Znak"/>
    <w:qFormat/>
    <w:rsid w:val="009F2714"/>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9F2714"/>
    <w:pPr>
      <w:keepNext/>
      <w:spacing w:after="0" w:line="240" w:lineRule="auto"/>
      <w:jc w:val="both"/>
      <w:outlineLvl w:val="6"/>
    </w:pPr>
    <w:rPr>
      <w:rFonts w:ascii="Times New Roman" w:eastAsia="Times New Roman" w:hAnsi="Times New Roman"/>
      <w:b/>
      <w:sz w:val="28"/>
      <w:szCs w:val="20"/>
      <w:lang w:val="de-DE" w:eastAsia="sl-SI"/>
    </w:rPr>
  </w:style>
  <w:style w:type="paragraph" w:styleId="Naslov9">
    <w:name w:val="heading 9"/>
    <w:basedOn w:val="Navaden"/>
    <w:next w:val="Navaden"/>
    <w:link w:val="Naslov9Znak"/>
    <w:qFormat/>
    <w:rsid w:val="009F2714"/>
    <w:pPr>
      <w:keepNext/>
      <w:spacing w:after="0" w:line="240" w:lineRule="auto"/>
      <w:jc w:val="both"/>
      <w:outlineLvl w:val="8"/>
    </w:pPr>
    <w:rPr>
      <w:rFonts w:ascii="Arial" w:eastAsia="Times New Roman" w:hAnsi="Arial"/>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9F2714"/>
    <w:rPr>
      <w:rFonts w:ascii="Times New Roman" w:eastAsia="Times New Roman" w:hAnsi="Times New Roman" w:cs="Times New Roman"/>
      <w:sz w:val="28"/>
      <w:szCs w:val="20"/>
      <w:lang w:eastAsia="sl-SI"/>
    </w:rPr>
  </w:style>
  <w:style w:type="character" w:customStyle="1" w:styleId="Naslov2Znak">
    <w:name w:val="Naslov 2 Znak"/>
    <w:link w:val="Naslov2"/>
    <w:rsid w:val="009F2714"/>
    <w:rPr>
      <w:rFonts w:ascii="Arial" w:eastAsia="Times New Roman" w:hAnsi="Arial" w:cs="Times New Roman"/>
      <w:b/>
      <w:sz w:val="40"/>
      <w:szCs w:val="20"/>
      <w:lang w:eastAsia="sl-SI"/>
    </w:rPr>
  </w:style>
  <w:style w:type="character" w:customStyle="1" w:styleId="Naslov3Znak">
    <w:name w:val="Naslov 3 Znak"/>
    <w:link w:val="Naslov3"/>
    <w:rsid w:val="009F2714"/>
    <w:rPr>
      <w:rFonts w:ascii="Arial" w:eastAsia="Times New Roman" w:hAnsi="Arial" w:cs="Times New Roman"/>
      <w:b/>
      <w:i/>
      <w:szCs w:val="20"/>
      <w:u w:val="single"/>
      <w:lang w:eastAsia="sl-SI"/>
    </w:rPr>
  </w:style>
  <w:style w:type="character" w:customStyle="1" w:styleId="Naslov4Znak">
    <w:name w:val="Naslov 4 Znak"/>
    <w:link w:val="Naslov4"/>
    <w:rsid w:val="009F2714"/>
    <w:rPr>
      <w:rFonts w:ascii="Arial" w:eastAsia="Times New Roman" w:hAnsi="Arial" w:cs="Times New Roman"/>
      <w:b/>
      <w:sz w:val="28"/>
      <w:szCs w:val="20"/>
      <w:lang w:eastAsia="sl-SI"/>
    </w:rPr>
  </w:style>
  <w:style w:type="character" w:customStyle="1" w:styleId="Naslov5Znak">
    <w:name w:val="Naslov 5 Znak"/>
    <w:link w:val="Naslov5"/>
    <w:rsid w:val="009F2714"/>
    <w:rPr>
      <w:rFonts w:ascii="Arial" w:eastAsia="Times New Roman" w:hAnsi="Arial" w:cs="Times New Roman"/>
      <w:b/>
      <w:sz w:val="32"/>
      <w:szCs w:val="20"/>
      <w:lang w:eastAsia="sl-SI"/>
    </w:rPr>
  </w:style>
  <w:style w:type="character" w:customStyle="1" w:styleId="Naslov6Znak">
    <w:name w:val="Naslov 6 Znak"/>
    <w:link w:val="Naslov6"/>
    <w:rsid w:val="009F2714"/>
    <w:rPr>
      <w:rFonts w:ascii="Arial" w:eastAsia="Times New Roman" w:hAnsi="Arial" w:cs="Arial"/>
      <w:b/>
      <w:sz w:val="24"/>
      <w:szCs w:val="24"/>
      <w:lang w:eastAsia="sl-SI"/>
    </w:rPr>
  </w:style>
  <w:style w:type="character" w:customStyle="1" w:styleId="Naslov7Znak">
    <w:name w:val="Naslov 7 Znak"/>
    <w:link w:val="Naslov7"/>
    <w:rsid w:val="009F2714"/>
    <w:rPr>
      <w:rFonts w:ascii="Times New Roman" w:eastAsia="Times New Roman" w:hAnsi="Times New Roman" w:cs="Times New Roman"/>
      <w:b/>
      <w:sz w:val="28"/>
      <w:szCs w:val="20"/>
      <w:lang w:val="de-DE" w:eastAsia="sl-SI"/>
    </w:rPr>
  </w:style>
  <w:style w:type="character" w:customStyle="1" w:styleId="Naslov9Znak">
    <w:name w:val="Naslov 9 Znak"/>
    <w:link w:val="Naslov9"/>
    <w:rsid w:val="009F2714"/>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9F2714"/>
  </w:style>
  <w:style w:type="numbering" w:customStyle="1" w:styleId="Brezseznama11">
    <w:name w:val="Brez seznama11"/>
    <w:next w:val="Brezseznama"/>
    <w:uiPriority w:val="99"/>
    <w:semiHidden/>
    <w:unhideWhenUsed/>
    <w:rsid w:val="009F2714"/>
  </w:style>
  <w:style w:type="numbering" w:customStyle="1" w:styleId="Brezseznama111">
    <w:name w:val="Brez seznama111"/>
    <w:next w:val="Brezseznama"/>
    <w:semiHidden/>
    <w:rsid w:val="009F2714"/>
  </w:style>
  <w:style w:type="paragraph" w:styleId="Telobesedila2">
    <w:name w:val="Body Text 2"/>
    <w:basedOn w:val="Navaden"/>
    <w:link w:val="Telobesedila2Znak"/>
    <w:rsid w:val="009F2714"/>
    <w:pPr>
      <w:spacing w:after="0" w:line="240" w:lineRule="auto"/>
      <w:jc w:val="center"/>
    </w:pPr>
    <w:rPr>
      <w:rFonts w:ascii="Arial" w:eastAsia="Times New Roman" w:hAnsi="Arial"/>
      <w:b/>
      <w:sz w:val="32"/>
      <w:szCs w:val="20"/>
      <w:lang w:eastAsia="sl-SI"/>
    </w:rPr>
  </w:style>
  <w:style w:type="character" w:customStyle="1" w:styleId="Telobesedila2Znak">
    <w:name w:val="Telo besedila 2 Znak"/>
    <w:link w:val="Telobesedila2"/>
    <w:rsid w:val="009F2714"/>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9F2714"/>
    <w:pPr>
      <w:spacing w:after="0" w:line="240" w:lineRule="auto"/>
      <w:ind w:left="360"/>
      <w:jc w:val="both"/>
    </w:pPr>
    <w:rPr>
      <w:rFonts w:ascii="Times New Roman" w:eastAsia="Times New Roman" w:hAnsi="Times New Roman"/>
      <w:sz w:val="24"/>
      <w:szCs w:val="20"/>
      <w:lang w:eastAsia="sl-SI"/>
    </w:rPr>
  </w:style>
  <w:style w:type="character" w:customStyle="1" w:styleId="Telobesedila-zamikZnak">
    <w:name w:val="Telo besedila - zamik Znak"/>
    <w:link w:val="Telobesedila-zamik"/>
    <w:rsid w:val="009F2714"/>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9F2714"/>
    <w:pPr>
      <w:spacing w:after="0" w:line="240" w:lineRule="auto"/>
      <w:jc w:val="both"/>
    </w:pPr>
    <w:rPr>
      <w:rFonts w:ascii="Times New Roman" w:eastAsia="Times New Roman" w:hAnsi="Times New Roman"/>
      <w:sz w:val="24"/>
      <w:szCs w:val="20"/>
      <w:lang w:eastAsia="sl-SI"/>
    </w:rPr>
  </w:style>
  <w:style w:type="character" w:customStyle="1" w:styleId="TelobesedilaZnak">
    <w:name w:val="Telo besedila Znak"/>
    <w:link w:val="Telobesedila"/>
    <w:rsid w:val="009F2714"/>
    <w:rPr>
      <w:rFonts w:ascii="Times New Roman" w:eastAsia="Times New Roman" w:hAnsi="Times New Roman" w:cs="Times New Roman"/>
      <w:sz w:val="24"/>
      <w:szCs w:val="20"/>
      <w:lang w:eastAsia="sl-SI"/>
    </w:rPr>
  </w:style>
  <w:style w:type="paragraph" w:customStyle="1" w:styleId="txtes">
    <w:name w:val="txt_es"/>
    <w:basedOn w:val="Navaden"/>
    <w:rsid w:val="009F2714"/>
    <w:pPr>
      <w:keepNext/>
      <w:spacing w:after="0" w:line="240" w:lineRule="auto"/>
      <w:jc w:val="both"/>
    </w:pPr>
    <w:rPr>
      <w:rFonts w:ascii="SL Swiss" w:eastAsia="Times New Roman" w:hAnsi="SL Swiss"/>
      <w:kern w:val="28"/>
      <w:szCs w:val="20"/>
      <w:lang w:val="en-GB" w:eastAsia="sl-SI"/>
    </w:rPr>
  </w:style>
  <w:style w:type="paragraph" w:styleId="Telobesedila3">
    <w:name w:val="Body Text 3"/>
    <w:basedOn w:val="Navaden"/>
    <w:link w:val="Telobesedila3Znak"/>
    <w:rsid w:val="009F2714"/>
    <w:pPr>
      <w:widowControl w:val="0"/>
      <w:autoSpaceDE w:val="0"/>
      <w:autoSpaceDN w:val="0"/>
      <w:adjustRightInd w:val="0"/>
      <w:spacing w:after="0" w:line="240" w:lineRule="auto"/>
      <w:jc w:val="center"/>
    </w:pPr>
    <w:rPr>
      <w:rFonts w:ascii="Arial" w:eastAsia="Times New Roman" w:hAnsi="Arial"/>
      <w:b/>
      <w:sz w:val="32"/>
      <w:szCs w:val="20"/>
      <w:lang w:eastAsia="sl-SI"/>
    </w:rPr>
  </w:style>
  <w:style w:type="character" w:customStyle="1" w:styleId="Telobesedila3Znak">
    <w:name w:val="Telo besedila 3 Znak"/>
    <w:link w:val="Telobesedila3"/>
    <w:rsid w:val="009F2714"/>
    <w:rPr>
      <w:rFonts w:ascii="Arial" w:eastAsia="Times New Roman" w:hAnsi="Arial" w:cs="Times New Roman"/>
      <w:b/>
      <w:sz w:val="32"/>
      <w:szCs w:val="20"/>
      <w:lang w:eastAsia="sl-SI"/>
    </w:rPr>
  </w:style>
  <w:style w:type="paragraph" w:styleId="Noga">
    <w:name w:val="footer"/>
    <w:basedOn w:val="Navaden"/>
    <w:link w:val="NogaZnak"/>
    <w:rsid w:val="009F2714"/>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link w:val="Noga"/>
    <w:rsid w:val="009F2714"/>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9F2714"/>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link w:val="Glava"/>
    <w:rsid w:val="009F2714"/>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9F2714"/>
    <w:pPr>
      <w:spacing w:after="0" w:line="240" w:lineRule="auto"/>
    </w:pPr>
    <w:rPr>
      <w:rFonts w:ascii="Courier New" w:eastAsia="Times New Roman" w:hAnsi="Courier New"/>
      <w:sz w:val="20"/>
      <w:szCs w:val="20"/>
      <w:lang w:eastAsia="sl-SI"/>
    </w:rPr>
  </w:style>
  <w:style w:type="character" w:customStyle="1" w:styleId="GolobesediloZnak">
    <w:name w:val="Golo besedilo Znak"/>
    <w:link w:val="Golobesedilo"/>
    <w:rsid w:val="009F2714"/>
    <w:rPr>
      <w:rFonts w:ascii="Courier New" w:eastAsia="Times New Roman" w:hAnsi="Courier New" w:cs="Times New Roman"/>
      <w:sz w:val="20"/>
      <w:szCs w:val="20"/>
      <w:lang w:eastAsia="sl-SI"/>
    </w:rPr>
  </w:style>
  <w:style w:type="paragraph" w:customStyle="1" w:styleId="Slog1">
    <w:name w:val="Slog1"/>
    <w:basedOn w:val="Navaden"/>
    <w:rsid w:val="009F2714"/>
    <w:pPr>
      <w:spacing w:after="0" w:line="240" w:lineRule="auto"/>
    </w:pPr>
    <w:rPr>
      <w:rFonts w:ascii="Arial" w:eastAsia="Times New Roman" w:hAnsi="Arial"/>
      <w:sz w:val="24"/>
      <w:szCs w:val="20"/>
      <w:lang w:eastAsia="sl-SI"/>
    </w:rPr>
  </w:style>
  <w:style w:type="character" w:styleId="tevilkastrani">
    <w:name w:val="page number"/>
    <w:rsid w:val="009F2714"/>
  </w:style>
  <w:style w:type="paragraph" w:styleId="Telobesedila-zamik2">
    <w:name w:val="Body Text Indent 2"/>
    <w:basedOn w:val="Navaden"/>
    <w:link w:val="Telobesedila-zamik2Znak"/>
    <w:rsid w:val="009F2714"/>
    <w:pPr>
      <w:spacing w:after="0" w:line="240" w:lineRule="auto"/>
      <w:ind w:left="426"/>
      <w:jc w:val="both"/>
    </w:pPr>
    <w:rPr>
      <w:rFonts w:ascii="Arial" w:eastAsia="Times New Roman" w:hAnsi="Arial"/>
      <w:iCs/>
      <w:sz w:val="24"/>
      <w:szCs w:val="20"/>
      <w:lang w:eastAsia="sl-SI"/>
    </w:rPr>
  </w:style>
  <w:style w:type="character" w:customStyle="1" w:styleId="Telobesedila-zamik2Znak">
    <w:name w:val="Telo besedila - zamik 2 Znak"/>
    <w:link w:val="Telobesedila-zamik2"/>
    <w:rsid w:val="009F2714"/>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9F2714"/>
    <w:pPr>
      <w:spacing w:after="0" w:line="240" w:lineRule="auto"/>
      <w:ind w:left="360"/>
    </w:pPr>
    <w:rPr>
      <w:rFonts w:ascii="Times New Roman" w:eastAsia="Times New Roman" w:hAnsi="Times New Roman"/>
      <w:b/>
      <w:sz w:val="24"/>
      <w:szCs w:val="24"/>
      <w:lang w:eastAsia="sl-SI"/>
    </w:rPr>
  </w:style>
  <w:style w:type="character" w:customStyle="1" w:styleId="Telobesedila-zamik3Znak">
    <w:name w:val="Telo besedila - zamik 3 Znak"/>
    <w:link w:val="Telobesedila-zamik3"/>
    <w:rsid w:val="009F2714"/>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9F2714"/>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link w:val="Zgradbadokumenta"/>
    <w:semiHidden/>
    <w:rsid w:val="009F2714"/>
    <w:rPr>
      <w:rFonts w:ascii="Tahoma" w:eastAsia="Times New Roman" w:hAnsi="Tahoma" w:cs="Tahoma"/>
      <w:sz w:val="24"/>
      <w:szCs w:val="24"/>
      <w:shd w:val="clear" w:color="auto" w:fill="000080"/>
      <w:lang w:eastAsia="sl-SI"/>
    </w:rPr>
  </w:style>
  <w:style w:type="table" w:styleId="Tabelamrea">
    <w:name w:val="Table Grid"/>
    <w:basedOn w:val="Navadnatabela"/>
    <w:rsid w:val="009F27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9F2714"/>
    <w:rPr>
      <w:color w:val="0000FF"/>
      <w:u w:val="single"/>
    </w:rPr>
  </w:style>
  <w:style w:type="paragraph" w:styleId="Seznam">
    <w:name w:val="List"/>
    <w:basedOn w:val="Telobesedila"/>
    <w:rsid w:val="009F2714"/>
    <w:pPr>
      <w:suppressAutoHyphens/>
      <w:spacing w:after="120"/>
      <w:jc w:val="left"/>
    </w:pPr>
    <w:rPr>
      <w:rFonts w:cs="Tahoma"/>
      <w:szCs w:val="24"/>
      <w:lang w:eastAsia="ar-SA"/>
    </w:rPr>
  </w:style>
  <w:style w:type="paragraph" w:customStyle="1" w:styleId="BESEDILO">
    <w:name w:val="BESEDILO"/>
    <w:rsid w:val="009F2714"/>
    <w:pPr>
      <w:keepLines/>
      <w:widowControl w:val="0"/>
      <w:tabs>
        <w:tab w:val="left" w:pos="2155"/>
      </w:tabs>
      <w:jc w:val="both"/>
    </w:pPr>
    <w:rPr>
      <w:rFonts w:ascii="Arial" w:eastAsia="Times New Roman" w:hAnsi="Arial"/>
      <w:kern w:val="16"/>
    </w:rPr>
  </w:style>
  <w:style w:type="paragraph" w:customStyle="1" w:styleId="ASB2">
    <w:name w:val="A_SB2"/>
    <w:basedOn w:val="Navaden"/>
    <w:rsid w:val="009F2714"/>
    <w:pPr>
      <w:spacing w:after="0" w:line="240" w:lineRule="auto"/>
    </w:pPr>
    <w:rPr>
      <w:rFonts w:ascii="Times New Roman" w:eastAsia="Times New Roman" w:hAnsi="Times New Roman"/>
      <w:sz w:val="24"/>
      <w:szCs w:val="20"/>
      <w:lang w:val="en-GB" w:eastAsia="sl-SI"/>
    </w:rPr>
  </w:style>
  <w:style w:type="paragraph" w:customStyle="1" w:styleId="xl38">
    <w:name w:val="xl38"/>
    <w:basedOn w:val="Navaden"/>
    <w:rsid w:val="009F2714"/>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9F2714"/>
    <w:pPr>
      <w:autoSpaceDE w:val="0"/>
      <w:autoSpaceDN w:val="0"/>
      <w:spacing w:after="0" w:line="240" w:lineRule="auto"/>
      <w:jc w:val="both"/>
    </w:pPr>
    <w:rPr>
      <w:rFonts w:ascii="Times New Roman" w:eastAsia="Times New Roman" w:hAnsi="Times New Roman"/>
      <w:sz w:val="24"/>
      <w:szCs w:val="24"/>
      <w:lang w:eastAsia="sl-SI"/>
    </w:rPr>
  </w:style>
  <w:style w:type="paragraph" w:styleId="Besedilooblaka">
    <w:name w:val="Balloon Text"/>
    <w:basedOn w:val="Navaden"/>
    <w:link w:val="BesedilooblakaZnak"/>
    <w:rsid w:val="009F2714"/>
    <w:pPr>
      <w:spacing w:after="0" w:line="240" w:lineRule="auto"/>
    </w:pPr>
    <w:rPr>
      <w:rFonts w:ascii="Tahoma" w:eastAsia="Times New Roman" w:hAnsi="Tahoma" w:cs="Tahoma"/>
      <w:sz w:val="16"/>
      <w:szCs w:val="16"/>
      <w:lang w:eastAsia="sl-SI"/>
    </w:rPr>
  </w:style>
  <w:style w:type="character" w:customStyle="1" w:styleId="BesedilooblakaZnak">
    <w:name w:val="Besedilo oblačka Znak"/>
    <w:link w:val="Besedilooblaka"/>
    <w:rsid w:val="009F2714"/>
    <w:rPr>
      <w:rFonts w:ascii="Tahoma" w:eastAsia="Times New Roman" w:hAnsi="Tahoma" w:cs="Tahoma"/>
      <w:sz w:val="16"/>
      <w:szCs w:val="16"/>
      <w:lang w:eastAsia="sl-SI"/>
    </w:rPr>
  </w:style>
  <w:style w:type="paragraph" w:styleId="Odstavekseznama">
    <w:name w:val="List Paragraph"/>
    <w:basedOn w:val="Navaden"/>
    <w:qFormat/>
    <w:rsid w:val="009F2714"/>
    <w:pPr>
      <w:ind w:left="708"/>
    </w:pPr>
  </w:style>
  <w:style w:type="numbering" w:customStyle="1" w:styleId="Dash">
    <w:name w:val="Dash"/>
    <w:rsid w:val="00222AA8"/>
    <w:pPr>
      <w:numPr>
        <w:numId w:val="5"/>
      </w:numPr>
    </w:pPr>
  </w:style>
  <w:style w:type="numbering" w:customStyle="1" w:styleId="Numbered">
    <w:name w:val="Numbered"/>
    <w:rsid w:val="00222AA8"/>
    <w:pPr>
      <w:numPr>
        <w:numId w:val="6"/>
      </w:numPr>
    </w:pPr>
  </w:style>
  <w:style w:type="numbering" w:customStyle="1" w:styleId="ImportedStyle2">
    <w:name w:val="Imported Style 2"/>
    <w:rsid w:val="00222AA8"/>
    <w:pPr>
      <w:numPr>
        <w:numId w:val="7"/>
      </w:numPr>
    </w:pPr>
  </w:style>
  <w:style w:type="numbering" w:customStyle="1" w:styleId="Dash1">
    <w:name w:val="Dash1"/>
    <w:rsid w:val="00526222"/>
    <w:pPr>
      <w:numPr>
        <w:numId w:val="8"/>
      </w:numPr>
    </w:pPr>
  </w:style>
  <w:style w:type="numbering" w:customStyle="1" w:styleId="ImportedStyle21">
    <w:name w:val="Imported Style 21"/>
    <w:rsid w:val="00526222"/>
    <w:pPr>
      <w:numPr>
        <w:numId w:val="9"/>
      </w:numPr>
    </w:pPr>
  </w:style>
  <w:style w:type="paragraph" w:customStyle="1" w:styleId="Default">
    <w:name w:val="Default"/>
    <w:rsid w:val="00FA0F52"/>
    <w:pPr>
      <w:autoSpaceDE w:val="0"/>
      <w:autoSpaceDN w:val="0"/>
      <w:adjustRightInd w:val="0"/>
    </w:pPr>
    <w:rPr>
      <w:rFonts w:ascii="Arial" w:hAnsi="Arial" w:cs="Arial"/>
      <w:color w:val="000000"/>
      <w:sz w:val="24"/>
      <w:szCs w:val="24"/>
    </w:rPr>
  </w:style>
  <w:style w:type="character" w:styleId="Pripombasklic">
    <w:name w:val="annotation reference"/>
    <w:uiPriority w:val="99"/>
    <w:semiHidden/>
    <w:unhideWhenUsed/>
    <w:rsid w:val="005110E1"/>
    <w:rPr>
      <w:sz w:val="16"/>
      <w:szCs w:val="16"/>
    </w:rPr>
  </w:style>
  <w:style w:type="paragraph" w:styleId="Pripombabesedilo">
    <w:name w:val="annotation text"/>
    <w:basedOn w:val="Navaden"/>
    <w:link w:val="PripombabesediloZnak"/>
    <w:unhideWhenUsed/>
    <w:rsid w:val="005110E1"/>
    <w:pPr>
      <w:spacing w:line="240" w:lineRule="auto"/>
    </w:pPr>
    <w:rPr>
      <w:sz w:val="20"/>
      <w:szCs w:val="20"/>
    </w:rPr>
  </w:style>
  <w:style w:type="character" w:customStyle="1" w:styleId="PripombabesediloZnak">
    <w:name w:val="Pripomba – besedilo Znak"/>
    <w:link w:val="Pripombabesedilo"/>
    <w:rsid w:val="005110E1"/>
    <w:rPr>
      <w:lang w:eastAsia="en-US"/>
    </w:rPr>
  </w:style>
  <w:style w:type="paragraph" w:styleId="Zadevapripombe">
    <w:name w:val="annotation subject"/>
    <w:basedOn w:val="Pripombabesedilo"/>
    <w:next w:val="Pripombabesedilo"/>
    <w:link w:val="ZadevapripombeZnak"/>
    <w:uiPriority w:val="99"/>
    <w:semiHidden/>
    <w:unhideWhenUsed/>
    <w:rsid w:val="00635760"/>
    <w:pPr>
      <w:spacing w:line="276" w:lineRule="auto"/>
    </w:pPr>
    <w:rPr>
      <w:b/>
      <w:bCs/>
    </w:rPr>
  </w:style>
  <w:style w:type="character" w:customStyle="1" w:styleId="ZadevapripombeZnak">
    <w:name w:val="Zadeva pripombe Znak"/>
    <w:link w:val="Zadevapripombe"/>
    <w:uiPriority w:val="99"/>
    <w:semiHidden/>
    <w:rsid w:val="00635760"/>
    <w:rPr>
      <w:b/>
      <w:bCs/>
      <w:lang w:eastAsia="en-US"/>
    </w:rPr>
  </w:style>
  <w:style w:type="paragraph" w:customStyle="1" w:styleId="ZnakZnak14ZnakZnak">
    <w:name w:val="Znak Znak14 Znak Znak"/>
    <w:basedOn w:val="Navaden"/>
    <w:rsid w:val="001E22AF"/>
    <w:pPr>
      <w:widowControl w:val="0"/>
      <w:spacing w:after="160" w:line="240" w:lineRule="exact"/>
    </w:pPr>
    <w:rPr>
      <w:rFonts w:ascii="Tahoma" w:eastAsia="Times New Roman" w:hAnsi="Tahoma"/>
      <w:sz w:val="20"/>
      <w:szCs w:val="20"/>
      <w:lang w:val="en-US"/>
    </w:rPr>
  </w:style>
  <w:style w:type="paragraph" w:styleId="Revizija">
    <w:name w:val="Revision"/>
    <w:hidden/>
    <w:uiPriority w:val="99"/>
    <w:semiHidden/>
    <w:rsid w:val="00760127"/>
    <w:rPr>
      <w:sz w:val="22"/>
      <w:szCs w:val="22"/>
      <w:lang w:eastAsia="en-US"/>
    </w:rPr>
  </w:style>
  <w:style w:type="paragraph" w:customStyle="1" w:styleId="BodyText31">
    <w:name w:val="Body Text 31"/>
    <w:basedOn w:val="Navaden"/>
    <w:rsid w:val="00721E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character" w:styleId="Krepko">
    <w:name w:val="Strong"/>
    <w:qFormat/>
    <w:rsid w:val="00721EA7"/>
    <w:rPr>
      <w:b/>
      <w:bCs/>
    </w:rPr>
  </w:style>
  <w:style w:type="paragraph" w:styleId="Podnaslov">
    <w:name w:val="Subtitle"/>
    <w:basedOn w:val="Navaden"/>
    <w:link w:val="PodnaslovZnak"/>
    <w:qFormat/>
    <w:rsid w:val="00721EA7"/>
    <w:pPr>
      <w:spacing w:after="0" w:line="240" w:lineRule="auto"/>
      <w:jc w:val="center"/>
    </w:pPr>
    <w:rPr>
      <w:rFonts w:ascii="Arial" w:eastAsia="Times New Roman" w:hAnsi="Arial"/>
      <w:sz w:val="24"/>
      <w:szCs w:val="20"/>
      <w:lang w:eastAsia="sl-SI"/>
    </w:rPr>
  </w:style>
  <w:style w:type="character" w:customStyle="1" w:styleId="PodnaslovZnak">
    <w:name w:val="Podnaslov Znak"/>
    <w:link w:val="Podnaslov"/>
    <w:rsid w:val="00721EA7"/>
    <w:rPr>
      <w:rFonts w:ascii="Arial" w:eastAsia="Times New Roman" w:hAnsi="Arial"/>
      <w:sz w:val="24"/>
    </w:rPr>
  </w:style>
  <w:style w:type="paragraph" w:customStyle="1" w:styleId="odstavek">
    <w:name w:val="odstavek"/>
    <w:basedOn w:val="Navaden"/>
    <w:rsid w:val="007212E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tevilnatoka">
    <w:name w:val="tevilnatoka"/>
    <w:basedOn w:val="Navaden"/>
    <w:rsid w:val="007212E6"/>
    <w:pPr>
      <w:spacing w:before="100" w:beforeAutospacing="1" w:after="100" w:afterAutospacing="1" w:line="240" w:lineRule="auto"/>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953647">
      <w:bodyDiv w:val="1"/>
      <w:marLeft w:val="0"/>
      <w:marRight w:val="0"/>
      <w:marTop w:val="0"/>
      <w:marBottom w:val="0"/>
      <w:divBdr>
        <w:top w:val="none" w:sz="0" w:space="0" w:color="auto"/>
        <w:left w:val="none" w:sz="0" w:space="0" w:color="auto"/>
        <w:bottom w:val="none" w:sz="0" w:space="0" w:color="auto"/>
        <w:right w:val="none" w:sz="0" w:space="0" w:color="auto"/>
      </w:divBdr>
    </w:div>
    <w:div w:id="215044034">
      <w:bodyDiv w:val="1"/>
      <w:marLeft w:val="0"/>
      <w:marRight w:val="0"/>
      <w:marTop w:val="0"/>
      <w:marBottom w:val="0"/>
      <w:divBdr>
        <w:top w:val="none" w:sz="0" w:space="0" w:color="auto"/>
        <w:left w:val="none" w:sz="0" w:space="0" w:color="auto"/>
        <w:bottom w:val="none" w:sz="0" w:space="0" w:color="auto"/>
        <w:right w:val="none" w:sz="0" w:space="0" w:color="auto"/>
      </w:divBdr>
    </w:div>
    <w:div w:id="906645055">
      <w:bodyDiv w:val="1"/>
      <w:marLeft w:val="0"/>
      <w:marRight w:val="0"/>
      <w:marTop w:val="0"/>
      <w:marBottom w:val="0"/>
      <w:divBdr>
        <w:top w:val="none" w:sz="0" w:space="0" w:color="auto"/>
        <w:left w:val="none" w:sz="0" w:space="0" w:color="auto"/>
        <w:bottom w:val="none" w:sz="0" w:space="0" w:color="auto"/>
        <w:right w:val="none" w:sz="0" w:space="0" w:color="auto"/>
      </w:divBdr>
      <w:divsChild>
        <w:div w:id="680863310">
          <w:marLeft w:val="0"/>
          <w:marRight w:val="0"/>
          <w:marTop w:val="0"/>
          <w:marBottom w:val="0"/>
          <w:divBdr>
            <w:top w:val="none" w:sz="0" w:space="0" w:color="auto"/>
            <w:left w:val="none" w:sz="0" w:space="0" w:color="auto"/>
            <w:bottom w:val="none" w:sz="0" w:space="0" w:color="auto"/>
            <w:right w:val="none" w:sz="0" w:space="0" w:color="auto"/>
          </w:divBdr>
        </w:div>
      </w:divsChild>
    </w:div>
    <w:div w:id="987855977">
      <w:bodyDiv w:val="1"/>
      <w:marLeft w:val="0"/>
      <w:marRight w:val="0"/>
      <w:marTop w:val="0"/>
      <w:marBottom w:val="0"/>
      <w:divBdr>
        <w:top w:val="none" w:sz="0" w:space="0" w:color="auto"/>
        <w:left w:val="none" w:sz="0" w:space="0" w:color="auto"/>
        <w:bottom w:val="none" w:sz="0" w:space="0" w:color="auto"/>
        <w:right w:val="none" w:sz="0" w:space="0" w:color="auto"/>
      </w:divBdr>
      <w:divsChild>
        <w:div w:id="2020229639">
          <w:marLeft w:val="0"/>
          <w:marRight w:val="0"/>
          <w:marTop w:val="0"/>
          <w:marBottom w:val="0"/>
          <w:divBdr>
            <w:top w:val="none" w:sz="0" w:space="0" w:color="auto"/>
            <w:left w:val="none" w:sz="0" w:space="0" w:color="auto"/>
            <w:bottom w:val="none" w:sz="0" w:space="0" w:color="auto"/>
            <w:right w:val="none" w:sz="0" w:space="0" w:color="auto"/>
          </w:divBdr>
        </w:div>
      </w:divsChild>
    </w:div>
    <w:div w:id="992486247">
      <w:bodyDiv w:val="1"/>
      <w:marLeft w:val="0"/>
      <w:marRight w:val="0"/>
      <w:marTop w:val="0"/>
      <w:marBottom w:val="0"/>
      <w:divBdr>
        <w:top w:val="none" w:sz="0" w:space="0" w:color="auto"/>
        <w:left w:val="none" w:sz="0" w:space="0" w:color="auto"/>
        <w:bottom w:val="none" w:sz="0" w:space="0" w:color="auto"/>
        <w:right w:val="none" w:sz="0" w:space="0" w:color="auto"/>
      </w:divBdr>
    </w:div>
    <w:div w:id="1403722869">
      <w:bodyDiv w:val="1"/>
      <w:marLeft w:val="0"/>
      <w:marRight w:val="0"/>
      <w:marTop w:val="0"/>
      <w:marBottom w:val="0"/>
      <w:divBdr>
        <w:top w:val="none" w:sz="0" w:space="0" w:color="auto"/>
        <w:left w:val="none" w:sz="0" w:space="0" w:color="auto"/>
        <w:bottom w:val="none" w:sz="0" w:space="0" w:color="auto"/>
        <w:right w:val="none" w:sz="0" w:space="0" w:color="auto"/>
      </w:divBdr>
    </w:div>
    <w:div w:id="1461151870">
      <w:bodyDiv w:val="1"/>
      <w:marLeft w:val="0"/>
      <w:marRight w:val="0"/>
      <w:marTop w:val="0"/>
      <w:marBottom w:val="0"/>
      <w:divBdr>
        <w:top w:val="none" w:sz="0" w:space="0" w:color="auto"/>
        <w:left w:val="none" w:sz="0" w:space="0" w:color="auto"/>
        <w:bottom w:val="none" w:sz="0" w:space="0" w:color="auto"/>
        <w:right w:val="none" w:sz="0" w:space="0" w:color="auto"/>
      </w:divBdr>
    </w:div>
    <w:div w:id="1518154132">
      <w:bodyDiv w:val="1"/>
      <w:marLeft w:val="0"/>
      <w:marRight w:val="0"/>
      <w:marTop w:val="0"/>
      <w:marBottom w:val="0"/>
      <w:divBdr>
        <w:top w:val="none" w:sz="0" w:space="0" w:color="auto"/>
        <w:left w:val="none" w:sz="0" w:space="0" w:color="auto"/>
        <w:bottom w:val="none" w:sz="0" w:space="0" w:color="auto"/>
        <w:right w:val="none" w:sz="0" w:space="0" w:color="auto"/>
      </w:divBdr>
    </w:div>
    <w:div w:id="15489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sigen-ca.si" TargetMode="External"/><Relationship Id="rId18" Type="http://schemas.openxmlformats.org/officeDocument/2006/relationships/hyperlink" Target="http://www.uradni-list.si/1/objava.jsp?sop=2017-01-2381" TargetMode="Externa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ponudba/pages/aktualno/aktualno_javno_narocilo_podrobno.xhtml?zadevaId=1259" TargetMode="External"/><Relationship Id="rId25" Type="http://schemas.openxmlformats.org/officeDocument/2006/relationships/hyperlink" Target="http://www.uradni-list.si/1/objava.jsp?sop=2017-01-2381"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nlb.si" TargetMode="Externa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halcom.si" TargetMode="External"/><Relationship Id="rId22" Type="http://schemas.openxmlformats.org/officeDocument/2006/relationships/footer" Target="footer3.xml"/><Relationship Id="rId27"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D79EF-0E81-4F99-BD71-9BA0122F0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29</Pages>
  <Words>9921</Words>
  <Characters>56551</Characters>
  <Application>Microsoft Office Word</Application>
  <DocSecurity>0</DocSecurity>
  <Lines>471</Lines>
  <Paragraphs>132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66340</CharactersWithSpaces>
  <SharedDoc>false</SharedDoc>
  <HLinks>
    <vt:vector size="96" baseType="variant">
      <vt:variant>
        <vt:i4>7536682</vt:i4>
      </vt:variant>
      <vt:variant>
        <vt:i4>45</vt:i4>
      </vt:variant>
      <vt:variant>
        <vt:i4>0</vt:i4>
      </vt:variant>
      <vt:variant>
        <vt:i4>5</vt:i4>
      </vt:variant>
      <vt:variant>
        <vt:lpwstr>http://www.uradni-list.si/1/objava.jsp?sop=2016-01-2479</vt:lpwstr>
      </vt:variant>
      <vt:variant>
        <vt:lpwstr/>
      </vt:variant>
      <vt:variant>
        <vt:i4>7471150</vt:i4>
      </vt:variant>
      <vt:variant>
        <vt:i4>42</vt:i4>
      </vt:variant>
      <vt:variant>
        <vt:i4>0</vt:i4>
      </vt:variant>
      <vt:variant>
        <vt:i4>5</vt:i4>
      </vt:variant>
      <vt:variant>
        <vt:lpwstr>http://www.uradni-list.si/1/objava.jsp?sop=2014-01-0246</vt:lpwstr>
      </vt:variant>
      <vt:variant>
        <vt:lpwstr/>
      </vt:variant>
      <vt:variant>
        <vt:i4>7405603</vt:i4>
      </vt:variant>
      <vt:variant>
        <vt:i4>39</vt:i4>
      </vt:variant>
      <vt:variant>
        <vt:i4>0</vt:i4>
      </vt:variant>
      <vt:variant>
        <vt:i4>5</vt:i4>
      </vt:variant>
      <vt:variant>
        <vt:lpwstr>http://www.uradni-list.si/1/objava.jsp?sop=2013-01-0871</vt:lpwstr>
      </vt:variant>
      <vt:variant>
        <vt:lpwstr/>
      </vt:variant>
      <vt:variant>
        <vt:i4>7340077</vt:i4>
      </vt:variant>
      <vt:variant>
        <vt:i4>36</vt:i4>
      </vt:variant>
      <vt:variant>
        <vt:i4>0</vt:i4>
      </vt:variant>
      <vt:variant>
        <vt:i4>5</vt:i4>
      </vt:variant>
      <vt:variant>
        <vt:lpwstr>http://www.uradni-list.si/1/objava.jsp?sop=2012-01-1771</vt:lpwstr>
      </vt:variant>
      <vt:variant>
        <vt:lpwstr/>
      </vt:variant>
      <vt:variant>
        <vt:i4>7602222</vt:i4>
      </vt:variant>
      <vt:variant>
        <vt:i4>33</vt:i4>
      </vt:variant>
      <vt:variant>
        <vt:i4>0</vt:i4>
      </vt:variant>
      <vt:variant>
        <vt:i4>5</vt:i4>
      </vt:variant>
      <vt:variant>
        <vt:lpwstr>http://www.uradni-list.si/1/objava.jsp?sop=2011-01-1737</vt:lpwstr>
      </vt:variant>
      <vt:variant>
        <vt:lpwstr/>
      </vt:variant>
      <vt:variant>
        <vt:i4>7536676</vt:i4>
      </vt:variant>
      <vt:variant>
        <vt:i4>30</vt:i4>
      </vt:variant>
      <vt:variant>
        <vt:i4>0</vt:i4>
      </vt:variant>
      <vt:variant>
        <vt:i4>5</vt:i4>
      </vt:variant>
      <vt:variant>
        <vt:lpwstr>http://www.uradni-list.si/1/objava.jsp?sop=2015-01-2976</vt:lpwstr>
      </vt:variant>
      <vt:variant>
        <vt:lpwstr/>
      </vt:variant>
      <vt:variant>
        <vt:i4>7733288</vt:i4>
      </vt:variant>
      <vt:variant>
        <vt:i4>27</vt:i4>
      </vt:variant>
      <vt:variant>
        <vt:i4>0</vt:i4>
      </vt:variant>
      <vt:variant>
        <vt:i4>5</vt:i4>
      </vt:variant>
      <vt:variant>
        <vt:lpwstr>http://www.uradni-list.si/1/objava.jsp?sop=2015-01-0505</vt:lpwstr>
      </vt:variant>
      <vt:variant>
        <vt:lpwstr/>
      </vt:variant>
      <vt:variant>
        <vt:i4>7405610</vt:i4>
      </vt:variant>
      <vt:variant>
        <vt:i4>24</vt:i4>
      </vt:variant>
      <vt:variant>
        <vt:i4>0</vt:i4>
      </vt:variant>
      <vt:variant>
        <vt:i4>5</vt:i4>
      </vt:variant>
      <vt:variant>
        <vt:lpwstr>http://www.uradni-list.si/1/objava.jsp?sop=2014-01-3646</vt:lpwstr>
      </vt:variant>
      <vt:variant>
        <vt:lpwstr/>
      </vt:variant>
      <vt:variant>
        <vt:i4>7536684</vt:i4>
      </vt:variant>
      <vt:variant>
        <vt:i4>21</vt:i4>
      </vt:variant>
      <vt:variant>
        <vt:i4>0</vt:i4>
      </vt:variant>
      <vt:variant>
        <vt:i4>5</vt:i4>
      </vt:variant>
      <vt:variant>
        <vt:lpwstr>http://www.uradni-list.si/1/objava.jsp?sop=2014-01-2075</vt:lpwstr>
      </vt:variant>
      <vt:variant>
        <vt:lpwstr/>
      </vt:variant>
      <vt:variant>
        <vt:i4>8323116</vt:i4>
      </vt:variant>
      <vt:variant>
        <vt:i4>18</vt:i4>
      </vt:variant>
      <vt:variant>
        <vt:i4>0</vt:i4>
      </vt:variant>
      <vt:variant>
        <vt:i4>5</vt:i4>
      </vt:variant>
      <vt:variant>
        <vt:lpwstr>http://www.uradni-list.si/1/objava.jsp?sop=2013-01-1783</vt:lpwstr>
      </vt:variant>
      <vt:variant>
        <vt:lpwstr/>
      </vt:variant>
      <vt:variant>
        <vt:i4>7340066</vt:i4>
      </vt:variant>
      <vt:variant>
        <vt:i4>15</vt:i4>
      </vt:variant>
      <vt:variant>
        <vt:i4>0</vt:i4>
      </vt:variant>
      <vt:variant>
        <vt:i4>5</vt:i4>
      </vt:variant>
      <vt:variant>
        <vt:lpwstr>http://www.uradni-list.si/1/objava.jsp?sop=2012-01-2849</vt:lpwstr>
      </vt:variant>
      <vt:variant>
        <vt:lpwstr/>
      </vt:variant>
      <vt:variant>
        <vt:i4>7798830</vt:i4>
      </vt:variant>
      <vt:variant>
        <vt:i4>12</vt:i4>
      </vt:variant>
      <vt:variant>
        <vt:i4>0</vt:i4>
      </vt:variant>
      <vt:variant>
        <vt:i4>5</vt:i4>
      </vt:variant>
      <vt:variant>
        <vt:lpwstr>http://www.uradni-list.si/1/objava.jsp?sop=2010-01-4654</vt:lpwstr>
      </vt:variant>
      <vt:variant>
        <vt:lpwstr/>
      </vt:variant>
      <vt:variant>
        <vt:i4>6553650</vt:i4>
      </vt:variant>
      <vt:variant>
        <vt:i4>9</vt:i4>
      </vt:variant>
      <vt:variant>
        <vt:i4>0</vt:i4>
      </vt:variant>
      <vt:variant>
        <vt:i4>5</vt:i4>
      </vt:variant>
      <vt:variant>
        <vt:lpwstr>http://www.uradni-list.si/1/objava.jsp?urlurid=20113718</vt:lpwstr>
      </vt:variant>
      <vt:variant>
        <vt:lpwstr/>
      </vt:variant>
      <vt:variant>
        <vt:i4>6422583</vt:i4>
      </vt:variant>
      <vt:variant>
        <vt:i4>6</vt:i4>
      </vt:variant>
      <vt:variant>
        <vt:i4>0</vt:i4>
      </vt:variant>
      <vt:variant>
        <vt:i4>5</vt:i4>
      </vt:variant>
      <vt:variant>
        <vt:lpwstr>http://www.uradni-list.si/1/objava.jsp?urlurid=20025108</vt:lpwstr>
      </vt:variant>
      <vt:variant>
        <vt:lpwstr/>
      </vt:variant>
      <vt:variant>
        <vt:i4>7209008</vt:i4>
      </vt:variant>
      <vt:variant>
        <vt:i4>3</vt:i4>
      </vt:variant>
      <vt:variant>
        <vt:i4>0</vt:i4>
      </vt:variant>
      <vt:variant>
        <vt:i4>5</vt:i4>
      </vt:variant>
      <vt:variant>
        <vt:lpwstr>http://www.uradni-list.si/1/objava.jsp?urlurid=20001482</vt:lpwstr>
      </vt:variant>
      <vt:variant>
        <vt:lpwstr/>
      </vt:variant>
      <vt:variant>
        <vt:i4>8126508</vt:i4>
      </vt:variant>
      <vt:variant>
        <vt:i4>0</vt:i4>
      </vt:variant>
      <vt:variant>
        <vt:i4>0</vt:i4>
      </vt:variant>
      <vt:variant>
        <vt:i4>5</vt:i4>
      </vt:variant>
      <vt:variant>
        <vt:lpwstr>http://www.uradni-list.si/1/objava.jsp?sop=2017-01-2381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Janez Košir</dc:creator>
  <cp:keywords/>
  <cp:lastModifiedBy>Mateja</cp:lastModifiedBy>
  <cp:revision>52</cp:revision>
  <cp:lastPrinted>2016-07-27T08:03:00Z</cp:lastPrinted>
  <dcterms:created xsi:type="dcterms:W3CDTF">2018-05-13T13:23:00Z</dcterms:created>
  <dcterms:modified xsi:type="dcterms:W3CDTF">2018-06-01T11:43:00Z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-950906396</vt:i4>
  </property>
</Properties>
</file>